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0206" w:rsidRPr="006E1990" w:rsidRDefault="00A20206" w:rsidP="00A20206">
      <w:pPr>
        <w:rPr>
          <w:rFonts w:ascii="Arial" w:hAnsi="Arial" w:cs="Arial"/>
          <w:color w:val="5B5B5F"/>
          <w:sz w:val="36"/>
          <w:szCs w:val="36"/>
        </w:rPr>
      </w:pPr>
    </w:p>
    <w:p w:rsidR="00A20206" w:rsidRPr="006E1990" w:rsidRDefault="00A20206" w:rsidP="001238C9">
      <w:pPr>
        <w:jc w:val="center"/>
        <w:rPr>
          <w:rFonts w:ascii="Arial" w:hAnsi="Arial" w:cs="Arial"/>
          <w:b/>
          <w:bCs/>
          <w:color w:val="405CA1"/>
          <w:sz w:val="56"/>
          <w:szCs w:val="56"/>
        </w:rPr>
      </w:pPr>
      <w:r w:rsidRPr="006E1990">
        <w:rPr>
          <w:rFonts w:ascii="Arial" w:hAnsi="Arial" w:cs="Arial"/>
          <w:color w:val="405CA1"/>
          <w:sz w:val="56"/>
          <w:szCs w:val="56"/>
        </w:rPr>
        <w:t>PREGÃO</w:t>
      </w:r>
    </w:p>
    <w:p w:rsidR="00A20206" w:rsidRPr="006E1990" w:rsidRDefault="00A20206" w:rsidP="001238C9">
      <w:pPr>
        <w:jc w:val="center"/>
        <w:rPr>
          <w:rFonts w:ascii="Arial" w:hAnsi="Arial" w:cs="Arial"/>
          <w:b/>
          <w:bCs/>
          <w:color w:val="405CA1"/>
          <w:sz w:val="56"/>
          <w:szCs w:val="56"/>
        </w:rPr>
      </w:pPr>
      <w:r w:rsidRPr="006E1990">
        <w:rPr>
          <w:rFonts w:ascii="Arial" w:hAnsi="Arial" w:cs="Arial"/>
          <w:color w:val="405CA1"/>
          <w:sz w:val="56"/>
          <w:szCs w:val="56"/>
        </w:rPr>
        <w:t>ELETRÔNICO</w:t>
      </w:r>
    </w:p>
    <w:p w:rsidR="00A20206" w:rsidRDefault="00A20206" w:rsidP="001238C9">
      <w:pPr>
        <w:spacing w:line="259" w:lineRule="auto"/>
        <w:jc w:val="center"/>
        <w:rPr>
          <w:rFonts w:ascii="Arial" w:hAnsi="Arial" w:cs="Arial"/>
          <w:b/>
          <w:bCs/>
          <w:color w:val="405CA1"/>
          <w:sz w:val="28"/>
          <w:szCs w:val="28"/>
        </w:rPr>
      </w:pPr>
      <w:r>
        <w:rPr>
          <w:rFonts w:ascii="Arial" w:hAnsi="Arial" w:cs="Arial"/>
          <w:b/>
          <w:bCs/>
          <w:color w:val="405CA1"/>
          <w:sz w:val="28"/>
          <w:szCs w:val="28"/>
        </w:rPr>
        <w:t>900</w:t>
      </w:r>
      <w:r w:rsidR="00D66D1E">
        <w:rPr>
          <w:rFonts w:ascii="Arial" w:hAnsi="Arial" w:cs="Arial"/>
          <w:b/>
          <w:bCs/>
          <w:color w:val="405CA1"/>
          <w:sz w:val="28"/>
          <w:szCs w:val="28"/>
        </w:rPr>
        <w:t>64</w:t>
      </w:r>
      <w:r w:rsidR="00D60BAD">
        <w:rPr>
          <w:rFonts w:ascii="Arial" w:hAnsi="Arial" w:cs="Arial"/>
          <w:b/>
          <w:bCs/>
          <w:color w:val="405CA1"/>
          <w:sz w:val="28"/>
          <w:szCs w:val="28"/>
        </w:rPr>
        <w:t>/</w:t>
      </w:r>
      <w:r>
        <w:rPr>
          <w:rFonts w:ascii="Arial" w:hAnsi="Arial" w:cs="Arial"/>
          <w:b/>
          <w:bCs/>
          <w:color w:val="405CA1"/>
          <w:sz w:val="28"/>
          <w:szCs w:val="28"/>
        </w:rPr>
        <w:t>2024</w:t>
      </w:r>
    </w:p>
    <w:p w:rsidR="00A20206" w:rsidRPr="006E1990" w:rsidRDefault="00A20206" w:rsidP="00A20206">
      <w:pPr>
        <w:spacing w:line="259" w:lineRule="auto"/>
        <w:rPr>
          <w:rFonts w:ascii="Arial" w:hAnsi="Arial" w:cs="Arial"/>
          <w:b/>
          <w:bCs/>
          <w:color w:val="405CA1"/>
          <w:sz w:val="28"/>
          <w:szCs w:val="28"/>
        </w:rPr>
      </w:pPr>
    </w:p>
    <w:p w:rsidR="00A20206" w:rsidRPr="006E1990" w:rsidRDefault="00A20206" w:rsidP="00A20206">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(UASG)</w:t>
      </w:r>
    </w:p>
    <w:p w:rsidR="00A20206" w:rsidRPr="006E1990" w:rsidRDefault="00A20206" w:rsidP="00A20206">
      <w:pPr>
        <w:rPr>
          <w:rFonts w:ascii="Arial" w:hAnsi="Arial" w:cs="Arial"/>
          <w:color w:val="5B5B5F"/>
          <w:sz w:val="26"/>
          <w:szCs w:val="26"/>
        </w:rPr>
      </w:pPr>
      <w:r>
        <w:rPr>
          <w:rFonts w:ascii="Arial" w:hAnsi="Arial" w:cs="Arial"/>
          <w:color w:val="5B5B5F"/>
          <w:sz w:val="26"/>
          <w:szCs w:val="26"/>
        </w:rPr>
        <w:t>CENTRO DE REFER</w:t>
      </w:r>
      <w:r w:rsidR="001238C9">
        <w:rPr>
          <w:rFonts w:ascii="Arial" w:hAnsi="Arial" w:cs="Arial"/>
          <w:color w:val="5B5B5F"/>
          <w:sz w:val="26"/>
          <w:szCs w:val="26"/>
        </w:rPr>
        <w:t>Ê</w:t>
      </w:r>
      <w:r>
        <w:rPr>
          <w:rFonts w:ascii="Arial" w:hAnsi="Arial" w:cs="Arial"/>
          <w:color w:val="5B5B5F"/>
          <w:sz w:val="26"/>
          <w:szCs w:val="26"/>
        </w:rPr>
        <w:t>NCIA E TREINAMENTO DST/AIDS</w:t>
      </w:r>
    </w:p>
    <w:p w:rsidR="00A20206" w:rsidRDefault="00A20206" w:rsidP="00A20206">
      <w:pPr>
        <w:rPr>
          <w:rFonts w:ascii="Arial" w:hAnsi="Arial" w:cs="Arial"/>
          <w:b/>
          <w:bCs/>
          <w:color w:val="405CA1"/>
          <w:sz w:val="32"/>
          <w:szCs w:val="32"/>
        </w:rPr>
      </w:pPr>
    </w:p>
    <w:p w:rsidR="00A20206" w:rsidRPr="006E1990" w:rsidRDefault="00A20206" w:rsidP="00A20206">
      <w:pPr>
        <w:rPr>
          <w:rFonts w:ascii="Arial" w:hAnsi="Arial" w:cs="Arial"/>
          <w:b/>
          <w:bCs/>
          <w:color w:val="5B5B5F"/>
          <w:sz w:val="26"/>
          <w:szCs w:val="26"/>
        </w:rPr>
      </w:pPr>
      <w:r w:rsidRPr="006E1990">
        <w:rPr>
          <w:rFonts w:ascii="Arial" w:hAnsi="Arial" w:cs="Arial"/>
          <w:b/>
          <w:bCs/>
          <w:color w:val="405CA1"/>
          <w:sz w:val="32"/>
          <w:szCs w:val="32"/>
        </w:rPr>
        <w:t>OBJETO</w:t>
      </w:r>
    </w:p>
    <w:p w:rsidR="002F62AD" w:rsidRDefault="00DA1336" w:rsidP="00D66D1E">
      <w:pPr>
        <w:jc w:val="both"/>
        <w:rPr>
          <w:rFonts w:ascii="Arial" w:hAnsi="Arial" w:cs="Arial"/>
          <w:color w:val="5B5B5F"/>
          <w:sz w:val="28"/>
          <w:szCs w:val="28"/>
        </w:rPr>
      </w:pPr>
      <w:r>
        <w:rPr>
          <w:rFonts w:ascii="Arial" w:hAnsi="Arial" w:cs="Arial"/>
          <w:color w:val="5B5B5F"/>
          <w:sz w:val="28"/>
          <w:szCs w:val="28"/>
        </w:rPr>
        <w:t xml:space="preserve">CONTRATAÇÃO DE EMPRESA ESPECIALIZADA EM MANUTENÇÃO PREVENTIVA, CORRETIVA E INSPEÇÃO TÉCNICA EM EQUIPAMENTOS DE IMAGENS </w:t>
      </w:r>
      <w:proofErr w:type="gramStart"/>
      <w:r>
        <w:rPr>
          <w:rFonts w:ascii="Arial" w:hAnsi="Arial" w:cs="Arial"/>
          <w:color w:val="5B5B5F"/>
          <w:sz w:val="28"/>
          <w:szCs w:val="28"/>
        </w:rPr>
        <w:t>MÉDICAS</w:t>
      </w:r>
      <w:proofErr w:type="gramEnd"/>
    </w:p>
    <w:p w:rsidR="00DA1336" w:rsidRDefault="00DA1336" w:rsidP="00A20206">
      <w:pPr>
        <w:rPr>
          <w:rFonts w:ascii="Arial" w:hAnsi="Arial" w:cs="Arial"/>
          <w:color w:val="5B5B5F"/>
          <w:sz w:val="28"/>
          <w:szCs w:val="28"/>
        </w:rPr>
      </w:pPr>
    </w:p>
    <w:p w:rsidR="00A20206" w:rsidRPr="006E1990" w:rsidRDefault="00A20206" w:rsidP="00A20206">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rsidR="00A20206" w:rsidRPr="008D4627" w:rsidRDefault="00A20206" w:rsidP="00A20206">
      <w:pPr>
        <w:rPr>
          <w:rFonts w:ascii="Arial" w:hAnsi="Arial" w:cs="Arial"/>
          <w:b/>
          <w:bCs/>
          <w:i/>
          <w:iCs/>
          <w:color w:val="5B5B5F"/>
          <w:sz w:val="28"/>
          <w:szCs w:val="28"/>
        </w:rPr>
      </w:pPr>
      <w:r>
        <w:rPr>
          <w:rFonts w:ascii="Arial" w:hAnsi="Arial" w:cs="Arial"/>
          <w:b/>
          <w:bCs/>
          <w:i/>
          <w:iCs/>
          <w:color w:val="5B5B5F"/>
          <w:sz w:val="28"/>
          <w:szCs w:val="28"/>
        </w:rPr>
        <w:t>SIGILOSO</w:t>
      </w:r>
    </w:p>
    <w:p w:rsidR="00A20206" w:rsidRPr="006E1990" w:rsidRDefault="00A20206" w:rsidP="00A20206">
      <w:pPr>
        <w:rPr>
          <w:rFonts w:ascii="Arial" w:hAnsi="Arial" w:cs="Arial"/>
          <w:b/>
          <w:bCs/>
          <w:color w:val="5B5B5F"/>
          <w:sz w:val="28"/>
          <w:szCs w:val="28"/>
        </w:rPr>
      </w:pPr>
    </w:p>
    <w:p w:rsidR="00A20206" w:rsidRPr="006E1990" w:rsidRDefault="00A20206" w:rsidP="00A20206">
      <w:pPr>
        <w:rPr>
          <w:rFonts w:ascii="Arial" w:hAnsi="Arial" w:cs="Arial"/>
          <w:color w:val="5B5B5F"/>
          <w:sz w:val="26"/>
          <w:szCs w:val="26"/>
        </w:rPr>
      </w:pPr>
    </w:p>
    <w:p w:rsidR="00A20206" w:rsidRPr="006E1990" w:rsidRDefault="00A20206" w:rsidP="00A20206">
      <w:pPr>
        <w:rPr>
          <w:rFonts w:ascii="Arial" w:hAnsi="Arial" w:cs="Arial"/>
          <w:b/>
          <w:bCs/>
          <w:color w:val="405CA1"/>
          <w:sz w:val="26"/>
          <w:szCs w:val="26"/>
        </w:rPr>
      </w:pPr>
      <w:r w:rsidRPr="006E1990">
        <w:rPr>
          <w:rFonts w:ascii="Arial" w:hAnsi="Arial" w:cs="Arial"/>
          <w:b/>
          <w:bCs/>
          <w:color w:val="405CA1"/>
          <w:sz w:val="32"/>
          <w:szCs w:val="32"/>
        </w:rPr>
        <w:t>DATA DA SESSÃO PÚBLICA</w:t>
      </w:r>
    </w:p>
    <w:p w:rsidR="00A20206" w:rsidRPr="006E1990" w:rsidRDefault="00A20206" w:rsidP="00A20206">
      <w:pPr>
        <w:rPr>
          <w:rFonts w:ascii="Arial" w:hAnsi="Arial" w:cs="Arial"/>
          <w:b/>
          <w:bCs/>
          <w:color w:val="5B5B5F"/>
          <w:sz w:val="28"/>
          <w:szCs w:val="28"/>
        </w:rPr>
      </w:pPr>
      <w:r w:rsidRPr="0E03D98A">
        <w:rPr>
          <w:rFonts w:ascii="Arial" w:hAnsi="Arial" w:cs="Arial"/>
          <w:color w:val="5B5B5F"/>
          <w:sz w:val="28"/>
          <w:szCs w:val="28"/>
        </w:rPr>
        <w:t xml:space="preserve">Dia </w:t>
      </w:r>
      <w:r w:rsidR="00414EA7">
        <w:rPr>
          <w:rFonts w:ascii="Arial" w:hAnsi="Arial" w:cs="Arial"/>
          <w:color w:val="5B5B5F"/>
          <w:sz w:val="28"/>
          <w:szCs w:val="28"/>
        </w:rPr>
        <w:t>31/07/2024 às 11h.</w:t>
      </w:r>
      <w:bookmarkStart w:id="0" w:name="_GoBack"/>
      <w:bookmarkEnd w:id="0"/>
    </w:p>
    <w:p w:rsidR="00A20206" w:rsidRPr="006E1990" w:rsidRDefault="00A20206" w:rsidP="00A20206">
      <w:pPr>
        <w:rPr>
          <w:rFonts w:ascii="Arial" w:hAnsi="Arial" w:cs="Arial"/>
          <w:b/>
          <w:bCs/>
          <w:color w:val="5B5B5F"/>
          <w:sz w:val="26"/>
          <w:szCs w:val="26"/>
        </w:rPr>
      </w:pPr>
    </w:p>
    <w:p w:rsidR="00A20206" w:rsidRDefault="00A20206" w:rsidP="00A20206">
      <w:pPr>
        <w:jc w:val="both"/>
        <w:rPr>
          <w:rFonts w:ascii="Arial" w:hAnsi="Arial" w:cs="Arial"/>
          <w:b/>
          <w:bCs/>
          <w:caps/>
          <w:color w:val="405CA1"/>
          <w:sz w:val="32"/>
          <w:szCs w:val="32"/>
        </w:rPr>
      </w:pPr>
    </w:p>
    <w:p w:rsidR="00A20206" w:rsidRPr="006E1990" w:rsidRDefault="00A20206" w:rsidP="00A20206">
      <w:pPr>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rsidR="00A20206" w:rsidRPr="00A20206" w:rsidRDefault="00A20206" w:rsidP="00A20206">
      <w:pPr>
        <w:jc w:val="both"/>
        <w:rPr>
          <w:rFonts w:ascii="Arial" w:hAnsi="Arial" w:cs="Arial"/>
          <w:i/>
          <w:iCs/>
          <w:sz w:val="28"/>
          <w:szCs w:val="28"/>
        </w:rPr>
      </w:pPr>
      <w:r w:rsidRPr="00A20206">
        <w:rPr>
          <w:rFonts w:ascii="Arial" w:hAnsi="Arial" w:cs="Arial"/>
          <w:i/>
          <w:iCs/>
          <w:sz w:val="28"/>
          <w:szCs w:val="28"/>
        </w:rPr>
        <w:t>MENOR PREÇO</w:t>
      </w:r>
    </w:p>
    <w:p w:rsidR="00A20206" w:rsidRPr="006E1990" w:rsidRDefault="00A20206" w:rsidP="00A20206">
      <w:pPr>
        <w:jc w:val="both"/>
        <w:rPr>
          <w:rFonts w:ascii="Arial" w:hAnsi="Arial" w:cs="Arial"/>
          <w:sz w:val="26"/>
          <w:szCs w:val="26"/>
        </w:rPr>
      </w:pPr>
    </w:p>
    <w:p w:rsidR="00A20206" w:rsidRPr="00A20206" w:rsidRDefault="00A20206" w:rsidP="00A20206">
      <w:pPr>
        <w:jc w:val="both"/>
        <w:rPr>
          <w:rFonts w:ascii="Arial" w:hAnsi="Arial" w:cs="Arial"/>
          <w:caps/>
          <w:sz w:val="32"/>
          <w:szCs w:val="32"/>
        </w:rPr>
      </w:pPr>
      <w:r w:rsidRPr="006E1990">
        <w:rPr>
          <w:rFonts w:ascii="Arial" w:hAnsi="Arial" w:cs="Arial"/>
          <w:b/>
          <w:bCs/>
          <w:caps/>
          <w:color w:val="405CA1"/>
          <w:sz w:val="32"/>
          <w:szCs w:val="32"/>
        </w:rPr>
        <w:t>Modo de disputa:</w:t>
      </w:r>
    </w:p>
    <w:p w:rsidR="00A20206" w:rsidRPr="008D4627" w:rsidRDefault="00A20206" w:rsidP="00A20206">
      <w:pPr>
        <w:jc w:val="both"/>
        <w:rPr>
          <w:rFonts w:ascii="Arial" w:hAnsi="Arial" w:cs="Arial"/>
          <w:i/>
          <w:iCs/>
          <w:sz w:val="28"/>
          <w:szCs w:val="28"/>
        </w:rPr>
      </w:pPr>
      <w:r w:rsidRPr="00A20206">
        <w:rPr>
          <w:rFonts w:ascii="Arial" w:hAnsi="Arial" w:cs="Arial"/>
          <w:iCs/>
          <w:sz w:val="28"/>
          <w:szCs w:val="28"/>
        </w:rPr>
        <w:t>ABERTO</w:t>
      </w:r>
      <w:r w:rsidRPr="008D4627">
        <w:rPr>
          <w:rFonts w:ascii="Arial" w:hAnsi="Arial" w:cs="Arial"/>
          <w:i/>
          <w:iCs/>
          <w:color w:val="FF0000"/>
          <w:sz w:val="28"/>
          <w:szCs w:val="28"/>
        </w:rPr>
        <w:t xml:space="preserve"> </w:t>
      </w:r>
    </w:p>
    <w:p w:rsidR="00A20206" w:rsidRPr="006E1990" w:rsidRDefault="00A20206" w:rsidP="00A20206">
      <w:pPr>
        <w:rPr>
          <w:rFonts w:ascii="Arial" w:hAnsi="Arial" w:cs="Arial"/>
          <w:color w:val="5B5B5F"/>
          <w:sz w:val="26"/>
          <w:szCs w:val="26"/>
        </w:rPr>
      </w:pPr>
    </w:p>
    <w:p w:rsidR="00A20206" w:rsidRPr="006E1990" w:rsidRDefault="00A20206" w:rsidP="00A20206">
      <w:pPr>
        <w:rPr>
          <w:rFonts w:ascii="Arial" w:hAnsi="Arial" w:cs="Arial"/>
          <w:b/>
          <w:bCs/>
          <w:color w:val="405CA1"/>
          <w:sz w:val="26"/>
          <w:szCs w:val="26"/>
        </w:rPr>
      </w:pPr>
    </w:p>
    <w:p w:rsidR="00A20206" w:rsidRPr="00244403" w:rsidRDefault="00A20206" w:rsidP="00A20206">
      <w:pPr>
        <w:rPr>
          <w:rFonts w:ascii="Arial" w:hAnsi="Arial" w:cs="Arial"/>
          <w:b/>
          <w:bCs/>
          <w:color w:val="405CA1"/>
          <w:sz w:val="32"/>
          <w:szCs w:val="32"/>
        </w:rPr>
      </w:pPr>
      <w:r w:rsidRPr="00244403">
        <w:rPr>
          <w:rFonts w:ascii="Arial" w:hAnsi="Arial" w:cs="Arial"/>
          <w:b/>
          <w:bCs/>
          <w:color w:val="405CA1"/>
          <w:sz w:val="32"/>
          <w:szCs w:val="32"/>
        </w:rPr>
        <w:t>PREFERÊNCIA ME/EPP/EQUIPARADAS</w:t>
      </w:r>
    </w:p>
    <w:p w:rsidR="00A20206" w:rsidRPr="00A20206" w:rsidRDefault="00A20206" w:rsidP="00A20206">
      <w:pPr>
        <w:rPr>
          <w:rFonts w:ascii="Arial" w:hAnsi="Arial" w:cs="Arial"/>
          <w:bCs/>
          <w:iCs/>
          <w:sz w:val="26"/>
          <w:szCs w:val="26"/>
        </w:rPr>
      </w:pPr>
      <w:r w:rsidRPr="008D4627">
        <w:rPr>
          <w:rFonts w:ascii="Arial" w:hAnsi="Arial" w:cs="Arial"/>
          <w:b/>
          <w:bCs/>
          <w:i/>
          <w:iCs/>
          <w:color w:val="FF0000"/>
          <w:sz w:val="26"/>
          <w:szCs w:val="26"/>
        </w:rPr>
        <w:t xml:space="preserve"> </w:t>
      </w:r>
      <w:r w:rsidRPr="00A20206">
        <w:rPr>
          <w:rFonts w:ascii="Arial" w:hAnsi="Arial" w:cs="Arial"/>
          <w:bCs/>
          <w:iCs/>
          <w:sz w:val="26"/>
          <w:szCs w:val="26"/>
        </w:rPr>
        <w:t>NÃO</w:t>
      </w:r>
    </w:p>
    <w:p w:rsidR="00A20206" w:rsidRDefault="00A20206" w:rsidP="00A20206">
      <w:pPr>
        <w:rPr>
          <w:rFonts w:ascii="Arial" w:hAnsi="Arial" w:cs="Arial"/>
          <w:b/>
          <w:bCs/>
          <w:color w:val="5B5B5F"/>
          <w:sz w:val="28"/>
          <w:szCs w:val="28"/>
        </w:rPr>
      </w:pPr>
    </w:p>
    <w:p w:rsidR="00BF75CF" w:rsidRDefault="00BF75CF"/>
    <w:p w:rsidR="00A20206" w:rsidRPr="006E1990" w:rsidRDefault="00A20206" w:rsidP="00A20206">
      <w:pPr>
        <w:spacing w:beforeLines="120" w:before="288" w:afterLines="120" w:after="288" w:line="312" w:lineRule="auto"/>
        <w:ind w:firstLine="567"/>
        <w:jc w:val="center"/>
        <w:rPr>
          <w:rFonts w:ascii="Arial" w:hAnsi="Arial" w:cs="Arial"/>
          <w:b/>
          <w:bCs/>
          <w:i/>
          <w:color w:val="FF0000"/>
          <w:sz w:val="20"/>
          <w:szCs w:val="20"/>
        </w:rPr>
      </w:pPr>
      <w:r>
        <w:rPr>
          <w:rFonts w:ascii="Arial" w:hAnsi="Arial" w:cs="Arial"/>
          <w:b/>
          <w:i/>
          <w:color w:val="FF0000"/>
          <w:sz w:val="20"/>
          <w:szCs w:val="20"/>
        </w:rPr>
        <w:lastRenderedPageBreak/>
        <w:t xml:space="preserve">CENTRO </w:t>
      </w:r>
      <w:r w:rsidR="00670A9C">
        <w:rPr>
          <w:rFonts w:ascii="Arial" w:hAnsi="Arial" w:cs="Arial"/>
          <w:b/>
          <w:i/>
          <w:color w:val="FF0000"/>
          <w:sz w:val="20"/>
          <w:szCs w:val="20"/>
        </w:rPr>
        <w:t>DE REFERENCIA E TREINAMENTO DST</w:t>
      </w:r>
      <w:r>
        <w:rPr>
          <w:rFonts w:ascii="Arial" w:hAnsi="Arial" w:cs="Arial"/>
          <w:b/>
          <w:i/>
          <w:color w:val="FF0000"/>
          <w:sz w:val="20"/>
          <w:szCs w:val="20"/>
        </w:rPr>
        <w:t>/</w:t>
      </w:r>
      <w:r w:rsidR="00500EFD">
        <w:rPr>
          <w:rFonts w:ascii="Arial" w:hAnsi="Arial" w:cs="Arial"/>
          <w:b/>
          <w:i/>
          <w:color w:val="FF0000"/>
          <w:sz w:val="20"/>
          <w:szCs w:val="20"/>
        </w:rPr>
        <w:t>AIDS</w:t>
      </w:r>
    </w:p>
    <w:p w:rsidR="00A20206" w:rsidRPr="006E1990" w:rsidRDefault="00A20206" w:rsidP="00A20206">
      <w:pPr>
        <w:spacing w:beforeLines="120" w:before="288" w:afterLines="120" w:after="288" w:line="312" w:lineRule="auto"/>
        <w:ind w:firstLine="567"/>
        <w:jc w:val="center"/>
        <w:rPr>
          <w:rFonts w:ascii="Arial" w:eastAsia="Times New Roman" w:hAnsi="Arial" w:cs="Arial"/>
          <w:b/>
          <w:color w:val="000000"/>
          <w:sz w:val="20"/>
          <w:szCs w:val="20"/>
        </w:rPr>
      </w:pPr>
      <w:r w:rsidRPr="006E1990">
        <w:rPr>
          <w:rFonts w:ascii="Arial" w:hAnsi="Arial" w:cs="Arial"/>
          <w:b/>
          <w:color w:val="000000"/>
          <w:sz w:val="20"/>
          <w:szCs w:val="20"/>
        </w:rPr>
        <w:t xml:space="preserve">PREGÃO ELETRÔNICO Nº </w:t>
      </w:r>
      <w:r>
        <w:rPr>
          <w:rFonts w:ascii="Arial" w:hAnsi="Arial" w:cs="Arial"/>
          <w:b/>
          <w:color w:val="000000"/>
          <w:sz w:val="20"/>
          <w:szCs w:val="20"/>
        </w:rPr>
        <w:t>900</w:t>
      </w:r>
      <w:r w:rsidR="00D66D1E">
        <w:rPr>
          <w:rFonts w:ascii="Arial" w:hAnsi="Arial" w:cs="Arial"/>
          <w:b/>
          <w:color w:val="000000"/>
          <w:sz w:val="20"/>
          <w:szCs w:val="20"/>
        </w:rPr>
        <w:t>64</w:t>
      </w:r>
      <w:r>
        <w:rPr>
          <w:rFonts w:ascii="Arial" w:hAnsi="Arial" w:cs="Arial"/>
          <w:b/>
          <w:color w:val="000000"/>
          <w:sz w:val="20"/>
          <w:szCs w:val="20"/>
        </w:rPr>
        <w:t>/2024</w:t>
      </w:r>
    </w:p>
    <w:p w:rsidR="00A20206" w:rsidRPr="006E1990" w:rsidRDefault="00A20206" w:rsidP="00A20206">
      <w:pPr>
        <w:spacing w:beforeLines="120" w:before="288" w:afterLines="120" w:after="288" w:line="312" w:lineRule="auto"/>
        <w:ind w:firstLine="567"/>
        <w:jc w:val="center"/>
        <w:rPr>
          <w:rFonts w:ascii="Arial" w:hAnsi="Arial" w:cs="Arial"/>
          <w:bCs/>
          <w:color w:val="000000"/>
          <w:sz w:val="20"/>
          <w:szCs w:val="20"/>
        </w:rPr>
      </w:pPr>
      <w:r w:rsidRPr="006E1990">
        <w:rPr>
          <w:rFonts w:ascii="Arial" w:hAnsi="Arial" w:cs="Arial"/>
          <w:color w:val="000000"/>
          <w:sz w:val="20"/>
          <w:szCs w:val="20"/>
        </w:rPr>
        <w:t>Processo Administrativo n</w:t>
      </w:r>
      <w:r w:rsidRPr="006E1990">
        <w:rPr>
          <w:rFonts w:ascii="Arial" w:hAnsi="Arial" w:cs="Arial"/>
          <w:bCs/>
          <w:color w:val="000000"/>
          <w:sz w:val="20"/>
          <w:szCs w:val="20"/>
        </w:rPr>
        <w:t>°</w:t>
      </w:r>
      <w:r w:rsidR="002F62AD">
        <w:rPr>
          <w:rFonts w:ascii="Arial" w:hAnsi="Arial" w:cs="Arial"/>
          <w:bCs/>
          <w:color w:val="000000"/>
          <w:sz w:val="20"/>
          <w:szCs w:val="20"/>
        </w:rPr>
        <w:t xml:space="preserve"> </w:t>
      </w:r>
      <w:r>
        <w:rPr>
          <w:rFonts w:ascii="Arial" w:hAnsi="Arial" w:cs="Arial"/>
          <w:bCs/>
          <w:i/>
          <w:iCs/>
          <w:color w:val="FF0000"/>
          <w:sz w:val="20"/>
          <w:szCs w:val="20"/>
        </w:rPr>
        <w:t>024.00</w:t>
      </w:r>
      <w:r w:rsidR="00DA1336">
        <w:rPr>
          <w:rFonts w:ascii="Arial" w:hAnsi="Arial" w:cs="Arial"/>
          <w:bCs/>
          <w:i/>
          <w:iCs/>
          <w:color w:val="FF0000"/>
          <w:sz w:val="20"/>
          <w:szCs w:val="20"/>
        </w:rPr>
        <w:t>043736</w:t>
      </w:r>
      <w:r>
        <w:rPr>
          <w:rFonts w:ascii="Arial" w:hAnsi="Arial" w:cs="Arial"/>
          <w:bCs/>
          <w:i/>
          <w:iCs/>
          <w:color w:val="FF0000"/>
          <w:sz w:val="20"/>
          <w:szCs w:val="20"/>
        </w:rPr>
        <w:t>/202</w:t>
      </w:r>
      <w:r w:rsidR="00DA1336">
        <w:rPr>
          <w:rFonts w:ascii="Arial" w:hAnsi="Arial" w:cs="Arial"/>
          <w:bCs/>
          <w:i/>
          <w:iCs/>
          <w:color w:val="FF0000"/>
          <w:sz w:val="20"/>
          <w:szCs w:val="20"/>
        </w:rPr>
        <w:t>4</w:t>
      </w:r>
      <w:r w:rsidR="000E11B7">
        <w:rPr>
          <w:rFonts w:ascii="Arial" w:hAnsi="Arial" w:cs="Arial"/>
          <w:bCs/>
          <w:i/>
          <w:iCs/>
          <w:color w:val="FF0000"/>
          <w:sz w:val="20"/>
          <w:szCs w:val="20"/>
        </w:rPr>
        <w:t>-</w:t>
      </w:r>
      <w:r w:rsidR="00F87D07">
        <w:rPr>
          <w:rFonts w:ascii="Arial" w:hAnsi="Arial" w:cs="Arial"/>
          <w:bCs/>
          <w:i/>
          <w:iCs/>
          <w:color w:val="FF0000"/>
          <w:sz w:val="20"/>
          <w:szCs w:val="20"/>
        </w:rPr>
        <w:t>7</w:t>
      </w:r>
      <w:r w:rsidR="00DA1336">
        <w:rPr>
          <w:rFonts w:ascii="Arial" w:hAnsi="Arial" w:cs="Arial"/>
          <w:bCs/>
          <w:i/>
          <w:iCs/>
          <w:color w:val="FF0000"/>
          <w:sz w:val="20"/>
          <w:szCs w:val="20"/>
        </w:rPr>
        <w:t>1</w:t>
      </w:r>
    </w:p>
    <w:p w:rsidR="001238C9" w:rsidRDefault="001238C9" w:rsidP="00A20206">
      <w:pPr>
        <w:pStyle w:val="Nivel2"/>
        <w:numPr>
          <w:ilvl w:val="0"/>
          <w:numId w:val="0"/>
        </w:numPr>
        <w:ind w:firstLine="1134"/>
      </w:pPr>
    </w:p>
    <w:p w:rsidR="00A20206" w:rsidRPr="006E1990" w:rsidRDefault="00A20206" w:rsidP="00A20206">
      <w:pPr>
        <w:pStyle w:val="Nivel2"/>
        <w:numPr>
          <w:ilvl w:val="0"/>
          <w:numId w:val="0"/>
        </w:numPr>
        <w:ind w:firstLine="1134"/>
        <w:rPr>
          <w:rFonts w:eastAsia="Times New Roman"/>
        </w:rPr>
      </w:pPr>
      <w:r w:rsidRPr="006E1990">
        <w:t>Torna-se público que o</w:t>
      </w:r>
      <w:r w:rsidR="000F3D7F">
        <w:t xml:space="preserve"> ESTADO DE SÃO PAULO, por meio d</w:t>
      </w:r>
      <w:r w:rsidRPr="006E1990">
        <w:t>a</w:t>
      </w:r>
      <w:r w:rsidR="000F3D7F">
        <w:t xml:space="preserve"> SECRETARIA DE ESTADO DA SAÚDE – COORDENADORIA DE CONTROLE DE DOENÇAS – CENTRO DE REFERÊNCIA E TREINAMENTO DST/AIDS, por meio do Núcleo de Compras e Gestão de Contratos, sediado na Rua Santa Cruz, 81, Vila Mariana, São Paulo - SP</w:t>
      </w:r>
      <w:proofErr w:type="gramStart"/>
      <w:r w:rsidRPr="006E1990">
        <w:t>, realizará</w:t>
      </w:r>
      <w:proofErr w:type="gramEnd"/>
      <w:r w:rsidRPr="006E1990">
        <w:t xml:space="preserve"> licitação</w:t>
      </w:r>
      <w:r w:rsidRPr="007103E1">
        <w:t xml:space="preserve"> </w:t>
      </w:r>
      <w:r w:rsidRPr="006E1990">
        <w:t>na modalidade PREGÃO, na forma ELETRÔNICA,</w:t>
      </w:r>
      <w:r w:rsidRPr="006E1990">
        <w:rPr>
          <w:rFonts w:eastAsia="Times New Roman"/>
        </w:rPr>
        <w:t xml:space="preserve"> </w:t>
      </w:r>
      <w:r w:rsidRPr="006E1990">
        <w:t xml:space="preserve">nos termos da </w:t>
      </w:r>
      <w:hyperlink r:id="rId9" w:history="1">
        <w:r w:rsidRPr="006E1990">
          <w:rPr>
            <w:rStyle w:val="Hyperlink"/>
          </w:rPr>
          <w:t>Lei nº 14.133, de</w:t>
        </w:r>
        <w:r>
          <w:rPr>
            <w:rStyle w:val="Hyperlink"/>
          </w:rPr>
          <w:t xml:space="preserve"> 1º de abril de</w:t>
        </w:r>
        <w:r w:rsidRPr="006E1990">
          <w:rPr>
            <w:rStyle w:val="Hyperlink"/>
          </w:rPr>
          <w:t xml:space="preserve"> 2021</w:t>
        </w:r>
      </w:hyperlink>
      <w:r w:rsidRPr="006E1990">
        <w:t xml:space="preserve">, </w:t>
      </w:r>
      <w:r>
        <w:t xml:space="preserve">do </w:t>
      </w:r>
      <w:hyperlink r:id="rId10" w:history="1">
        <w:r w:rsidRPr="00830401">
          <w:rPr>
            <w:rStyle w:val="Hyperlink"/>
          </w:rPr>
          <w:t>Decreto estadual nº 67.608, de 27 de março de 2023</w:t>
        </w:r>
      </w:hyperlink>
      <w:r>
        <w:t xml:space="preserve">, da </w:t>
      </w:r>
      <w:hyperlink r:id="rId11" w:history="1">
        <w:r w:rsidRPr="00965D32">
          <w:rPr>
            <w:rStyle w:val="Hyperlink"/>
          </w:rPr>
          <w:t>Instrução Normativa SEGES/ME nº 73, de 30 de setembro de 2022</w:t>
        </w:r>
      </w:hyperlink>
      <w:r>
        <w:t xml:space="preserve">, </w:t>
      </w:r>
      <w:r w:rsidRPr="006E1990">
        <w:t xml:space="preserve">e demais </w:t>
      </w:r>
      <w:r>
        <w:t xml:space="preserve">normas da </w:t>
      </w:r>
      <w:r w:rsidRPr="006E1990">
        <w:t>legislação aplicável e, ainda, de acordo com as condições estabelecidas neste Edital</w:t>
      </w:r>
      <w:r>
        <w:t xml:space="preserve"> e em seus Anexos</w:t>
      </w:r>
      <w:r w:rsidRPr="006E1990">
        <w:rPr>
          <w:rFonts w:eastAsia="Times New Roman"/>
        </w:rPr>
        <w:t>.</w:t>
      </w:r>
    </w:p>
    <w:p w:rsidR="00A20206" w:rsidRPr="006E1990" w:rsidRDefault="00A20206" w:rsidP="00A20206">
      <w:pPr>
        <w:pStyle w:val="Nivel01"/>
        <w:rPr>
          <w:lang w:eastAsia="en-US"/>
        </w:rPr>
      </w:pPr>
      <w:bookmarkStart w:id="1" w:name="_Toc135469223"/>
      <w:r w:rsidRPr="006E1990">
        <w:rPr>
          <w:lang w:eastAsia="en-US"/>
        </w:rPr>
        <w:t>DO OBJETO</w:t>
      </w:r>
      <w:bookmarkEnd w:id="1"/>
    </w:p>
    <w:p w:rsidR="00A20206" w:rsidRPr="006E1990" w:rsidRDefault="00A20206" w:rsidP="00A20206">
      <w:pPr>
        <w:pStyle w:val="Nivel2"/>
      </w:pPr>
      <w:r w:rsidRPr="006E1990">
        <w:t xml:space="preserve">O objeto da presente licitação é </w:t>
      </w:r>
      <w:r w:rsidR="000F3D7F">
        <w:t>a</w:t>
      </w:r>
      <w:r w:rsidR="00DA1336">
        <w:t xml:space="preserve"> </w:t>
      </w:r>
      <w:r w:rsidR="00DA1336">
        <w:rPr>
          <w:b/>
        </w:rPr>
        <w:t>CONTRATAÇÃO DE EMPRESA ESPECIALIZADA EM MANUTENÇÃO PREVENTIVA, CORRETIVA E INSPEÇÃO TÉCNICA EM EQUIPAMENTOS DE IMAGENS MÉDICAS</w:t>
      </w:r>
      <w:r w:rsidR="000F3D7F">
        <w:rPr>
          <w:color w:val="auto"/>
        </w:rPr>
        <w:t>,</w:t>
      </w:r>
      <w:r w:rsidR="0062420D">
        <w:rPr>
          <w:color w:val="auto"/>
        </w:rPr>
        <w:t xml:space="preserve"> </w:t>
      </w:r>
      <w:r w:rsidRPr="006E1990">
        <w:t xml:space="preserve">conforme condições, quantidades e exigências estabelecidas neste Edital e seus </w:t>
      </w:r>
      <w:r>
        <w:t>A</w:t>
      </w:r>
      <w:r w:rsidRPr="006E1990">
        <w:t>nexos.</w:t>
      </w:r>
    </w:p>
    <w:p w:rsidR="00A20206" w:rsidRPr="006E1990" w:rsidRDefault="00422259" w:rsidP="00A20206">
      <w:pPr>
        <w:pStyle w:val="Nvel2-Red"/>
      </w:pPr>
      <w:r w:rsidRPr="006E1990">
        <w:t>A licitação será realizada em único item</w:t>
      </w:r>
      <w:r w:rsidR="00A20206" w:rsidRPr="006E1990">
        <w:t>.</w:t>
      </w:r>
    </w:p>
    <w:p w:rsidR="00A20206" w:rsidRPr="003D3EF9" w:rsidRDefault="00A20206" w:rsidP="00A20206">
      <w:pPr>
        <w:pStyle w:val="Nivel01"/>
      </w:pPr>
      <w:bookmarkStart w:id="2" w:name="_Toc135469224"/>
      <w:r w:rsidRPr="003D3EF9">
        <w:t xml:space="preserve">DO REGISTRO DE PREÇOS </w:t>
      </w:r>
      <w:bookmarkEnd w:id="2"/>
    </w:p>
    <w:p w:rsidR="00A20206" w:rsidRPr="003D3EF9" w:rsidRDefault="00A20206" w:rsidP="00A20206">
      <w:pPr>
        <w:pStyle w:val="Nivel2"/>
        <w:rPr>
          <w:color w:val="FF0000"/>
        </w:rPr>
      </w:pPr>
      <w:r w:rsidRPr="00590D22">
        <w:rPr>
          <w:i/>
          <w:iCs/>
          <w:color w:val="FF0000"/>
        </w:rPr>
        <w:t>A disciplina deste item 2 não se aplica no presente procedimento, por não se tratar de licitação para registro de preços.</w:t>
      </w:r>
    </w:p>
    <w:p w:rsidR="00A20206" w:rsidRPr="006E1990" w:rsidRDefault="00A20206" w:rsidP="00A20206">
      <w:pPr>
        <w:pStyle w:val="Nivel01"/>
      </w:pPr>
      <w:bookmarkStart w:id="3" w:name="_Toc135469225"/>
      <w:r w:rsidRPr="006E1990">
        <w:t>DA PARTICIPAÇÃO NA LICITAÇÃO</w:t>
      </w:r>
      <w:bookmarkEnd w:id="3"/>
    </w:p>
    <w:p w:rsidR="00A20206" w:rsidRDefault="00A20206" w:rsidP="00A20206">
      <w:pPr>
        <w:pStyle w:val="Nivel2"/>
      </w:pPr>
      <w:bookmarkStart w:id="4" w:name="_Hlk135302270"/>
      <w:r w:rsidRPr="00FE2690">
        <w:t>Poderão participar deste Pregão os interessados que estiverem previamente credenciados no Sistema de Cadastramento Unificado de Fornecedores - SICAF e no Sistema de Compras do Governo Federal (</w:t>
      </w:r>
      <w:hyperlink r:id="rId12" w:history="1">
        <w:r w:rsidRPr="00782A77">
          <w:rPr>
            <w:rStyle w:val="Hyperlink"/>
          </w:rPr>
          <w:t>www.gov.br/compras</w:t>
        </w:r>
      </w:hyperlink>
      <w:r w:rsidRPr="00FE2690">
        <w:t>).</w:t>
      </w:r>
      <w:bookmarkEnd w:id="4"/>
    </w:p>
    <w:p w:rsidR="00A20206" w:rsidRPr="00782A77" w:rsidRDefault="00A20206" w:rsidP="00A20206">
      <w:pPr>
        <w:pStyle w:val="Nivel3"/>
      </w:pPr>
      <w:r w:rsidRPr="00264555">
        <w:t>O</w:t>
      </w:r>
      <w:bookmarkStart w:id="5" w:name="_Hlk135304247"/>
      <w:r w:rsidRPr="00264555">
        <w:t xml:space="preserve">s </w:t>
      </w:r>
      <w:r w:rsidRPr="00535637">
        <w:t>interessados</w:t>
      </w:r>
      <w:r w:rsidRPr="00264555">
        <w:t xml:space="preserve"> deverão atender às condições exigidas no cadastramento no </w:t>
      </w:r>
      <w:proofErr w:type="spellStart"/>
      <w:r w:rsidRPr="00264555">
        <w:t>Sicaf</w:t>
      </w:r>
      <w:proofErr w:type="spellEnd"/>
      <w:r w:rsidRPr="00264555">
        <w:t xml:space="preserve"> até o terceiro dia útil anterior à data prevista para recebimento das propostas.</w:t>
      </w:r>
    </w:p>
    <w:bookmarkEnd w:id="5"/>
    <w:p w:rsidR="00A20206" w:rsidRPr="00535637" w:rsidRDefault="00A20206" w:rsidP="00A20206">
      <w:pPr>
        <w:pStyle w:val="Nivel3"/>
      </w:pPr>
      <w:r w:rsidRPr="00535637">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w:t>
      </w:r>
      <w:r w:rsidRPr="00535637">
        <w:lastRenderedPageBreak/>
        <w:t>por eventuais danos decorrentes de uso indevido das credenciais de acesso, ainda que por terceiros.</w:t>
      </w:r>
    </w:p>
    <w:p w:rsidR="00A20206" w:rsidRPr="00535637" w:rsidRDefault="00A20206" w:rsidP="00A20206">
      <w:pPr>
        <w:pStyle w:val="Nivel2"/>
      </w:pPr>
      <w:r w:rsidRPr="00535637">
        <w:t xml:space="preserve">É de responsabilidade do cadastrado conferir a exatidão dos seus dados cadastrais nos Sistemas relacionados no </w:t>
      </w:r>
      <w:r>
        <w:t>sub</w:t>
      </w:r>
      <w:r w:rsidRPr="00535637">
        <w:t>item anterior e mantê-los atualizados junto aos órgãos responsáveis pela informação, devendo proceder, imediatamente, à correção ou à alteração dos registros tão logo identifique incorreção ou aqueles se tornem desatualizados.</w:t>
      </w:r>
    </w:p>
    <w:p w:rsidR="00A20206" w:rsidRDefault="00A20206" w:rsidP="00A20206">
      <w:pPr>
        <w:pStyle w:val="Nivel2"/>
      </w:pPr>
      <w:r w:rsidRPr="58B543D9">
        <w:t xml:space="preserve">A não </w:t>
      </w:r>
      <w:r w:rsidRPr="00535637">
        <w:t>observância</w:t>
      </w:r>
      <w:r w:rsidRPr="58B543D9">
        <w:t xml:space="preserve"> do disposto no </w:t>
      </w:r>
      <w:r>
        <w:t>sub</w:t>
      </w:r>
      <w:r w:rsidRPr="58B543D9">
        <w:t>item anterior poderá ensejar desclassificação no momento da habilitação.</w:t>
      </w:r>
    </w:p>
    <w:p w:rsidR="00A20206" w:rsidRDefault="00A20206" w:rsidP="00A20206">
      <w:pPr>
        <w:pStyle w:val="Nivel2"/>
      </w:pPr>
      <w:r w:rsidRPr="0039543C">
        <w:t>Nos limites previstos no art</w:t>
      </w:r>
      <w:r>
        <w:t>.</w:t>
      </w:r>
      <w:r w:rsidRPr="0039543C">
        <w:t xml:space="preserve"> 4º da </w:t>
      </w:r>
      <w:hyperlink r:id="rId13" w:history="1">
        <w:r w:rsidRPr="00F03A8B">
          <w:rPr>
            <w:rStyle w:val="Hyperlink"/>
          </w:rPr>
          <w:t>Lei nº 14.133, de 2021</w:t>
        </w:r>
      </w:hyperlink>
      <w:r>
        <w:t>,</w:t>
      </w:r>
      <w:r w:rsidRPr="0039543C">
        <w:t xml:space="preserve"> e na </w:t>
      </w:r>
      <w:hyperlink r:id="rId14" w:history="1">
        <w:r w:rsidRPr="000D48EE">
          <w:rPr>
            <w:rStyle w:val="Hyperlink"/>
          </w:rPr>
          <w:t>Lei Complementar nº 123, de</w:t>
        </w:r>
        <w:r>
          <w:rPr>
            <w:rStyle w:val="Hyperlink"/>
          </w:rPr>
          <w:t xml:space="preserve"> 14 de dezembro de</w:t>
        </w:r>
        <w:r w:rsidRPr="000D48EE">
          <w:rPr>
            <w:rStyle w:val="Hyperlink"/>
          </w:rPr>
          <w:t xml:space="preserve"> 2006</w:t>
        </w:r>
      </w:hyperlink>
      <w:r w:rsidRPr="0039543C">
        <w:t>, serão observadas, caso aplicáveis, as regras de tratamento favorecido para as microempresas e empresas de pequeno porte, para as cooperativas que atendam ao disposto no art</w:t>
      </w:r>
      <w:r>
        <w:t>.</w:t>
      </w:r>
      <w:r w:rsidRPr="0039543C">
        <w:t xml:space="preserve"> 34 da </w:t>
      </w:r>
      <w:hyperlink r:id="rId15" w:history="1">
        <w:r w:rsidRPr="00CF2829">
          <w:rPr>
            <w:rStyle w:val="Hyperlink"/>
          </w:rPr>
          <w:t>Lei n° 11.488, de 15 de junho de 2007</w:t>
        </w:r>
      </w:hyperlink>
      <w:r>
        <w:t>,</w:t>
      </w:r>
      <w:r w:rsidRPr="0039543C">
        <w:t xml:space="preserve"> e no art</w:t>
      </w:r>
      <w:r>
        <w:t>.</w:t>
      </w:r>
      <w:r w:rsidRPr="0039543C">
        <w:t xml:space="preserve"> 16 da </w:t>
      </w:r>
      <w:hyperlink r:id="rId16" w:history="1">
        <w:r w:rsidRPr="00F03A8B">
          <w:rPr>
            <w:rStyle w:val="Hyperlink"/>
          </w:rPr>
          <w:t>Lei nº 14.133, de 2021</w:t>
        </w:r>
      </w:hyperlink>
      <w:r w:rsidRPr="0039543C">
        <w:t>, para o agricultor familiar, para o produtor rural pessoa física e para o microempreendedor individual – MEI.</w:t>
      </w:r>
    </w:p>
    <w:p w:rsidR="00A20206" w:rsidRPr="006E1990" w:rsidRDefault="00A20206" w:rsidP="00A20206">
      <w:pPr>
        <w:pStyle w:val="Nivel2"/>
      </w:pPr>
      <w:r w:rsidRPr="00C901DE">
        <w:rPr>
          <w:bCs/>
        </w:rPr>
        <w:t xml:space="preserve">Em relação às regras aplicáveis </w:t>
      </w:r>
      <w:proofErr w:type="gramStart"/>
      <w:r w:rsidRPr="00C901DE">
        <w:rPr>
          <w:bCs/>
        </w:rPr>
        <w:t>à</w:t>
      </w:r>
      <w:proofErr w:type="gramEnd"/>
      <w:r w:rsidRPr="00C901DE">
        <w:rPr>
          <w:bCs/>
        </w:rPr>
        <w:t xml:space="preserve"> presente </w:t>
      </w:r>
      <w:r>
        <w:rPr>
          <w:bCs/>
        </w:rPr>
        <w:t>licitação</w:t>
      </w:r>
      <w:r w:rsidRPr="00C901DE">
        <w:rPr>
          <w:bCs/>
        </w:rPr>
        <w:t xml:space="preserve"> </w:t>
      </w:r>
      <w:r>
        <w:rPr>
          <w:bCs/>
        </w:rPr>
        <w:t>concernentes</w:t>
      </w:r>
      <w:r w:rsidRPr="00C901DE">
        <w:rPr>
          <w:bCs/>
        </w:rPr>
        <w:t xml:space="preserve"> a tratamento favorecido para as microempresas, empresas de pequeno porte e equiparadas, observa-se que:</w:t>
      </w:r>
    </w:p>
    <w:p w:rsidR="00A20206" w:rsidRPr="000F3D7F" w:rsidRDefault="00A20206" w:rsidP="00A20206">
      <w:pPr>
        <w:pStyle w:val="Nvel3-R"/>
        <w:rPr>
          <w:color w:val="auto"/>
        </w:rPr>
      </w:pPr>
      <w:r w:rsidRPr="000F3D7F">
        <w:rPr>
          <w:bCs/>
          <w:color w:val="auto"/>
        </w:rPr>
        <w:t>Considerando o valor estimado do</w:t>
      </w:r>
      <w:r w:rsidR="000F3D7F">
        <w:rPr>
          <w:bCs/>
          <w:color w:val="auto"/>
        </w:rPr>
        <w:t xml:space="preserve"> </w:t>
      </w:r>
      <w:r w:rsidRPr="000F3D7F">
        <w:rPr>
          <w:bCs/>
          <w:color w:val="auto"/>
        </w:rPr>
        <w:t xml:space="preserve">objeto desta licitação, não se aplicam a ele as regras de tratamento favorecido constantes dos </w:t>
      </w:r>
      <w:proofErr w:type="spellStart"/>
      <w:r w:rsidRPr="000F3D7F">
        <w:rPr>
          <w:bCs/>
          <w:color w:val="auto"/>
        </w:rPr>
        <w:t>arts</w:t>
      </w:r>
      <w:proofErr w:type="spellEnd"/>
      <w:r w:rsidRPr="000F3D7F">
        <w:rPr>
          <w:bCs/>
          <w:color w:val="auto"/>
        </w:rPr>
        <w:t xml:space="preserve">. 42 a 49 da </w:t>
      </w:r>
      <w:hyperlink r:id="rId17" w:history="1">
        <w:r w:rsidRPr="000F3D7F">
          <w:rPr>
            <w:rStyle w:val="Hyperlink"/>
            <w:bCs/>
            <w:color w:val="auto"/>
          </w:rPr>
          <w:t>Lei Complementar nº 123, de 2006</w:t>
        </w:r>
      </w:hyperlink>
      <w:r w:rsidRPr="000F3D7F">
        <w:rPr>
          <w:bCs/>
          <w:color w:val="auto"/>
        </w:rPr>
        <w:t xml:space="preserve">, nos termos dos §§ 1º e 3º do art. 4º da </w:t>
      </w:r>
      <w:hyperlink r:id="rId18" w:history="1">
        <w:r w:rsidRPr="000F3D7F">
          <w:rPr>
            <w:rStyle w:val="Hyperlink"/>
            <w:bCs/>
            <w:color w:val="auto"/>
          </w:rPr>
          <w:t>Lei nº 14.133, de 2021</w:t>
        </w:r>
      </w:hyperlink>
      <w:r w:rsidRPr="000F3D7F">
        <w:rPr>
          <w:bCs/>
          <w:color w:val="auto"/>
        </w:rPr>
        <w:t>.</w:t>
      </w:r>
    </w:p>
    <w:p w:rsidR="00A20206" w:rsidRPr="006E1990" w:rsidRDefault="00A20206" w:rsidP="00A20206">
      <w:pPr>
        <w:pStyle w:val="Nivel2"/>
      </w:pPr>
      <w:bookmarkStart w:id="6" w:name="_Ref117000692"/>
      <w:r w:rsidRPr="58B543D9">
        <w:t xml:space="preserve">Não </w:t>
      </w:r>
      <w:r w:rsidRPr="00535637">
        <w:t>poderão</w:t>
      </w:r>
      <w:r w:rsidRPr="58B543D9">
        <w:t xml:space="preserve"> disputar esta licitação:</w:t>
      </w:r>
      <w:bookmarkEnd w:id="6"/>
    </w:p>
    <w:p w:rsidR="00A20206" w:rsidRPr="006E1990" w:rsidRDefault="00A20206" w:rsidP="00A20206">
      <w:pPr>
        <w:pStyle w:val="Nivel3"/>
      </w:pPr>
      <w:bookmarkStart w:id="7" w:name="_Ref113883338"/>
      <w:r w:rsidRPr="006E1990">
        <w:t xml:space="preserve">aquele que não atenda às condições deste Edital e seu(s) </w:t>
      </w:r>
      <w:r>
        <w:t>A</w:t>
      </w:r>
      <w:r w:rsidRPr="006E1990">
        <w:t>nexo(s);</w:t>
      </w:r>
    </w:p>
    <w:p w:rsidR="00A20206" w:rsidRPr="004A0EA0" w:rsidRDefault="00A20206" w:rsidP="00A20206">
      <w:pPr>
        <w:pStyle w:val="Nivel3"/>
      </w:pPr>
      <w:bookmarkStart w:id="8" w:name="_Ref114659912"/>
      <w:proofErr w:type="gramStart"/>
      <w:r w:rsidRPr="004A0EA0">
        <w:t>autor</w:t>
      </w:r>
      <w:proofErr w:type="gramEnd"/>
      <w:r w:rsidRPr="004A0EA0">
        <w:t xml:space="preserve"> do anteprojeto, do projeto básico ou do projeto executivo, pessoa física ou jurídica, quando a licitação versar sobre serviços ou fornecimento de bens a ele relacionados</w:t>
      </w:r>
      <w:r>
        <w:t xml:space="preserve">, observado o disposto nos §§ 2º e 4º do art. 14 da </w:t>
      </w:r>
      <w:hyperlink r:id="rId19" w:history="1">
        <w:r w:rsidRPr="00111E13">
          <w:rPr>
            <w:rStyle w:val="Hyperlink"/>
          </w:rPr>
          <w:t>Lei nº 14.133, de 2021</w:t>
        </w:r>
      </w:hyperlink>
      <w:r w:rsidRPr="004A0EA0">
        <w:t>;</w:t>
      </w:r>
      <w:bookmarkEnd w:id="7"/>
      <w:bookmarkEnd w:id="8"/>
    </w:p>
    <w:p w:rsidR="00A20206" w:rsidRPr="004A0EA0" w:rsidRDefault="00A20206" w:rsidP="00A20206">
      <w:pPr>
        <w:pStyle w:val="Nivel3"/>
      </w:pPr>
      <w:bookmarkStart w:id="9" w:name="_Ref114659913"/>
      <w:bookmarkStart w:id="10" w:name="_Ref113883339"/>
      <w:proofErr w:type="gramStart"/>
      <w:r w:rsidRPr="004A0EA0">
        <w:t>empresa</w:t>
      </w:r>
      <w:proofErr w:type="gramEnd"/>
      <w:r w:rsidRPr="004A0EA0">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r>
        <w:t xml:space="preserve">, observado o disposto nos §§ 2º e 4º do art. 14 da </w:t>
      </w:r>
      <w:hyperlink r:id="rId20" w:history="1">
        <w:r w:rsidRPr="00111E13">
          <w:rPr>
            <w:rStyle w:val="Hyperlink"/>
          </w:rPr>
          <w:t>Lei</w:t>
        </w:r>
        <w:r w:rsidRPr="00111E13">
          <w:rPr>
            <w:rStyle w:val="Hyperlink"/>
            <w:snapToGrid w:val="0"/>
          </w:rPr>
          <w:t xml:space="preserve"> </w:t>
        </w:r>
        <w:r w:rsidRPr="00111E13">
          <w:rPr>
            <w:rStyle w:val="Hyperlink"/>
          </w:rPr>
          <w:t>nº 14.133, de 2021</w:t>
        </w:r>
      </w:hyperlink>
      <w:r w:rsidRPr="004A0EA0">
        <w:t>;</w:t>
      </w:r>
      <w:bookmarkEnd w:id="9"/>
      <w:r w:rsidRPr="004A0EA0">
        <w:t xml:space="preserve"> </w:t>
      </w:r>
      <w:bookmarkEnd w:id="10"/>
    </w:p>
    <w:p w:rsidR="00A20206" w:rsidRPr="006E1990" w:rsidRDefault="00A20206" w:rsidP="00A20206">
      <w:pPr>
        <w:pStyle w:val="Nivel3"/>
      </w:pPr>
      <w:bookmarkStart w:id="11" w:name="_Ref113883003"/>
      <w:proofErr w:type="gramStart"/>
      <w:r w:rsidRPr="006E1990">
        <w:t>pessoa</w:t>
      </w:r>
      <w:proofErr w:type="gramEnd"/>
      <w:r w:rsidRPr="006E1990">
        <w:t xml:space="preserve"> física ou </w:t>
      </w:r>
      <w:r w:rsidRPr="00535637">
        <w:t>jurídica</w:t>
      </w:r>
      <w:r w:rsidRPr="006E1990">
        <w:t xml:space="preserve"> que se encontre, ao tempo da licitação, impossibilitada de participar da licitação em decorrência de sanção que lhe foi imposta;</w:t>
      </w:r>
      <w:bookmarkEnd w:id="11"/>
    </w:p>
    <w:p w:rsidR="00A20206" w:rsidRPr="006E1990" w:rsidRDefault="00A20206" w:rsidP="00A20206">
      <w:pPr>
        <w:pStyle w:val="Nivel3"/>
      </w:pPr>
      <w:proofErr w:type="gramStart"/>
      <w:r w:rsidRPr="006E1990">
        <w:t>aquele</w:t>
      </w:r>
      <w:proofErr w:type="gramEnd"/>
      <w:r w:rsidRPr="006E1990">
        <w:t xml:space="preserv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A20206" w:rsidRPr="006E1990" w:rsidRDefault="00A20206" w:rsidP="00A20206">
      <w:pPr>
        <w:pStyle w:val="Nivel3"/>
      </w:pPr>
      <w:bookmarkStart w:id="12" w:name="_Ref113883579"/>
      <w:proofErr w:type="gramStart"/>
      <w:r w:rsidRPr="006E1990">
        <w:lastRenderedPageBreak/>
        <w:t>empresas</w:t>
      </w:r>
      <w:proofErr w:type="gramEnd"/>
      <w:r w:rsidRPr="006E1990">
        <w:t xml:space="preserve"> controladoras, controladas ou coligadas, nos termos da </w:t>
      </w:r>
      <w:hyperlink r:id="rId21" w:history="1">
        <w:r w:rsidRPr="007A28F8">
          <w:rPr>
            <w:rStyle w:val="Hyperlink"/>
          </w:rPr>
          <w:t>Lei nº 6.404, de 15 de dezembro de 1976</w:t>
        </w:r>
      </w:hyperlink>
      <w:r w:rsidRPr="006E1990">
        <w:t>, concorrendo entre si;</w:t>
      </w:r>
      <w:bookmarkEnd w:id="12"/>
    </w:p>
    <w:p w:rsidR="00A20206" w:rsidRPr="006E1990" w:rsidRDefault="00A20206" w:rsidP="00A20206">
      <w:pPr>
        <w:pStyle w:val="Nivel3"/>
      </w:pPr>
      <w:proofErr w:type="gramStart"/>
      <w:r w:rsidRPr="006E1990">
        <w:t>pessoa</w:t>
      </w:r>
      <w:proofErr w:type="gramEnd"/>
      <w:r w:rsidRPr="006E1990">
        <w:t xml:space="preserve">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rsidR="00A20206" w:rsidRPr="006E1990" w:rsidRDefault="00A20206" w:rsidP="00A20206">
      <w:pPr>
        <w:pStyle w:val="Nivel3"/>
      </w:pPr>
      <w:bookmarkStart w:id="13" w:name="_Ref113962336"/>
      <w:proofErr w:type="gramStart"/>
      <w:r w:rsidRPr="006E1990">
        <w:t>agente</w:t>
      </w:r>
      <w:proofErr w:type="gramEnd"/>
      <w:r w:rsidRPr="006E1990">
        <w:t xml:space="preserve"> </w:t>
      </w:r>
      <w:r w:rsidRPr="00535637">
        <w:t>público</w:t>
      </w:r>
      <w:r w:rsidRPr="006E1990">
        <w:t xml:space="preserve"> do órgão ou entidade licitante;</w:t>
      </w:r>
      <w:bookmarkEnd w:id="13"/>
    </w:p>
    <w:p w:rsidR="00A20206" w:rsidRPr="003D3EF9" w:rsidRDefault="00A20206" w:rsidP="00A20206">
      <w:pPr>
        <w:pStyle w:val="Nvel3-R"/>
        <w:rPr>
          <w:color w:val="auto"/>
        </w:rPr>
      </w:pPr>
      <w:proofErr w:type="gramStart"/>
      <w:r w:rsidRPr="003D3EF9">
        <w:rPr>
          <w:i w:val="0"/>
          <w:iCs w:val="0"/>
          <w:color w:val="auto"/>
        </w:rPr>
        <w:t>aquele</w:t>
      </w:r>
      <w:proofErr w:type="gramEnd"/>
      <w:r w:rsidRPr="003D3EF9">
        <w:rPr>
          <w:i w:val="0"/>
          <w:iCs w:val="0"/>
          <w:color w:val="auto"/>
        </w:rPr>
        <w:t xml:space="preserve"> que não tenha representação legal no Brasil com poderes expressos para receber citação e responder administrativa ou judicialmente</w:t>
      </w:r>
      <w:r w:rsidRPr="003D3EF9">
        <w:rPr>
          <w:iCs w:val="0"/>
          <w:color w:val="auto"/>
        </w:rPr>
        <w:t>.</w:t>
      </w:r>
    </w:p>
    <w:p w:rsidR="00A20206" w:rsidRDefault="00A20206" w:rsidP="00A20206">
      <w:pPr>
        <w:pStyle w:val="Nivel2"/>
      </w:pPr>
      <w:r w:rsidRPr="006E1990">
        <w:t xml:space="preserve">Não poderá participar, direta ou indiretamente, da licitação ou da execução do contrato agente público do órgão ou entidade </w:t>
      </w:r>
      <w:r>
        <w:t xml:space="preserve">licitante ou </w:t>
      </w:r>
      <w:r w:rsidRPr="006E1990">
        <w:t xml:space="preserve">contratante, devendo ser observadas as situações que possam configurar conflito de interesses no exercício ou após o exercício do cargo ou emprego, nos termos da legislação que disciplina a matéria, conforme </w:t>
      </w:r>
      <w:hyperlink r:id="rId22" w:anchor="art9§1" w:history="1">
        <w:r w:rsidRPr="006E1990">
          <w:rPr>
            <w:rStyle w:val="Hyperlink"/>
          </w:rPr>
          <w:t>§ 1º do art. 9º da Lei nº 14.133, de 2021</w:t>
        </w:r>
      </w:hyperlink>
      <w:r w:rsidRPr="006E1990">
        <w:t>.</w:t>
      </w:r>
    </w:p>
    <w:p w:rsidR="00A20206" w:rsidRPr="006E1990" w:rsidRDefault="00A20206" w:rsidP="00A20206">
      <w:pPr>
        <w:pStyle w:val="Nivel3"/>
      </w:pPr>
      <w:r w:rsidRPr="00273127">
        <w:t xml:space="preserve">A vedação de </w:t>
      </w:r>
      <w:r>
        <w:t xml:space="preserve">participação de agente público do órgão ou entidade licitante ou contratante de </w:t>
      </w:r>
      <w:r w:rsidRPr="00273127">
        <w:t xml:space="preserve">que trata o </w:t>
      </w:r>
      <w:r>
        <w:t>sub</w:t>
      </w:r>
      <w:r w:rsidRPr="00273127">
        <w:t xml:space="preserve">item </w:t>
      </w:r>
      <w:r>
        <w:t>anterior</w:t>
      </w:r>
      <w:r w:rsidRPr="00273127">
        <w:t xml:space="preserve"> estende-se a terceiro que auxilie a condução da contratação na qualidade de integrante de equipe de apoio, profissional especializado ou funcionário ou representante de empresa que preste assessoria técnica.</w:t>
      </w:r>
    </w:p>
    <w:p w:rsidR="00A20206" w:rsidRPr="00535637" w:rsidRDefault="00A20206" w:rsidP="00A20206">
      <w:pPr>
        <w:pStyle w:val="Nivel2"/>
      </w:pPr>
      <w:r w:rsidRPr="00535637">
        <w:t xml:space="preserve">O impedimento </w:t>
      </w:r>
      <w:r>
        <w:t xml:space="preserve">decorrente de imposição de sanção </w:t>
      </w:r>
      <w:r w:rsidRPr="00535637">
        <w:t xml:space="preserve">de que trata o </w:t>
      </w:r>
      <w:r>
        <w:t>sub</w:t>
      </w:r>
      <w:r w:rsidRPr="00535637">
        <w:t xml:space="preserve">item </w:t>
      </w:r>
      <w:r>
        <w:t>3.6.4</w:t>
      </w:r>
      <w:r w:rsidRPr="00535637">
        <w:t xml:space="preserve"> será também </w:t>
      </w:r>
      <w:proofErr w:type="gramStart"/>
      <w:r w:rsidRPr="00535637">
        <w:t>aplicado</w:t>
      </w:r>
      <w:proofErr w:type="gramEnd"/>
      <w:r w:rsidRPr="00535637">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4" w:name="art14§2"/>
      <w:bookmarkEnd w:id="14"/>
    </w:p>
    <w:p w:rsidR="00A20206" w:rsidRPr="00535637" w:rsidRDefault="00A20206" w:rsidP="00A20206">
      <w:pPr>
        <w:pStyle w:val="Nivel2"/>
      </w:pPr>
      <w:bookmarkStart w:id="15" w:name="art14§3"/>
      <w:bookmarkEnd w:id="15"/>
      <w:r>
        <w:t>No que concerne aos subitens 3.6.2 e 3.6.3, e</w:t>
      </w:r>
      <w:r w:rsidRPr="00535637">
        <w:t>quiparam-se aos autores do projeto as empresas integrantes do mesmo grupo econômico.</w:t>
      </w:r>
    </w:p>
    <w:p w:rsidR="00A20206" w:rsidRPr="000F3D7F" w:rsidRDefault="00A20206" w:rsidP="00A20206">
      <w:pPr>
        <w:pStyle w:val="Nvel2-Red"/>
        <w:rPr>
          <w:i w:val="0"/>
        </w:rPr>
      </w:pPr>
      <w:bookmarkStart w:id="16" w:name="art14§4"/>
      <w:bookmarkEnd w:id="16"/>
      <w:r w:rsidRPr="000F3D7F">
        <w:rPr>
          <w:i w:val="0"/>
          <w:color w:val="auto"/>
        </w:rPr>
        <w:t xml:space="preserve">Não poderão disputar esta licitação sociedades cooperativas, tendo em vista o disposto no art. 16 da </w:t>
      </w:r>
      <w:hyperlink r:id="rId23" w:history="1">
        <w:r w:rsidRPr="000F3D7F">
          <w:rPr>
            <w:rStyle w:val="Hyperlink"/>
            <w:i w:val="0"/>
            <w:color w:val="auto"/>
          </w:rPr>
          <w:t>Lei nº 14.133, de 2021</w:t>
        </w:r>
      </w:hyperlink>
      <w:r w:rsidRPr="000F3D7F">
        <w:rPr>
          <w:i w:val="0"/>
          <w:color w:val="auto"/>
        </w:rPr>
        <w:t xml:space="preserve">, e no art. 5º da </w:t>
      </w:r>
      <w:hyperlink r:id="rId24" w:history="1">
        <w:r w:rsidRPr="000F3D7F">
          <w:rPr>
            <w:rStyle w:val="Hyperlink"/>
            <w:i w:val="0"/>
            <w:color w:val="auto"/>
          </w:rPr>
          <w:t>Lei nº 12.690, de 2012</w:t>
        </w:r>
      </w:hyperlink>
      <w:r w:rsidRPr="000F3D7F">
        <w:rPr>
          <w:i w:val="0"/>
        </w:rPr>
        <w:t>.</w:t>
      </w:r>
    </w:p>
    <w:p w:rsidR="00A20206" w:rsidRPr="006E1990" w:rsidRDefault="00A20206" w:rsidP="00A20206">
      <w:pPr>
        <w:pStyle w:val="Nivel01"/>
      </w:pPr>
      <w:bookmarkStart w:id="17" w:name="_Toc135469226"/>
      <w:r w:rsidRPr="006E1990">
        <w:t>DA APRESENTAÇÃO DA PROPOSTA E DOS DOCUMENTOS DE HABILITAÇÃO</w:t>
      </w:r>
      <w:bookmarkEnd w:id="17"/>
    </w:p>
    <w:p w:rsidR="00A20206" w:rsidRPr="000F3D7F" w:rsidRDefault="00A20206" w:rsidP="00A20206">
      <w:pPr>
        <w:pStyle w:val="Nvel2-Red"/>
        <w:rPr>
          <w:i w:val="0"/>
          <w:color w:val="auto"/>
        </w:rPr>
      </w:pPr>
      <w:r w:rsidRPr="000F3D7F">
        <w:rPr>
          <w:i w:val="0"/>
          <w:color w:val="auto"/>
        </w:rPr>
        <w:t>Na presente licitação, a fase de habilitação sucederá as fases de apresentação de propostas e lances e de julgamento.</w:t>
      </w:r>
    </w:p>
    <w:p w:rsidR="00A20206" w:rsidRDefault="00A20206" w:rsidP="00A20206">
      <w:pPr>
        <w:pStyle w:val="Nivel3"/>
      </w:pPr>
      <w:bookmarkStart w:id="18" w:name="_Ref113886867"/>
      <w:r>
        <w:t xml:space="preserve">As disposições deste Edital que tratam especificamente da forma de realização da fase de habilitação são </w:t>
      </w:r>
      <w:proofErr w:type="gramStart"/>
      <w:r>
        <w:t>aplicáveis na hipótese em que</w:t>
      </w:r>
      <w:r w:rsidRPr="00DA39D9">
        <w:t xml:space="preserve"> </w:t>
      </w:r>
      <w:r>
        <w:t>a fase de habilitação sucederá as fases de apresentação de propostas e lances e de julgamento (caso assim definido no subitem 4.1), se ausente</w:t>
      </w:r>
      <w:proofErr w:type="gramEnd"/>
      <w:r>
        <w:t xml:space="preserve"> previsão expressa em sentido diverso. Como exceção a essas disposições, na hipótese</w:t>
      </w:r>
      <w:r w:rsidRPr="00954248">
        <w:t xml:space="preserve"> </w:t>
      </w:r>
      <w:r>
        <w:t>em que seja adotado procedimento com fase de habilitação antecedente (caso assim definido no subitem 4.1), segue-se disciplina específica neste Edital conforme disposições que contêm previsão expressa de aplicação a essa última hipótese.</w:t>
      </w:r>
    </w:p>
    <w:p w:rsidR="00A20206" w:rsidRPr="006E1990" w:rsidRDefault="00A20206" w:rsidP="00A20206">
      <w:pPr>
        <w:pStyle w:val="Nivel2"/>
      </w:pPr>
      <w:r w:rsidRPr="58B543D9">
        <w:lastRenderedPageBreak/>
        <w:t xml:space="preserve">Os </w:t>
      </w:r>
      <w:r w:rsidRPr="00535637">
        <w:t>licitantes</w:t>
      </w:r>
      <w:r w:rsidRPr="58B543D9">
        <w:t xml:space="preserve"> encaminharão, exclusivamente por meio do sistema eletrônico, a proposta com o preço ou o percentual de desconto </w:t>
      </w:r>
      <w:r>
        <w:t>(</w:t>
      </w:r>
      <w:r w:rsidRPr="58B543D9">
        <w:t xml:space="preserve">conforme </w:t>
      </w:r>
      <w:r>
        <w:t>a alternativa adequada a</w:t>
      </w:r>
      <w:r w:rsidRPr="58B543D9">
        <w:t xml:space="preserve">o critério de julgamento </w:t>
      </w:r>
      <w:r>
        <w:t>defini</w:t>
      </w:r>
      <w:r w:rsidRPr="58B543D9">
        <w:t>do n</w:t>
      </w:r>
      <w:r>
        <w:t>o início d</w:t>
      </w:r>
      <w:r w:rsidRPr="58B543D9">
        <w:t>este Edital</w:t>
      </w:r>
      <w:r>
        <w:t>, correspondendo ao menor preço ou maior desconto, respectivamente)</w:t>
      </w:r>
      <w:r w:rsidRPr="58B543D9">
        <w:t>, até a data e o horário estabelecidos para abertura da sessão pública.</w:t>
      </w:r>
      <w:bookmarkEnd w:id="18"/>
    </w:p>
    <w:p w:rsidR="00A20206" w:rsidRPr="006E1990" w:rsidRDefault="00A20206" w:rsidP="00A20206">
      <w:pPr>
        <w:pStyle w:val="Nivel3"/>
      </w:pPr>
      <w:bookmarkStart w:id="19" w:name="_Ref113889589"/>
      <w:r w:rsidRPr="006E1990">
        <w:t xml:space="preserve">Caso </w:t>
      </w:r>
      <w:r>
        <w:t xml:space="preserve">seja definido no subitem 4.1 que </w:t>
      </w:r>
      <w:r w:rsidRPr="006E1990">
        <w:t>a fase de habilitação anteced</w:t>
      </w:r>
      <w:r>
        <w:t>erá</w:t>
      </w:r>
      <w:r w:rsidRPr="006E1990">
        <w:t xml:space="preserve"> a fase de apresentação de propostas e lances, os licitantes </w:t>
      </w:r>
      <w:r w:rsidRPr="00535637">
        <w:t>encaminharão</w:t>
      </w:r>
      <w:r w:rsidRPr="006E1990">
        <w:t xml:space="preserve">, na forma e no </w:t>
      </w:r>
      <w:proofErr w:type="gramStart"/>
      <w:r w:rsidRPr="006E1990">
        <w:t xml:space="preserve">prazo estabelecidos no </w:t>
      </w:r>
      <w:r>
        <w:t>sub</w:t>
      </w:r>
      <w:r w:rsidRPr="006E1990">
        <w:t>item anterior</w:t>
      </w:r>
      <w:proofErr w:type="gramEnd"/>
      <w:r w:rsidRPr="006E1990">
        <w:t>, simultaneamente os documentos de habilitação e a proposta com o preço ou o percentual de desconto</w:t>
      </w:r>
      <w:r>
        <w:t xml:space="preserve"> (conforme o critério de julgamento definido no início deste Edital)</w:t>
      </w:r>
      <w:r w:rsidRPr="006E1990">
        <w:t xml:space="preserve">, </w:t>
      </w:r>
      <w:r w:rsidRPr="00C71B0F">
        <w:t>admitindo-se que a documentação exigida para fins de habilitação jurídica, fiscal, social e trabalhista e econômico-</w:t>
      </w:r>
      <w:proofErr w:type="spellStart"/>
      <w:r w:rsidRPr="00C71B0F">
        <w:t>ﬁnanceira</w:t>
      </w:r>
      <w:proofErr w:type="spellEnd"/>
      <w:r w:rsidRPr="00C71B0F">
        <w:t xml:space="preserve"> seja substituída pelo registro cadastral no </w:t>
      </w:r>
      <w:proofErr w:type="spellStart"/>
      <w:r w:rsidRPr="00C71B0F">
        <w:t>Sicaf</w:t>
      </w:r>
      <w:proofErr w:type="spellEnd"/>
      <w:r w:rsidRPr="00C71B0F">
        <w:t xml:space="preserve">, e </w:t>
      </w:r>
      <w:r w:rsidRPr="006E1990">
        <w:t xml:space="preserve">observado o disposto no </w:t>
      </w:r>
      <w:r w:rsidRPr="00C71B0F">
        <w:t xml:space="preserve">inc. III do art. 63 da </w:t>
      </w:r>
      <w:hyperlink r:id="rId25" w:history="1">
        <w:r w:rsidRPr="00111E13">
          <w:rPr>
            <w:rStyle w:val="Hyperlink"/>
          </w:rPr>
          <w:t>Lei nº 14.133, de 2021</w:t>
        </w:r>
      </w:hyperlink>
      <w:r w:rsidRPr="006E1990">
        <w:t>.</w:t>
      </w:r>
      <w:bookmarkEnd w:id="19"/>
    </w:p>
    <w:p w:rsidR="00A20206" w:rsidRPr="006E1990" w:rsidRDefault="00A20206" w:rsidP="00A20206">
      <w:pPr>
        <w:pStyle w:val="Nivel2"/>
      </w:pPr>
      <w:bookmarkStart w:id="20" w:name="_Ref113968921"/>
      <w:r w:rsidRPr="58B543D9">
        <w:t xml:space="preserve">No </w:t>
      </w:r>
      <w:r w:rsidRPr="00535637">
        <w:t>cadastramento</w:t>
      </w:r>
      <w:r w:rsidRPr="58B543D9">
        <w:t xml:space="preserve"> da proposta inicial, o licitante declarará, em campo próprio do sistema, que:</w:t>
      </w:r>
      <w:bookmarkEnd w:id="20"/>
    </w:p>
    <w:p w:rsidR="00A20206" w:rsidRPr="006E1990" w:rsidRDefault="00A20206" w:rsidP="00A20206">
      <w:pPr>
        <w:pStyle w:val="Nivel3"/>
        <w:rPr>
          <w:color w:val="auto"/>
        </w:rPr>
      </w:pPr>
      <w:proofErr w:type="gramStart"/>
      <w:r w:rsidRPr="006E1990">
        <w:rPr>
          <w:color w:val="auto"/>
        </w:rPr>
        <w:t>está</w:t>
      </w:r>
      <w:proofErr w:type="gramEnd"/>
      <w:r w:rsidRPr="006E1990">
        <w:rPr>
          <w:color w:val="auto"/>
        </w:rPr>
        <w:t xml:space="preserve"> ciente e concorda com as condições contidas no </w:t>
      </w:r>
      <w:r>
        <w:rPr>
          <w:color w:val="auto"/>
        </w:rPr>
        <w:t>E</w:t>
      </w:r>
      <w:r w:rsidRPr="006E1990">
        <w:rPr>
          <w:color w:val="auto"/>
        </w:rPr>
        <w:t xml:space="preserve">dital e seus </w:t>
      </w:r>
      <w:r>
        <w:rPr>
          <w:color w:val="auto"/>
        </w:rPr>
        <w:t>A</w:t>
      </w:r>
      <w:r w:rsidRPr="006E1990">
        <w:rPr>
          <w:color w:val="auto"/>
        </w:rPr>
        <w:t>nexos, bem como que a proposta apresentada compreende</w:t>
      </w:r>
      <w:r>
        <w:rPr>
          <w:color w:val="auto"/>
        </w:rPr>
        <w:t>rá</w:t>
      </w:r>
      <w:r w:rsidRPr="006E1990">
        <w:rPr>
          <w:color w:val="auto"/>
        </w:rPr>
        <w:t xml:space="preserve"> a integralidade dos custos para atendimento dos direitos trabalhistas assegurados na </w:t>
      </w:r>
      <w:hyperlink r:id="rId26" w:history="1">
        <w:r w:rsidRPr="00EC7259">
          <w:rPr>
            <w:rStyle w:val="Hyperlink"/>
          </w:rPr>
          <w:t>Constituição Federal</w:t>
        </w:r>
      </w:hyperlink>
      <w:r w:rsidRPr="006E1990">
        <w:rPr>
          <w:color w:val="auto"/>
        </w:rPr>
        <w:t xml:space="preserve">, nas leis trabalhistas, nas normas </w:t>
      </w:r>
      <w:proofErr w:type="spellStart"/>
      <w:r w:rsidRPr="006E1990">
        <w:rPr>
          <w:color w:val="auto"/>
        </w:rPr>
        <w:t>infralegais</w:t>
      </w:r>
      <w:proofErr w:type="spellEnd"/>
      <w:r w:rsidRPr="006E1990">
        <w:rPr>
          <w:color w:val="auto"/>
        </w:rPr>
        <w:t>, nas convenções coletivas de trabalho e nos termos de ajustamento de conduta vigentes na data de sua entrega em definitivo e que cumpre plenamente os requisitos de habilitação definidos no instrumento convocatório;</w:t>
      </w:r>
    </w:p>
    <w:p w:rsidR="00A20206" w:rsidRPr="006E1990" w:rsidRDefault="00A20206" w:rsidP="00A20206">
      <w:pPr>
        <w:pStyle w:val="Nivel3"/>
      </w:pPr>
      <w:proofErr w:type="gramStart"/>
      <w:r w:rsidRPr="006E1990">
        <w:t>não</w:t>
      </w:r>
      <w:proofErr w:type="gramEnd"/>
      <w:r w:rsidRPr="006E1990">
        <w:t xml:space="preserve"> emprega menor de 18 anos em trabalho noturno, perigoso ou insalubre e não emprega menor de 16 anos, salvo </w:t>
      </w:r>
      <w:r w:rsidRPr="00535637">
        <w:t>menor</w:t>
      </w:r>
      <w:r w:rsidRPr="006E1990">
        <w:t xml:space="preserve">, a partir de 14 anos, na condição de aprendiz, nos termos do </w:t>
      </w:r>
      <w:hyperlink r:id="rId27" w:anchor="art7" w:history="1">
        <w:r w:rsidRPr="006E1990">
          <w:rPr>
            <w:rStyle w:val="Hyperlink"/>
          </w:rPr>
          <w:t>artigo 7°, XXXIII, da Constituição</w:t>
        </w:r>
      </w:hyperlink>
      <w:r>
        <w:rPr>
          <w:rStyle w:val="Hyperlink"/>
        </w:rPr>
        <w:t xml:space="preserve"> Federal</w:t>
      </w:r>
      <w:r w:rsidRPr="006E1990">
        <w:t>;</w:t>
      </w:r>
    </w:p>
    <w:p w:rsidR="00A20206" w:rsidRPr="006E1990" w:rsidRDefault="00A20206" w:rsidP="00A20206">
      <w:pPr>
        <w:pStyle w:val="Nivel3"/>
      </w:pPr>
      <w:proofErr w:type="gramStart"/>
      <w:r w:rsidRPr="007E313C">
        <w:t>não</w:t>
      </w:r>
      <w:proofErr w:type="gramEnd"/>
      <w:r w:rsidRPr="007E313C">
        <w:t xml:space="preserve"> possui </w:t>
      </w:r>
      <w:r w:rsidRPr="00535637">
        <w:t>empregados</w:t>
      </w:r>
      <w:r w:rsidRPr="007E313C">
        <w:t xml:space="preserve"> executando trabalho degradante ou forçado, observando o disposto nos </w:t>
      </w:r>
      <w:hyperlink r:id="rId28" w:history="1">
        <w:r w:rsidRPr="007E313C">
          <w:rPr>
            <w:rStyle w:val="Hyperlink"/>
          </w:rPr>
          <w:t>incisos III e IV do art. 1º e no inciso III do art. 5º da Constituição Federal</w:t>
        </w:r>
      </w:hyperlink>
      <w:r w:rsidRPr="006E1990">
        <w:t>;</w:t>
      </w:r>
    </w:p>
    <w:p w:rsidR="00A20206" w:rsidRPr="006E1990" w:rsidRDefault="00A20206" w:rsidP="00A20206">
      <w:pPr>
        <w:pStyle w:val="Nivel3"/>
      </w:pPr>
      <w:proofErr w:type="gramStart"/>
      <w:r w:rsidRPr="006E1990">
        <w:t>cumpre</w:t>
      </w:r>
      <w:proofErr w:type="gramEnd"/>
      <w:r w:rsidRPr="006E1990">
        <w:t xml:space="preserve"> as </w:t>
      </w:r>
      <w:r w:rsidRPr="00535637">
        <w:t>exigências</w:t>
      </w:r>
      <w:r w:rsidRPr="006E1990">
        <w:t xml:space="preserve"> de reserva de cargos para pessoa com deficiência e para reabilitado da Previdência Social, previstas em lei e em outras normas específicas.</w:t>
      </w:r>
    </w:p>
    <w:p w:rsidR="00A20206" w:rsidRPr="006E1990" w:rsidRDefault="00A20206" w:rsidP="00A20206">
      <w:pPr>
        <w:pStyle w:val="Nivel2"/>
      </w:pPr>
      <w:r>
        <w:t xml:space="preserve">O licitante organizado em cooperativa (se admitida a participação de cooperativa no item </w:t>
      </w:r>
      <w:proofErr w:type="gramStart"/>
      <w:r>
        <w:t>3</w:t>
      </w:r>
      <w:proofErr w:type="gramEnd"/>
      <w:r>
        <w:t xml:space="preserve">) deverá declarar, ainda, em campo próprio do sistema eletrônico, que cumpre os requisitos estabelecidos no </w:t>
      </w:r>
      <w:hyperlink r:id="rId29" w:anchor="art16">
        <w:r w:rsidRPr="58B543D9">
          <w:rPr>
            <w:rStyle w:val="Hyperlink"/>
          </w:rPr>
          <w:t>artigo 16 da Lei nº 14.133, de 2021</w:t>
        </w:r>
      </w:hyperlink>
      <w:r>
        <w:t>.</w:t>
      </w:r>
    </w:p>
    <w:p w:rsidR="00A20206" w:rsidRPr="006E1990" w:rsidRDefault="00A20206" w:rsidP="00A20206">
      <w:pPr>
        <w:pStyle w:val="Nivel2"/>
      </w:pPr>
      <w:bookmarkStart w:id="21" w:name="_Ref117000019"/>
      <w:r>
        <w:t xml:space="preserve">O fornecedor enquadrado como microempresa, empresa de pequeno porte ou sociedade cooperativa </w:t>
      </w:r>
      <w:r>
        <w:rPr>
          <w:color w:val="000000" w:themeColor="text1"/>
        </w:rPr>
        <w:t xml:space="preserve">que atenda ao disposto no art. 34 da </w:t>
      </w:r>
      <w:hyperlink r:id="rId30" w:history="1">
        <w:r w:rsidRPr="00CF2829">
          <w:rPr>
            <w:rStyle w:val="Hyperlink"/>
          </w:rPr>
          <w:t>Lei nº 11.488, de 2007</w:t>
        </w:r>
      </w:hyperlink>
      <w:r>
        <w:rPr>
          <w:color w:val="000000" w:themeColor="text1"/>
        </w:rPr>
        <w:t xml:space="preserve"> (se admitida </w:t>
      </w:r>
      <w:proofErr w:type="gramStart"/>
      <w:r>
        <w:rPr>
          <w:color w:val="000000" w:themeColor="text1"/>
        </w:rPr>
        <w:t>a</w:t>
      </w:r>
      <w:proofErr w:type="gramEnd"/>
      <w:r>
        <w:rPr>
          <w:color w:val="000000" w:themeColor="text1"/>
        </w:rPr>
        <w:t xml:space="preserve"> participação de cooperativa no item 3) </w:t>
      </w:r>
      <w:r>
        <w:t xml:space="preserve">deverá declarar, ainda, em campo próprio do sistema eletrônico, que cumpre os requisitos estabelecidos no </w:t>
      </w:r>
      <w:hyperlink r:id="rId31" w:anchor="art3">
        <w:r w:rsidRPr="58B543D9">
          <w:rPr>
            <w:rStyle w:val="Hyperlink"/>
          </w:rPr>
          <w:t>artigo 3° da Lei Complementar nº 123, de 2006</w:t>
        </w:r>
      </w:hyperlink>
      <w:r>
        <w:t xml:space="preserve">, estando apto a usufruir do tratamento favorecido estabelecido em seus </w:t>
      </w:r>
      <w:bookmarkEnd w:id="21"/>
      <w:r w:rsidRPr="58B543D9">
        <w:fldChar w:fldCharType="begin"/>
      </w:r>
      <w:r>
        <w:instrText>HYPERLINK "https://www.planalto.gov.br/ccivil_03/leis/lcp/lcp123.htm" \l "art42"</w:instrText>
      </w:r>
      <w:r w:rsidRPr="58B543D9">
        <w:fldChar w:fldCharType="separate"/>
      </w:r>
      <w:proofErr w:type="spellStart"/>
      <w:r w:rsidRPr="58B543D9">
        <w:rPr>
          <w:rStyle w:val="Hyperlink"/>
        </w:rPr>
        <w:t>arts</w:t>
      </w:r>
      <w:proofErr w:type="spellEnd"/>
      <w:r w:rsidRPr="58B543D9">
        <w:rPr>
          <w:rStyle w:val="Hyperlink"/>
        </w:rPr>
        <w:t>. 42 a 49</w:t>
      </w:r>
      <w:r w:rsidRPr="58B543D9">
        <w:rPr>
          <w:rStyle w:val="Hyperlink"/>
        </w:rPr>
        <w:fldChar w:fldCharType="end"/>
      </w:r>
      <w:r>
        <w:t xml:space="preserve">, observado o disposto nos </w:t>
      </w:r>
      <w:hyperlink r:id="rId32" w:anchor="art4§1">
        <w:r w:rsidRPr="00F7033F">
          <w:rPr>
            <w:rStyle w:val="Hyperlink"/>
          </w:rPr>
          <w:t>§§ 1º ao 3º do art. 4º da Lei n.º 14.133, de 2021</w:t>
        </w:r>
      </w:hyperlink>
      <w:r w:rsidRPr="008D4627">
        <w:rPr>
          <w:rStyle w:val="Hyperlink"/>
          <w:color w:val="auto"/>
        </w:rPr>
        <w:t xml:space="preserve">, </w:t>
      </w:r>
      <w:proofErr w:type="gramStart"/>
      <w:r w:rsidRPr="008D4627">
        <w:rPr>
          <w:rStyle w:val="Hyperlink"/>
          <w:color w:val="auto"/>
        </w:rPr>
        <w:t>excetuada</w:t>
      </w:r>
      <w:proofErr w:type="gramEnd"/>
      <w:r w:rsidRPr="008D4627">
        <w:rPr>
          <w:rStyle w:val="Hyperlink"/>
          <w:color w:val="auto"/>
        </w:rPr>
        <w:t xml:space="preserve"> a hipótese de se verificar uma das exceções dos </w:t>
      </w:r>
      <w:hyperlink r:id="rId33" w:history="1">
        <w:r w:rsidRPr="00E917F5">
          <w:rPr>
            <w:rStyle w:val="Hyperlink"/>
          </w:rPr>
          <w:t>§§ 1º ao 3º do art. 4º supracitado</w:t>
        </w:r>
      </w:hyperlink>
      <w:r w:rsidRPr="008D4627">
        <w:rPr>
          <w:rStyle w:val="Hyperlink"/>
          <w:color w:val="auto"/>
        </w:rPr>
        <w:t>, conforme especificado nos subitens 4.5.1 e 4.5.2 subsequentes.</w:t>
      </w:r>
    </w:p>
    <w:p w:rsidR="00A20206" w:rsidRDefault="00A20206" w:rsidP="00A20206">
      <w:pPr>
        <w:pStyle w:val="Nivel3"/>
      </w:pPr>
      <w:r>
        <w:lastRenderedPageBreak/>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42 a 49</w:t>
      </w:r>
      <w:r w:rsidRPr="00717C08">
        <w:t xml:space="preserve"> </w:t>
      </w:r>
      <w:r w:rsidRPr="00E75523">
        <w:t xml:space="preserve">da </w:t>
      </w:r>
      <w:hyperlink r:id="rId34" w:history="1">
        <w:r w:rsidRPr="000D48EE">
          <w:rPr>
            <w:rStyle w:val="Hyperlink"/>
          </w:rPr>
          <w:t>Lei Complementar nº 123, de 2006</w:t>
        </w:r>
      </w:hyperlink>
      <w:r>
        <w:t>, na hipótese em que</w:t>
      </w:r>
      <w:r w:rsidRPr="009A27CA">
        <w:t xml:space="preserve"> item objeto desta licitação tenha valor estimado superior ao limite estabelecido nos §§ 1º e 3º do art</w:t>
      </w:r>
      <w:r>
        <w:t>.</w:t>
      </w:r>
      <w:r w:rsidRPr="009A27CA">
        <w:t xml:space="preserve"> 4º da </w:t>
      </w:r>
      <w:hyperlink r:id="rId35"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9A27CA">
        <w:t xml:space="preserve"> conforme seja especificado, quando houver, no item </w:t>
      </w:r>
      <w:proofErr w:type="gramStart"/>
      <w:r>
        <w:t>3</w:t>
      </w:r>
      <w:proofErr w:type="gramEnd"/>
      <w:r w:rsidRPr="009A27CA">
        <w:t>.</w:t>
      </w:r>
    </w:p>
    <w:p w:rsidR="00A20206" w:rsidRDefault="00A20206" w:rsidP="00A20206">
      <w:pPr>
        <w:pStyle w:val="Nivel3"/>
      </w:pPr>
      <w:r w:rsidRPr="00521485">
        <w:t xml:space="preserve">Não têm direito ao tratamento favorecido estabelecido nos </w:t>
      </w:r>
      <w:proofErr w:type="spellStart"/>
      <w:r w:rsidRPr="00521485">
        <w:t>arts</w:t>
      </w:r>
      <w:proofErr w:type="spellEnd"/>
      <w:r>
        <w:t>.</w:t>
      </w:r>
      <w:r w:rsidRPr="00521485">
        <w:t xml:space="preserve"> 42 a 49 da </w:t>
      </w:r>
      <w:hyperlink r:id="rId36" w:history="1">
        <w:r w:rsidRPr="000D48EE">
          <w:rPr>
            <w:rStyle w:val="Hyperlink"/>
          </w:rPr>
          <w:t>Lei Complementar nº 123, de 2006</w:t>
        </w:r>
      </w:hyperlink>
      <w:r>
        <w:t>,</w:t>
      </w:r>
      <w:r w:rsidRPr="00521485">
        <w:t xml:space="preserve"> as microempresas, as empresas de pequeno porte e as cooperativas</w:t>
      </w:r>
      <w:r>
        <w:t xml:space="preserve"> (se admitida </w:t>
      </w:r>
      <w:proofErr w:type="gramStart"/>
      <w:r>
        <w:t>a</w:t>
      </w:r>
      <w:proofErr w:type="gramEnd"/>
      <w:r>
        <w:t xml:space="preserve"> participação de cooperativas)</w:t>
      </w:r>
      <w:r w:rsidRPr="00521485">
        <w:t xml:space="preserve"> que, no ano-calendário de realização da licitação, tenham celebrado contratos com a Administração Pública cujos valores somados extrapolem a receita bruta máxima admitida para fins de enquadramento como empresa de pequeno porte, nos termos do § 2º do art</w:t>
      </w:r>
      <w:r>
        <w:t>.</w:t>
      </w:r>
      <w:r w:rsidRPr="00521485">
        <w:t xml:space="preserve"> 4º da </w:t>
      </w:r>
      <w:hyperlink r:id="rId37" w:history="1">
        <w:r w:rsidRPr="00E917F5">
          <w:rPr>
            <w:rStyle w:val="Hyperlink"/>
          </w:rPr>
          <w:t>Lei nº 14.133, de 2021</w:t>
        </w:r>
      </w:hyperlink>
      <w:r w:rsidRPr="00521485">
        <w:t>.</w:t>
      </w:r>
    </w:p>
    <w:p w:rsidR="00A20206" w:rsidRDefault="00A20206" w:rsidP="00A20206">
      <w:pPr>
        <w:pStyle w:val="Nivel3"/>
      </w:pPr>
      <w:r>
        <w:t xml:space="preserve">Na hipótese de se verificar uma das exceções especificadas no subitem 4.5.1 ou no subitem 4.5.2, o licitante deverá assinalar o campo “não”, por </w:t>
      </w:r>
      <w:r w:rsidRPr="00991803">
        <w:t xml:space="preserve">não ter direito ao tratamento favorecido previsto na </w:t>
      </w:r>
      <w:hyperlink r:id="rId38" w:history="1">
        <w:r w:rsidRPr="000D48EE">
          <w:rPr>
            <w:rStyle w:val="Hyperlink"/>
          </w:rPr>
          <w:t>Lei Complementar</w:t>
        </w:r>
        <w:r w:rsidRPr="000D48EE">
          <w:rPr>
            <w:rStyle w:val="Hyperlink"/>
            <w:snapToGrid w:val="0"/>
          </w:rPr>
          <w:t xml:space="preserve"> </w:t>
        </w:r>
        <w:r w:rsidRPr="000D48EE">
          <w:rPr>
            <w:rStyle w:val="Hyperlink"/>
          </w:rPr>
          <w:t>nº 123, de 2006</w:t>
        </w:r>
      </w:hyperlink>
      <w:r>
        <w:t>.</w:t>
      </w:r>
    </w:p>
    <w:p w:rsidR="00A20206" w:rsidRPr="006E1990" w:rsidRDefault="00A20206" w:rsidP="00A20206">
      <w:pPr>
        <w:pStyle w:val="Nivel2"/>
      </w:pPr>
      <w:r w:rsidRPr="006E1990">
        <w:t xml:space="preserve">A falsidade da </w:t>
      </w:r>
      <w:r w:rsidRPr="00535637">
        <w:t>declaração</w:t>
      </w:r>
      <w:r w:rsidRPr="006E1990">
        <w:t xml:space="preserve"> de que trata os </w:t>
      </w:r>
      <w:r>
        <w:t>sub</w:t>
      </w:r>
      <w:r w:rsidRPr="006E1990">
        <w:t xml:space="preserve">itens </w:t>
      </w:r>
      <w:r>
        <w:t>4.3 a 4.5</w:t>
      </w:r>
      <w:r w:rsidRPr="006E1990">
        <w:t xml:space="preserve"> sujeitará o licitante às sanções previstas na </w:t>
      </w:r>
      <w:hyperlink r:id="rId39" w:history="1">
        <w:r w:rsidRPr="006E1990">
          <w:rPr>
            <w:rStyle w:val="Hyperlink"/>
          </w:rPr>
          <w:t>Lei nº 14.133, de 2021</w:t>
        </w:r>
      </w:hyperlink>
      <w:r w:rsidRPr="006E1990">
        <w:t>, e neste Edital.</w:t>
      </w:r>
    </w:p>
    <w:p w:rsidR="00A20206" w:rsidRDefault="00A20206" w:rsidP="00A20206">
      <w:pPr>
        <w:pStyle w:val="Nivel2"/>
      </w:pPr>
      <w:r w:rsidRPr="00535637">
        <w:t>Os licitantes poderão retirar ou substituir a proposta anteriormente inserid</w:t>
      </w:r>
      <w:r>
        <w:t>a</w:t>
      </w:r>
      <w:r w:rsidRPr="00535637">
        <w:t xml:space="preserve"> no sistema, até a abertura da sessão pública.</w:t>
      </w:r>
    </w:p>
    <w:p w:rsidR="00A20206" w:rsidRPr="00535637" w:rsidRDefault="00A20206" w:rsidP="00A20206">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t xml:space="preserve"> o</w:t>
      </w:r>
      <w:r w:rsidRPr="006020BC">
        <w:t>s licitantes poderão retirar ou substituir a proposta ou os documentos de habilitação anteriormente inseridos no sistema, até a abertura da sessão pública.</w:t>
      </w:r>
    </w:p>
    <w:p w:rsidR="00A20206" w:rsidRDefault="00A20206" w:rsidP="00A20206">
      <w:pPr>
        <w:pStyle w:val="Nivel2"/>
      </w:pPr>
      <w:r w:rsidRPr="00535637">
        <w:t>Não haverá ordem de classificação na etapa de apresentação da proposta pelo licitante, o que ocorrerá somente após os procedimentos de abertura da sessão pública e da fase de envio de lances.</w:t>
      </w:r>
    </w:p>
    <w:p w:rsidR="00A20206" w:rsidRPr="00535637" w:rsidRDefault="00A20206" w:rsidP="00A20206">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rsidRPr="006020BC">
        <w:t xml:space="preserve"> </w:t>
      </w:r>
      <w:r>
        <w:t>n</w:t>
      </w:r>
      <w:r w:rsidRPr="006020BC">
        <w:t>ão haverá ordem de classificação na etapa de apresentação da proposta e dos documentos de habilitação pelo licitante, o que ocorrerá somente após os procedimentos de abertura da sessão pública e da fase de envio de lances.</w:t>
      </w:r>
    </w:p>
    <w:p w:rsidR="00A20206" w:rsidRPr="00535637" w:rsidRDefault="00A20206" w:rsidP="00A20206">
      <w:pPr>
        <w:pStyle w:val="Nivel2"/>
      </w:pPr>
      <w:r w:rsidRPr="00535637">
        <w:t>Serão disponibilizados para acesso público os documentos que compõem a proposta dos licitantes convocados para apresentação de propostas, após a fase de envio de lances.</w:t>
      </w:r>
    </w:p>
    <w:p w:rsidR="00A20206" w:rsidRPr="00535637" w:rsidRDefault="00A20206" w:rsidP="00A20206">
      <w:pPr>
        <w:pStyle w:val="Nivel2"/>
      </w:pPr>
      <w:bookmarkStart w:id="22" w:name="_Ref116992247"/>
      <w:r w:rsidRPr="00535637">
        <w:t>Desde que disponibilizada a funcionalidade no sistema, o licitante poderá parametrizar o seu valor final mínimo ou o seu percentual de desconto máximo</w:t>
      </w:r>
      <w:r>
        <w:t xml:space="preserve"> (conforme a alternativa adequada ao critério de julgamento definido no início deste Edital, correspondendo ao menor preço ou maior desconto, respectivamente)</w:t>
      </w:r>
      <w:r w:rsidRPr="00535637">
        <w:t xml:space="preserve"> quando do cadastramento da proposta e obedecerá às seguintes regras:</w:t>
      </w:r>
      <w:bookmarkEnd w:id="22"/>
    </w:p>
    <w:p w:rsidR="00A20206" w:rsidRPr="006E1990" w:rsidRDefault="00A20206" w:rsidP="00A20206">
      <w:pPr>
        <w:pStyle w:val="Nivel3"/>
      </w:pPr>
      <w:proofErr w:type="gramStart"/>
      <w:r w:rsidRPr="006E1990">
        <w:t>a</w:t>
      </w:r>
      <w:proofErr w:type="gramEnd"/>
      <w:r w:rsidRPr="006E1990">
        <w:t xml:space="preserve"> aplicação do intervalo mínimo de diferença de valores ou de percentuais entre os lances, que incidirá tanto em relação aos lances intermediários quanto em relação ao lance que cobrir a melhor oferta; e</w:t>
      </w:r>
    </w:p>
    <w:p w:rsidR="00A20206" w:rsidRPr="006E1990" w:rsidRDefault="00A20206" w:rsidP="00A20206">
      <w:pPr>
        <w:pStyle w:val="Nivel3"/>
      </w:pPr>
      <w:proofErr w:type="gramStart"/>
      <w:r w:rsidRPr="006E1990">
        <w:lastRenderedPageBreak/>
        <w:t>os</w:t>
      </w:r>
      <w:proofErr w:type="gramEnd"/>
      <w:r w:rsidRPr="006E1990">
        <w:t xml:space="preserve"> lances serão de envio </w:t>
      </w:r>
      <w:r w:rsidRPr="00535637">
        <w:t>automático</w:t>
      </w:r>
      <w:r w:rsidRPr="006E1990">
        <w:t xml:space="preserve"> pelo sistema, respeitado o valor final mínimo</w:t>
      </w:r>
      <w:r>
        <w:t>, caso</w:t>
      </w:r>
      <w:r w:rsidRPr="006E1990">
        <w:t xml:space="preserve"> estabelecido</w:t>
      </w:r>
      <w:r>
        <w:t>,</w:t>
      </w:r>
      <w:r w:rsidRPr="006E1990">
        <w:t xml:space="preserve"> e o intervalo de que trata o subitem acima.</w:t>
      </w:r>
    </w:p>
    <w:p w:rsidR="00A20206" w:rsidRPr="006E1990" w:rsidRDefault="00A20206" w:rsidP="00A20206">
      <w:pPr>
        <w:pStyle w:val="Nivel2"/>
      </w:pPr>
      <w:r>
        <w:t>O valor final mínimo ou o percentual de desconto final máximo parametrizado no sistema poderá ser alterado pelo fornecedor durante a fase de disputa, sendo vedado:</w:t>
      </w:r>
    </w:p>
    <w:p w:rsidR="00A20206" w:rsidRPr="00535637" w:rsidRDefault="00A20206" w:rsidP="00A20206">
      <w:pPr>
        <w:pStyle w:val="Nivel3"/>
      </w:pPr>
      <w:proofErr w:type="gramStart"/>
      <w:r w:rsidRPr="006E1990">
        <w:t>valo</w:t>
      </w:r>
      <w:r w:rsidRPr="00535637">
        <w:t>r</w:t>
      </w:r>
      <w:proofErr w:type="gramEnd"/>
      <w:r w:rsidRPr="00535637">
        <w:t xml:space="preserve"> superior a lance já registrado pelo fornecedor no sistema, quando </w:t>
      </w:r>
      <w:r>
        <w:t>definido no início deste Edital</w:t>
      </w:r>
      <w:r w:rsidRPr="00535637">
        <w:t xml:space="preserve"> o critério de julgamento por menor preço; e</w:t>
      </w:r>
    </w:p>
    <w:p w:rsidR="00A20206" w:rsidRPr="00535637" w:rsidRDefault="00A20206" w:rsidP="00A20206">
      <w:pPr>
        <w:pStyle w:val="Nivel3"/>
      </w:pPr>
      <w:r w:rsidRPr="00535637">
        <w:t xml:space="preserve"> </w:t>
      </w:r>
      <w:proofErr w:type="gramStart"/>
      <w:r w:rsidRPr="00535637">
        <w:t>percentual</w:t>
      </w:r>
      <w:proofErr w:type="gramEnd"/>
      <w:r w:rsidRPr="00535637">
        <w:t xml:space="preserve"> de desconto inferior a lance já registrado pelo fornecedor no sistema, quando </w:t>
      </w:r>
      <w:r>
        <w:t>definido no início deste Edital</w:t>
      </w:r>
      <w:r w:rsidRPr="00535637">
        <w:t xml:space="preserve"> o critério de julgamento por maior desconto.</w:t>
      </w:r>
    </w:p>
    <w:p w:rsidR="00A20206" w:rsidRPr="006E1990" w:rsidRDefault="00A20206" w:rsidP="00A20206">
      <w:pPr>
        <w:pStyle w:val="Nivel2"/>
      </w:pPr>
      <w:r w:rsidRPr="006E1990">
        <w:t xml:space="preserve">O valor final mínimo ou o percentual de desconto final máximo parametrizado na forma do </w:t>
      </w:r>
      <w:r>
        <w:t>sub</w:t>
      </w:r>
      <w:r w:rsidRPr="006E1990">
        <w:t xml:space="preserve">item </w:t>
      </w:r>
      <w:r>
        <w:t>4.10</w:t>
      </w:r>
      <w:r w:rsidRPr="006E1990">
        <w:t xml:space="preserve"> possuirá caráter sigiloso para os demais fornecedores e para o órgão ou entidade promotora da licitação, podendo ser disponibilizado estrita e permanentemente aos órgãos de controle externo e interno.</w:t>
      </w:r>
    </w:p>
    <w:p w:rsidR="00A20206" w:rsidRPr="006E1990" w:rsidRDefault="00A20206" w:rsidP="00A20206">
      <w:pPr>
        <w:pStyle w:val="Nivel2"/>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rsidR="00A20206" w:rsidRPr="006E1990" w:rsidRDefault="00A20206" w:rsidP="00A20206">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acesso.</w:t>
      </w:r>
    </w:p>
    <w:p w:rsidR="00A20206" w:rsidRPr="006E1990" w:rsidRDefault="00A20206" w:rsidP="00A20206">
      <w:pPr>
        <w:pStyle w:val="Nivel01"/>
      </w:pPr>
      <w:bookmarkStart w:id="23" w:name="_Toc135469227"/>
      <w:r w:rsidRPr="006E1990">
        <w:t>DO PREENCHIMENTO DA PROPOSTA</w:t>
      </w:r>
      <w:bookmarkEnd w:id="23"/>
    </w:p>
    <w:p w:rsidR="00A20206" w:rsidRPr="006E1990" w:rsidRDefault="00A20206" w:rsidP="00A20206">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rsidR="00A20206" w:rsidRPr="007B749A" w:rsidRDefault="00A20206" w:rsidP="00A20206">
      <w:pPr>
        <w:pStyle w:val="Nvel3-R"/>
        <w:rPr>
          <w:i w:val="0"/>
        </w:rPr>
      </w:pPr>
      <w:r w:rsidRPr="007B749A">
        <w:rPr>
          <w:i w:val="0"/>
        </w:rPr>
        <w:t>Valor unitário e total do item</w:t>
      </w:r>
      <w:r w:rsidR="000A0466">
        <w:rPr>
          <w:i w:val="0"/>
        </w:rPr>
        <w:t>.</w:t>
      </w:r>
    </w:p>
    <w:p w:rsidR="00A20206" w:rsidRDefault="00A20206" w:rsidP="00A20206">
      <w:pPr>
        <w:pStyle w:val="Nivel2"/>
      </w:pPr>
      <w:r w:rsidRPr="006E1990">
        <w:t>Todas as especificações do objeto contidas na proposta vinculam o licitante.</w:t>
      </w:r>
    </w:p>
    <w:p w:rsidR="00A20206" w:rsidRPr="00535637" w:rsidRDefault="00A20206" w:rsidP="00A20206">
      <w:pPr>
        <w:pStyle w:val="Nivel2"/>
      </w:pPr>
      <w:r w:rsidRPr="00535637">
        <w:t>Nos valores propostos estarão inclusos todos os custos operacionais, encargos previdenciários, trabalhistas, tributários, comerciais e quaisquer outros que incidam direta ou indiretamente na execução do objeto.</w:t>
      </w:r>
    </w:p>
    <w:p w:rsidR="00A20206" w:rsidRPr="00621FC4" w:rsidRDefault="00A20206" w:rsidP="00A20206">
      <w:pPr>
        <w:pStyle w:val="Nivel2"/>
      </w:pPr>
      <w:r w:rsidRPr="00535637">
        <w:t xml:space="preserve">Os preços ofertados, tanto na proposta inicial, quanto na etapa de lances, serão de exclusiva responsabilidade do licitante, não lhe assistindo o direito de pleitear qualquer alteração, </w:t>
      </w:r>
      <w:proofErr w:type="gramStart"/>
      <w:r w:rsidRPr="00535637">
        <w:t>sob alegação</w:t>
      </w:r>
      <w:proofErr w:type="gramEnd"/>
      <w:r w:rsidRPr="00535637">
        <w:t xml:space="preserve"> de erro, omissão ou qualquer outro pretexto.</w:t>
      </w:r>
    </w:p>
    <w:p w:rsidR="00A20206" w:rsidRPr="00535637" w:rsidRDefault="00A20206" w:rsidP="00A20206">
      <w:pPr>
        <w:pStyle w:val="Nivel2"/>
      </w:pPr>
      <w:r w:rsidRPr="00535637">
        <w:t xml:space="preserve">Independentemente do percentual de tributo inserido na planilha, </w:t>
      </w:r>
      <w:r>
        <w:t xml:space="preserve">quando houver determinação legal de retenção de tributo, </w:t>
      </w:r>
      <w:r w:rsidRPr="00535637">
        <w:t>no pagamento serão retidos na fonte os percentuais</w:t>
      </w:r>
      <w:r>
        <w:t xml:space="preserve"> que sejam</w:t>
      </w:r>
      <w:r w:rsidRPr="00535637">
        <w:t xml:space="preserve"> estabelecidos na legislação vigente.</w:t>
      </w:r>
    </w:p>
    <w:p w:rsidR="00A20206" w:rsidRPr="003D3EF9" w:rsidRDefault="00A20206" w:rsidP="00A20206">
      <w:pPr>
        <w:pStyle w:val="Nvel2-Red"/>
        <w:rPr>
          <w:i w:val="0"/>
          <w:iCs w:val="0"/>
          <w:color w:val="auto"/>
        </w:rPr>
      </w:pPr>
      <w:r w:rsidRPr="003D3EF9">
        <w:rPr>
          <w:i w:val="0"/>
          <w:iCs w:val="0"/>
          <w:color w:val="auto"/>
        </w:rPr>
        <w:t xml:space="preserve">As microempresas e empresas de pequeno porte impedidas de optar pelo Simples Nacional, ante as vedações previstas na </w:t>
      </w:r>
      <w:hyperlink r:id="rId40" w:history="1">
        <w:r w:rsidRPr="000D48EE">
          <w:rPr>
            <w:rStyle w:val="Hyperlink"/>
            <w:i w:val="0"/>
            <w:iCs w:val="0"/>
          </w:rPr>
          <w:t>Lei Complementar nº 123, de 2006</w:t>
        </w:r>
      </w:hyperlink>
      <w:r w:rsidRPr="003D3EF9">
        <w:rPr>
          <w:i w:val="0"/>
          <w:iCs w:val="0"/>
          <w:color w:val="auto"/>
        </w:rPr>
        <w:t>, não poderão aplicar os benefícios decorrentes desse regime tributário diferenciado em sua proposta, devendo elaborá-la de acordo com as normas aplicáveis às demais pessoas jurídicas.</w:t>
      </w:r>
    </w:p>
    <w:p w:rsidR="00A20206" w:rsidRPr="003D3EF9" w:rsidRDefault="00A20206" w:rsidP="00A20206">
      <w:pPr>
        <w:pStyle w:val="Nivel3"/>
      </w:pPr>
      <w:r>
        <w:lastRenderedPageBreak/>
        <w:t>Quando for o caso, e se vier a</w:t>
      </w:r>
      <w:r w:rsidRPr="0002518F">
        <w:t xml:space="preserve"> ser contratad</w:t>
      </w:r>
      <w:r>
        <w:t>o</w:t>
      </w:r>
      <w:r w:rsidRPr="0002518F">
        <w:t xml:space="preserve">, </w:t>
      </w:r>
      <w:r>
        <w:t>o licitante</w:t>
      </w:r>
      <w:r w:rsidRPr="0002518F">
        <w:t xml:space="preserve"> na situação descrita no </w:t>
      </w:r>
      <w:r>
        <w:t>sub</w:t>
      </w:r>
      <w:r w:rsidRPr="0002518F">
        <w:t xml:space="preserve">item </w:t>
      </w:r>
      <w:r>
        <w:t>anterior</w:t>
      </w:r>
      <w:r w:rsidRPr="0002518F">
        <w:t xml:space="preserve"> deverá requerer ao órgão fazendário competente a sua exclusão do Simples Nacional até o último dia útil do mês subsequente àquele em que </w:t>
      </w:r>
      <w:r w:rsidRPr="00624E36">
        <w:t xml:space="preserve">ocorrida </w:t>
      </w:r>
      <w:proofErr w:type="gramStart"/>
      <w:r w:rsidRPr="00624E36">
        <w:t>a</w:t>
      </w:r>
      <w:proofErr w:type="gramEnd"/>
      <w:r w:rsidRPr="00624E36">
        <w:t xml:space="preserve"> situação de vedação</w:t>
      </w:r>
      <w:r w:rsidRPr="0002518F">
        <w:t>, nos termos do art</w:t>
      </w:r>
      <w:r>
        <w:t>.</w:t>
      </w:r>
      <w:r w:rsidRPr="0002518F">
        <w:t xml:space="preserve"> 30, </w:t>
      </w:r>
      <w:r w:rsidRPr="0002518F">
        <w:rPr>
          <w:i/>
        </w:rPr>
        <w:t>caput</w:t>
      </w:r>
      <w:r w:rsidRPr="0002518F">
        <w:t>, inc</w:t>
      </w:r>
      <w:r>
        <w:t>.</w:t>
      </w:r>
      <w:r w:rsidRPr="0002518F">
        <w:t xml:space="preserve"> II, e §</w:t>
      </w:r>
      <w:r>
        <w:t xml:space="preserve"> </w:t>
      </w:r>
      <w:r w:rsidRPr="0002518F">
        <w:t>1º, inc</w:t>
      </w:r>
      <w:r>
        <w:t>.</w:t>
      </w:r>
      <w:r w:rsidRPr="0002518F">
        <w:t xml:space="preserve"> II, da </w:t>
      </w:r>
      <w:hyperlink r:id="rId41" w:history="1">
        <w:r w:rsidRPr="000D48EE">
          <w:rPr>
            <w:rStyle w:val="Hyperlink"/>
          </w:rPr>
          <w:t>Lei Complementar nº 123, de 2006</w:t>
        </w:r>
      </w:hyperlink>
      <w:r w:rsidRPr="0002518F">
        <w:t>, apresentando à Administração a comprovação da exclusão ou o seu respectivo protocolo.</w:t>
      </w:r>
    </w:p>
    <w:p w:rsidR="00A20206" w:rsidRPr="003D3EF9" w:rsidRDefault="00A20206" w:rsidP="00A20206">
      <w:pPr>
        <w:pStyle w:val="Nivel3"/>
      </w:pPr>
      <w:r w:rsidRPr="0002518F">
        <w:t xml:space="preserve">Se </w:t>
      </w:r>
      <w:r>
        <w:t>o</w:t>
      </w:r>
      <w:r w:rsidRPr="0002518F">
        <w:t xml:space="preserve"> </w:t>
      </w:r>
      <w:r>
        <w:t>C</w:t>
      </w:r>
      <w:r w:rsidRPr="0002518F">
        <w:t>ontratad</w:t>
      </w:r>
      <w:r>
        <w:t>o</w:t>
      </w:r>
      <w:r w:rsidRPr="0002518F">
        <w:t xml:space="preserve"> não realizar espontaneamente o requerimento de que trata o </w:t>
      </w:r>
      <w:r>
        <w:t>sub</w:t>
      </w:r>
      <w:r w:rsidRPr="0002518F">
        <w:t xml:space="preserve">item </w:t>
      </w:r>
      <w:r>
        <w:t>anterior</w:t>
      </w:r>
      <w:r w:rsidRPr="0002518F">
        <w:t xml:space="preserve">, caberá ao ente público contratante comunicar o fato ao órgão fazendário competente, solicitando que </w:t>
      </w:r>
      <w:r>
        <w:t>o</w:t>
      </w:r>
      <w:r w:rsidRPr="0002518F">
        <w:t xml:space="preserve"> </w:t>
      </w:r>
      <w:r>
        <w:t>Contratado</w:t>
      </w:r>
      <w:r w:rsidRPr="0002518F">
        <w:t xml:space="preserve"> seja excluíd</w:t>
      </w:r>
      <w:r>
        <w:t>o</w:t>
      </w:r>
      <w:r w:rsidRPr="0002518F">
        <w:t xml:space="preserve"> de ofício do Simples Nacional, nos termos do art</w:t>
      </w:r>
      <w:r>
        <w:t>.</w:t>
      </w:r>
      <w:r w:rsidRPr="0002518F">
        <w:t xml:space="preserve"> 29, inc</w:t>
      </w:r>
      <w:r>
        <w:t>.</w:t>
      </w:r>
      <w:r w:rsidRPr="0002518F">
        <w:t xml:space="preserve"> I, da </w:t>
      </w:r>
      <w:hyperlink r:id="rId42" w:history="1">
        <w:r w:rsidRPr="000D48EE">
          <w:rPr>
            <w:rStyle w:val="Hyperlink"/>
          </w:rPr>
          <w:t>Lei Complementar nº 123, de 2006</w:t>
        </w:r>
      </w:hyperlink>
      <w:r w:rsidRPr="003D3EF9">
        <w:t>.</w:t>
      </w:r>
    </w:p>
    <w:p w:rsidR="00A20206" w:rsidRPr="006E1990" w:rsidRDefault="00A20206" w:rsidP="00A20206">
      <w:pPr>
        <w:pStyle w:val="Nivel2"/>
      </w:pPr>
      <w:r w:rsidRPr="006E1990">
        <w:t xml:space="preserve">A apresentação das propostas implica obrigatoriedade do cumprimento das disposições nelas contidas, em conformidade com o que dispõe </w:t>
      </w:r>
      <w:r>
        <w:t>a documentação que integra este Edital</w:t>
      </w:r>
      <w:r w:rsidRPr="006E1990">
        <w:t xml:space="preserve">, assumindo o proponente o compromisso de executar o </w:t>
      </w:r>
      <w:r w:rsidRPr="00535637">
        <w:t>objeto</w:t>
      </w:r>
      <w:r w:rsidRPr="006E1990">
        <w:t xml:space="preserve"> licitado nos seus termos, bem como de </w:t>
      </w:r>
      <w:r>
        <w:t>utilizar</w:t>
      </w:r>
      <w:r w:rsidRPr="006E1990">
        <w:t xml:space="preserve"> os materiais, equipamentos, ferramentas e utensílios necessários, em quantidades e qualidades </w:t>
      </w:r>
      <w:proofErr w:type="gramStart"/>
      <w:r w:rsidRPr="006E1990">
        <w:t>adequadas à perfeita execução contratual, promovendo, quando requerido, sua substituição</w:t>
      </w:r>
      <w:proofErr w:type="gramEnd"/>
      <w:r w:rsidRPr="006E1990">
        <w:t>.</w:t>
      </w:r>
    </w:p>
    <w:p w:rsidR="00A20206" w:rsidRPr="006E1990" w:rsidRDefault="00A20206" w:rsidP="00A20206">
      <w:pPr>
        <w:pStyle w:val="Nivel2"/>
      </w:pPr>
      <w:r w:rsidRPr="006E1990">
        <w:t xml:space="preserve">O prazo de validade da proposta não será inferior a </w:t>
      </w:r>
      <w:r w:rsidRPr="008D4627">
        <w:rPr>
          <w:i/>
          <w:iCs/>
          <w:color w:val="FF0000"/>
        </w:rPr>
        <w:t>60 (sessenta)</w:t>
      </w:r>
      <w:r w:rsidRPr="006E1990">
        <w:rPr>
          <w:color w:val="FF0000"/>
        </w:rPr>
        <w:t xml:space="preserve"> </w:t>
      </w:r>
      <w:r w:rsidRPr="006E1990">
        <w:t>dias</w:t>
      </w:r>
      <w:r w:rsidRPr="006E1990">
        <w:rPr>
          <w:b/>
        </w:rPr>
        <w:t>,</w:t>
      </w:r>
      <w:r w:rsidRPr="006E1990">
        <w:t xml:space="preserve"> a contar da data de sua apresentação.</w:t>
      </w:r>
    </w:p>
    <w:p w:rsidR="00A20206" w:rsidRPr="006E1990" w:rsidRDefault="00A20206" w:rsidP="00A20206">
      <w:pPr>
        <w:pStyle w:val="Nivel2"/>
      </w:pPr>
      <w:r w:rsidRPr="006E1990">
        <w:t>Os licitantes devem respeitar os preços máximos estabelecidos nas normas de regência de contratações públicas, quando participarem de licitações públicas</w:t>
      </w:r>
      <w:r>
        <w:t>.</w:t>
      </w:r>
    </w:p>
    <w:p w:rsidR="00A20206" w:rsidRPr="006E1990" w:rsidRDefault="00A20206" w:rsidP="00A20206">
      <w:pPr>
        <w:pStyle w:val="Nivel3"/>
      </w:pPr>
      <w:r w:rsidRPr="006E1990">
        <w:t xml:space="preserve">Caso </w:t>
      </w:r>
      <w:r>
        <w:t xml:space="preserve">seja definido no início deste Edital </w:t>
      </w:r>
      <w:r w:rsidRPr="006E1990">
        <w:t xml:space="preserve">o critério de julgamento </w:t>
      </w:r>
      <w:r>
        <w:t>p</w:t>
      </w:r>
      <w:r w:rsidRPr="006E1990">
        <w:t>o</w:t>
      </w:r>
      <w:r>
        <w:t>r</w:t>
      </w:r>
      <w:r w:rsidRPr="006E1990">
        <w:t xml:space="preserve"> maior desconto, o preço já decorrente da aplicação do desconto ofertado deverá respeitar os preços máximos previstos no </w:t>
      </w:r>
      <w:r>
        <w:t>sub</w:t>
      </w:r>
      <w:r w:rsidRPr="006E1990">
        <w:t>item</w:t>
      </w:r>
      <w:r>
        <w:t xml:space="preserve"> anterior</w:t>
      </w:r>
      <w:r w:rsidRPr="006E1990">
        <w:t>.</w:t>
      </w:r>
    </w:p>
    <w:p w:rsidR="00A20206" w:rsidRPr="00DE579E" w:rsidRDefault="00A20206" w:rsidP="00A20206">
      <w:pPr>
        <w:pStyle w:val="Nivel2"/>
        <w:rPr>
          <w:rFonts w:eastAsia="Times New Roman"/>
        </w:rPr>
      </w:pPr>
      <w:r w:rsidRPr="006E1990">
        <w:t xml:space="preserve">O descumprimento das regras supramencionadas por parte dos contratados pode ensejar a </w:t>
      </w:r>
      <w:r w:rsidRPr="006E1990">
        <w:rPr>
          <w:color w:val="000000" w:themeColor="text1"/>
        </w:rPr>
        <w:t>responsabilização pelo</w:t>
      </w:r>
      <w:r w:rsidRPr="006E1990">
        <w:t xml:space="preserve"> Tribunal de Contas </w:t>
      </w:r>
      <w:r>
        <w:t>competente</w:t>
      </w:r>
      <w:r w:rsidRPr="006E1990">
        <w:t xml:space="preserve"> e, após o devido processo legal, gerar as seguintes consequências: assinatura de prazo para a adoção das medidas necessárias ao exato cumprimento da lei, nos termos do </w:t>
      </w:r>
      <w:hyperlink r:id="rId43" w:history="1">
        <w:r w:rsidRPr="006E1990">
          <w:rPr>
            <w:rStyle w:val="Hyperlink"/>
          </w:rPr>
          <w:t>art. 71, inciso IX, da Constituição</w:t>
        </w:r>
      </w:hyperlink>
      <w:r>
        <w:rPr>
          <w:rStyle w:val="Hyperlink"/>
        </w:rPr>
        <w:t xml:space="preserve"> Federal</w:t>
      </w:r>
      <w:r>
        <w:t xml:space="preserve">, e do art. 33, inc. X, da </w:t>
      </w:r>
      <w:hyperlink r:id="rId44" w:history="1">
        <w:r w:rsidRPr="00FD2695">
          <w:rPr>
            <w:rStyle w:val="Hyperlink"/>
          </w:rPr>
          <w:t>Constituição do Estado de São Paulo</w:t>
        </w:r>
      </w:hyperlink>
      <w:r>
        <w:t xml:space="preserve">; </w:t>
      </w:r>
      <w:r w:rsidRPr="006E1990">
        <w:t>ou condenação dos agentes públicos responsáveis e d</w:t>
      </w:r>
      <w:r>
        <w:t>o</w:t>
      </w:r>
      <w:r w:rsidRPr="006E1990">
        <w:t xml:space="preserve"> contratad</w:t>
      </w:r>
      <w:r>
        <w:t>o</w:t>
      </w:r>
      <w:r w:rsidRPr="006E1990">
        <w:t xml:space="preserve"> ao pagamento d</w:t>
      </w:r>
      <w:r>
        <w:t>e indenização pel</w:t>
      </w:r>
      <w:r w:rsidRPr="006E1990">
        <w:t xml:space="preserve">os prejuízos ao erário, caso verificada a ocorrência de superfaturamento por </w:t>
      </w:r>
      <w:proofErr w:type="spellStart"/>
      <w:r w:rsidRPr="006E1990">
        <w:t>sobrepreço</w:t>
      </w:r>
      <w:proofErr w:type="spellEnd"/>
      <w:r w:rsidRPr="006E1990">
        <w:t xml:space="preserve"> na execução do contrato.</w:t>
      </w:r>
    </w:p>
    <w:p w:rsidR="00A20206" w:rsidRPr="006E1990" w:rsidRDefault="00A20206" w:rsidP="00A20206">
      <w:pPr>
        <w:pStyle w:val="Nivel01"/>
      </w:pPr>
      <w:bookmarkStart w:id="24" w:name="_Toc135469228"/>
      <w:r w:rsidRPr="006E1990">
        <w:t xml:space="preserve">DA ABERTURA DA SESSÃO, CLASSIFICAÇÃO DAS PROPOSTAS E FORMULAÇÃO DE </w:t>
      </w:r>
      <w:proofErr w:type="gramStart"/>
      <w:r w:rsidRPr="006E1990">
        <w:t>LANCES</w:t>
      </w:r>
      <w:bookmarkEnd w:id="24"/>
      <w:proofErr w:type="gramEnd"/>
    </w:p>
    <w:p w:rsidR="00A20206" w:rsidRPr="00B9651D" w:rsidRDefault="00A20206" w:rsidP="00A20206">
      <w:pPr>
        <w:pStyle w:val="Nivel2"/>
      </w:pPr>
      <w:bookmarkStart w:id="25" w:name="_Hlk114646655"/>
      <w:r w:rsidRPr="00B9651D">
        <w:t xml:space="preserve">A abertura da presente licitação dar-se-á automaticamente em sessão pública, por meio de sistema eletrônico, na data, horário e </w:t>
      </w:r>
      <w:proofErr w:type="gramStart"/>
      <w:r w:rsidRPr="00B9651D">
        <w:t>local indicados</w:t>
      </w:r>
      <w:proofErr w:type="gramEnd"/>
      <w:r w:rsidRPr="00B9651D">
        <w:t xml:space="preserve"> neste Edital.</w:t>
      </w:r>
    </w:p>
    <w:p w:rsidR="00A20206" w:rsidRDefault="00A20206" w:rsidP="00A20206">
      <w:pPr>
        <w:pStyle w:val="Nivel2"/>
      </w:pPr>
      <w:r w:rsidRPr="00B9651D">
        <w:t>Os licitantes poderão retirar ou substituir a proposta anteriormente inserid</w:t>
      </w:r>
      <w:r>
        <w:t>a</w:t>
      </w:r>
      <w:r w:rsidRPr="00B9651D">
        <w:t xml:space="preserve"> no sistema, até a abertura da sessão pública.</w:t>
      </w:r>
    </w:p>
    <w:p w:rsidR="00A20206" w:rsidRPr="00B9651D" w:rsidRDefault="00A20206" w:rsidP="00A20206">
      <w:pPr>
        <w:pStyle w:val="Nivel3"/>
      </w:pPr>
      <w:r w:rsidRPr="00886D65">
        <w:lastRenderedPageBreak/>
        <w:t xml:space="preserve">Caso seja definido no </w:t>
      </w:r>
      <w:r>
        <w:t>sub</w:t>
      </w:r>
      <w:r w:rsidRPr="00886D65">
        <w:t xml:space="preserve">item </w:t>
      </w:r>
      <w:r>
        <w:t>4.1</w:t>
      </w:r>
      <w:r w:rsidRPr="00886D65">
        <w:t xml:space="preserve"> que a fase de habilitação antecede a fase de apresentação de propostas e lances, os licitantes poderão retirar ou substituir a proposta ou os documentos de habilitação anteriormente inseridos no sistema, até a abertura da sessão pública</w:t>
      </w:r>
      <w:r>
        <w:t>.</w:t>
      </w:r>
    </w:p>
    <w:p w:rsidR="00A20206" w:rsidRPr="00B9651D" w:rsidRDefault="00A20206" w:rsidP="00A20206">
      <w:pPr>
        <w:pStyle w:val="Nivel2"/>
      </w:pPr>
      <w:r w:rsidRPr="00B9651D">
        <w:t xml:space="preserve">O sistema disponibilizará campo próprio para troca de mensagens entre o </w:t>
      </w:r>
      <w:r>
        <w:t>p</w:t>
      </w:r>
      <w:r w:rsidRPr="00B9651D">
        <w:t>regoeiro e os licitantes.</w:t>
      </w:r>
    </w:p>
    <w:p w:rsidR="00A20206" w:rsidRPr="00B9651D" w:rsidRDefault="00A20206" w:rsidP="00A20206">
      <w:pPr>
        <w:pStyle w:val="Nivel2"/>
      </w:pPr>
      <w:r w:rsidRPr="00B9651D">
        <w:t xml:space="preserve">Iniciada a etapa competitiva, os licitantes deverão encaminhar lances exclusivamente por meio de sistema eletrônico, sendo imediatamente informados do seu recebimento e do valor consignado no registro. </w:t>
      </w:r>
    </w:p>
    <w:p w:rsidR="00A20206" w:rsidRPr="00B9651D" w:rsidRDefault="00A20206" w:rsidP="00A20206">
      <w:pPr>
        <w:pStyle w:val="Nivel2"/>
      </w:pPr>
      <w:r w:rsidRPr="00B9651D">
        <w:t>O lance deverá ser ofertado pelo valor unitário do item</w:t>
      </w:r>
      <w:r>
        <w:t>.</w:t>
      </w:r>
    </w:p>
    <w:p w:rsidR="00A20206" w:rsidRPr="00B9651D" w:rsidRDefault="00A20206" w:rsidP="00A20206">
      <w:pPr>
        <w:pStyle w:val="Nivel2"/>
      </w:pPr>
      <w:r w:rsidRPr="00B9651D">
        <w:t>Os licitantes poderão oferecer lances sucessivos, observando o horário fixado para abertura da sessão e as regras estabelecidas no Edital.</w:t>
      </w:r>
    </w:p>
    <w:p w:rsidR="00A20206" w:rsidRPr="006E1990" w:rsidRDefault="00A20206" w:rsidP="00A20206">
      <w:pPr>
        <w:pStyle w:val="Nivel2"/>
      </w:pPr>
      <w:r>
        <w:t xml:space="preserve">O licitante somente poderá oferecer lance </w:t>
      </w:r>
      <w:r w:rsidRPr="003D3EF9">
        <w:rPr>
          <w:color w:val="auto"/>
        </w:rPr>
        <w:t xml:space="preserve">de valor inferior ou percentual de desconto superior </w:t>
      </w:r>
      <w:r>
        <w:t xml:space="preserve">ao último por ele </w:t>
      </w:r>
      <w:r w:rsidRPr="00B9651D">
        <w:t>ofertado</w:t>
      </w:r>
      <w:r>
        <w:t xml:space="preserve"> e registrado pelo sistema (conforme </w:t>
      </w:r>
      <w:proofErr w:type="gramStart"/>
      <w:r>
        <w:t>a alternativa adequada ao critério de julgamento definido no início deste Edital, correspondendo ao menor peço</w:t>
      </w:r>
      <w:proofErr w:type="gramEnd"/>
      <w:r>
        <w:t xml:space="preserve"> ou maior desconto, respectivamente). </w:t>
      </w:r>
    </w:p>
    <w:p w:rsidR="00A20206" w:rsidRPr="006E1990" w:rsidRDefault="00A20206" w:rsidP="00A20206">
      <w:pPr>
        <w:pStyle w:val="Nivel2"/>
      </w:pPr>
      <w:r>
        <w:t xml:space="preserve">O intervalo mínimo de diferença de valores ou percentuais entre os lances, que incidirá tanto em relação aos lances </w:t>
      </w:r>
      <w:r w:rsidRPr="00B9651D">
        <w:t>intermediários</w:t>
      </w:r>
      <w:r>
        <w:t xml:space="preserve"> quanto em relação à proposta que cobrir a melhor oferta deverá ser</w:t>
      </w:r>
      <w:r w:rsidRPr="008D4627">
        <w:rPr>
          <w:color w:val="auto"/>
        </w:rPr>
        <w:t xml:space="preserve"> de</w:t>
      </w:r>
      <w:r w:rsidRPr="58B543D9">
        <w:rPr>
          <w:i/>
          <w:iCs/>
          <w:color w:val="FF0000"/>
        </w:rPr>
        <w:t xml:space="preserve"> </w:t>
      </w:r>
      <w:r w:rsidR="00BD1B12">
        <w:rPr>
          <w:i/>
          <w:iCs/>
          <w:color w:val="FF0000"/>
        </w:rPr>
        <w:t xml:space="preserve">R$ </w:t>
      </w:r>
      <w:r w:rsidR="00641140">
        <w:rPr>
          <w:i/>
          <w:iCs/>
          <w:color w:val="FF0000"/>
        </w:rPr>
        <w:t>0,01</w:t>
      </w:r>
      <w:r w:rsidR="00D901C3">
        <w:rPr>
          <w:i/>
          <w:iCs/>
          <w:color w:val="FF0000"/>
        </w:rPr>
        <w:t xml:space="preserve"> </w:t>
      </w:r>
      <w:r w:rsidR="00422259">
        <w:rPr>
          <w:i/>
          <w:iCs/>
          <w:color w:val="FF0000"/>
        </w:rPr>
        <w:t>(</w:t>
      </w:r>
      <w:r w:rsidR="00641140">
        <w:rPr>
          <w:i/>
          <w:iCs/>
          <w:color w:val="FF0000"/>
        </w:rPr>
        <w:t>um centavo</w:t>
      </w:r>
      <w:r w:rsidR="00D901C3">
        <w:rPr>
          <w:i/>
          <w:iCs/>
          <w:color w:val="FF0000"/>
        </w:rPr>
        <w:t>)</w:t>
      </w:r>
      <w:r w:rsidRPr="58B543D9">
        <w:rPr>
          <w:i/>
          <w:iCs/>
        </w:rPr>
        <w:t>.</w:t>
      </w:r>
    </w:p>
    <w:p w:rsidR="00A20206" w:rsidRPr="00B9651D" w:rsidRDefault="00A20206" w:rsidP="00A20206">
      <w:pPr>
        <w:pStyle w:val="Nivel2"/>
      </w:pPr>
      <w:r w:rsidRPr="00B9651D">
        <w:t xml:space="preserve">O licitante </w:t>
      </w:r>
      <w:proofErr w:type="gramStart"/>
      <w:r w:rsidRPr="00B9651D">
        <w:t>poderá,</w:t>
      </w:r>
      <w:proofErr w:type="gramEnd"/>
      <w:r w:rsidRPr="00B9651D">
        <w:t xml:space="preserve"> uma única vez, excluir seu último lance ofertado, no intervalo de quinze segundos após o registro no sistema, na hipótese de lance inconsistente ou inexequível.</w:t>
      </w:r>
    </w:p>
    <w:p w:rsidR="00A20206" w:rsidRPr="00B9651D" w:rsidRDefault="00A20206" w:rsidP="00A20206">
      <w:pPr>
        <w:pStyle w:val="Nivel2"/>
      </w:pPr>
      <w:r w:rsidRPr="00B9651D">
        <w:t>O procedimento seguirá de acordo com o modo de disputa adotado</w:t>
      </w:r>
      <w:r>
        <w:t>, definido no início deste Edital</w:t>
      </w:r>
      <w:r w:rsidRPr="00B9651D">
        <w:t>.</w:t>
      </w:r>
    </w:p>
    <w:p w:rsidR="00A20206" w:rsidRPr="00B9651D" w:rsidRDefault="00A20206" w:rsidP="00A20206">
      <w:pPr>
        <w:pStyle w:val="Nivel2"/>
      </w:pPr>
      <w:bookmarkStart w:id="26" w:name="_Hlk113697759"/>
      <w:r w:rsidRPr="00B9651D">
        <w:t>Caso seja adotado para o envio de lances no pregão eletrônico o modo de disputa “aberto”, os licitantes apresentarão lances públicos e sucessivos, com prorrogações.</w:t>
      </w:r>
    </w:p>
    <w:p w:rsidR="00A20206" w:rsidRPr="00B9651D" w:rsidRDefault="00A20206" w:rsidP="00A20206">
      <w:pPr>
        <w:pStyle w:val="Nivel3"/>
      </w:pPr>
      <w:bookmarkStart w:id="27" w:name="_Hlk113697816"/>
      <w:bookmarkEnd w:id="26"/>
      <w:r w:rsidRPr="00B9651D">
        <w:t>A etapa de lances da sessão pública terá duração de dez minutos e, após isso, será prorrogada automaticamente pelo sistema quando houver lance ofertado nos últimos dois minutos do período de duração da sessão pública.</w:t>
      </w:r>
    </w:p>
    <w:p w:rsidR="00A20206" w:rsidRPr="00B9651D" w:rsidRDefault="00A20206" w:rsidP="00A20206">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rsidR="00A20206" w:rsidRPr="00B9651D" w:rsidRDefault="00A20206" w:rsidP="00A20206">
      <w:pPr>
        <w:pStyle w:val="Nivel3"/>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rsidR="00A20206" w:rsidRPr="00B9651D" w:rsidRDefault="00A20206" w:rsidP="00A20206">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A20206" w:rsidRPr="00B9651D" w:rsidRDefault="00A20206" w:rsidP="00A20206">
      <w:pPr>
        <w:pStyle w:val="Nivel3"/>
      </w:pPr>
      <w:r w:rsidRPr="00B9651D">
        <w:lastRenderedPageBreak/>
        <w:t xml:space="preserve">Após o reinício previsto no </w:t>
      </w:r>
      <w:r>
        <w:t>sub</w:t>
      </w:r>
      <w:r w:rsidRPr="00B9651D">
        <w:t>item supra, os licitantes serão convocados para apresentar lances intermediários.</w:t>
      </w:r>
      <w:bookmarkStart w:id="28" w:name="_Hlk113631522"/>
      <w:bookmarkEnd w:id="27"/>
    </w:p>
    <w:bookmarkEnd w:id="28"/>
    <w:p w:rsidR="00A20206" w:rsidRPr="006E1990" w:rsidRDefault="00A20206" w:rsidP="00A20206">
      <w:pPr>
        <w:pStyle w:val="Nivel2"/>
      </w:pPr>
      <w:r>
        <w:t>Caso seja adotado para o envio de lances no pregão eletrônico o modo de disputa “aberto e fechado”, os licitantes apresentarão lances públicos e sucessivos, com lance final e fechado.</w:t>
      </w:r>
    </w:p>
    <w:p w:rsidR="00A20206" w:rsidRPr="00B9651D" w:rsidRDefault="00A20206" w:rsidP="00A20206">
      <w:pPr>
        <w:pStyle w:val="Nivel3"/>
      </w:pPr>
      <w:r w:rsidRPr="00B9651D">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A20206" w:rsidRPr="00B9651D" w:rsidRDefault="00A20206" w:rsidP="00A20206">
      <w:pPr>
        <w:pStyle w:val="Nivel3"/>
      </w:pPr>
      <w:r w:rsidRPr="00B9651D">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A20206" w:rsidRPr="00B9651D" w:rsidRDefault="00A20206" w:rsidP="00A20206">
      <w:pPr>
        <w:pStyle w:val="Nivel3"/>
      </w:pPr>
      <w:r w:rsidRPr="00B9651D">
        <w:t>No procedimento de que trata o subitem supra, o licitante poderá optar por manter o seu último lance da etapa aberta, ou por ofertar melhor lance.</w:t>
      </w:r>
    </w:p>
    <w:p w:rsidR="00A20206" w:rsidRPr="00B9651D" w:rsidRDefault="00A20206" w:rsidP="00A20206">
      <w:pPr>
        <w:pStyle w:val="Nivel3"/>
      </w:pPr>
      <w:r w:rsidRPr="00B9651D">
        <w:t>Não havendo pelo menos três ofertas nas condições definidas n</w:t>
      </w:r>
      <w:r>
        <w:t>os dois</w:t>
      </w:r>
      <w:r w:rsidRPr="00B9651D">
        <w:t xml:space="preserve"> </w:t>
      </w:r>
      <w:r>
        <w:t>sub</w:t>
      </w:r>
      <w:r w:rsidRPr="00B9651D">
        <w:t>ite</w:t>
      </w:r>
      <w:r>
        <w:t>ns anteriores</w:t>
      </w:r>
      <w:r w:rsidRPr="00B9651D">
        <w:t>, poderão os autores dos melhores lances subsequentes, na ordem de classificação, até o máximo de três, oferecer um lance final e fechado em até cinco minutos, o qual será sigiloso até o encerramento deste prazo.</w:t>
      </w:r>
    </w:p>
    <w:p w:rsidR="00A20206" w:rsidRPr="006E1990" w:rsidRDefault="00A20206" w:rsidP="00A20206">
      <w:pPr>
        <w:pStyle w:val="Nivel3"/>
      </w:pPr>
      <w:bookmarkStart w:id="29" w:name="_Hlk113698144"/>
      <w:r w:rsidRPr="006E1990">
        <w:t xml:space="preserve">Após o término dos </w:t>
      </w:r>
      <w:r w:rsidRPr="00B9651D">
        <w:t>prazos</w:t>
      </w:r>
      <w:r w:rsidRPr="006E1990">
        <w:t xml:space="preserve"> estabelecidos nos </w:t>
      </w:r>
      <w:r>
        <w:t>sub</w:t>
      </w:r>
      <w:r w:rsidRPr="006E1990">
        <w:t>itens anteriores, o sistema ordenará e divulgará os lances segundo a ordem crescente de valores.</w:t>
      </w:r>
    </w:p>
    <w:p w:rsidR="00A20206" w:rsidRPr="006E1990" w:rsidRDefault="00A20206" w:rsidP="00A20206">
      <w:pPr>
        <w:pStyle w:val="Nivel2"/>
      </w:pPr>
      <w:bookmarkStart w:id="30" w:name="_Ref116973524"/>
      <w:bookmarkEnd w:id="29"/>
      <w:r>
        <w:t xml:space="preserve">Caso seja </w:t>
      </w:r>
      <w:r w:rsidRPr="00B9651D">
        <w:t>adotado</w:t>
      </w:r>
      <w:r>
        <w:t xml:space="preserve">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0"/>
    </w:p>
    <w:p w:rsidR="00A20206" w:rsidRPr="00B9651D" w:rsidRDefault="00A20206" w:rsidP="00A20206">
      <w:pPr>
        <w:pStyle w:val="Nivel3"/>
      </w:pPr>
      <w:r w:rsidRPr="00B9651D">
        <w:t xml:space="preserve">Não havendo pelo menos </w:t>
      </w:r>
      <w:proofErr w:type="gramStart"/>
      <w:r w:rsidRPr="00B9651D">
        <w:t>3</w:t>
      </w:r>
      <w:proofErr w:type="gramEnd"/>
      <w:r w:rsidRPr="00B9651D">
        <w:t xml:space="preserve"> (três) propostas nas condições definidas no </w:t>
      </w:r>
      <w:r>
        <w:t>sub</w:t>
      </w:r>
      <w:r w:rsidRPr="00B9651D">
        <w:t>item</w:t>
      </w:r>
      <w:r>
        <w:t xml:space="preserve"> anterior</w:t>
      </w:r>
      <w:r w:rsidRPr="00B9651D">
        <w:t>, poderão os licitantes que apresentaram as três melhores propostas, consideradas as empatadas, oferecer novos lances sucessivos.</w:t>
      </w:r>
    </w:p>
    <w:p w:rsidR="00A20206" w:rsidRPr="00B9651D" w:rsidRDefault="00A20206" w:rsidP="00A20206">
      <w:pPr>
        <w:pStyle w:val="Nivel3"/>
      </w:pPr>
      <w:r w:rsidRPr="00B9651D">
        <w:t>A etapa de lances da sessão pública terá duração de dez minutos e, após isso, será prorrogada automaticamente pelo sistema quando houver lance ofertado nos últimos dois minutos do período de duração da sessão pública.</w:t>
      </w:r>
    </w:p>
    <w:p w:rsidR="00A20206" w:rsidRPr="00B9651D" w:rsidRDefault="00A20206" w:rsidP="00A20206">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rsidR="00A20206" w:rsidRPr="00B9651D" w:rsidRDefault="00A20206" w:rsidP="00A20206">
      <w:pPr>
        <w:pStyle w:val="Nivel3"/>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rsidR="00A20206" w:rsidRPr="00B9651D" w:rsidRDefault="00A20206" w:rsidP="00A20206">
      <w:pPr>
        <w:pStyle w:val="Nivel3"/>
      </w:pPr>
      <w:r w:rsidRPr="00B9651D">
        <w:lastRenderedPageBreak/>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A20206" w:rsidRPr="00B9651D" w:rsidRDefault="00A20206" w:rsidP="00A20206">
      <w:pPr>
        <w:pStyle w:val="Nivel3"/>
      </w:pPr>
      <w:r w:rsidRPr="00B9651D">
        <w:t xml:space="preserve">Após o reinício previsto no subitem supra, os licitantes serão convocados para apresentar lances intermediários.  </w:t>
      </w:r>
    </w:p>
    <w:p w:rsidR="00A20206" w:rsidRPr="00B9651D" w:rsidRDefault="00A20206" w:rsidP="00A20206">
      <w:pPr>
        <w:pStyle w:val="Nivel2"/>
      </w:pPr>
      <w:r w:rsidRPr="00B9651D">
        <w:t>Após o término dos prazos estabelecidos nos subitens anteriores, o sistema ordenará e divulgará os lances segundo a ordem crescente de valores.</w:t>
      </w:r>
    </w:p>
    <w:p w:rsidR="00A20206" w:rsidRPr="00B9651D" w:rsidRDefault="00A20206" w:rsidP="00A20206">
      <w:pPr>
        <w:pStyle w:val="Nivel2"/>
      </w:pPr>
      <w:r w:rsidRPr="00B9651D">
        <w:t xml:space="preserve">Não serão aceitos dois ou mais lances de mesmo valor, prevalecendo aquele que for recebido e registrado em primeiro lugar. </w:t>
      </w:r>
    </w:p>
    <w:p w:rsidR="00A20206" w:rsidRPr="00B9651D" w:rsidRDefault="00A20206" w:rsidP="00A20206">
      <w:pPr>
        <w:pStyle w:val="Nivel2"/>
      </w:pPr>
      <w:r w:rsidRPr="00B9651D">
        <w:t xml:space="preserve">Durante o transcurso da sessão pública, os licitantes serão informados, em tempo real, do valor do menor lance registrado, vedada a identificação do licitante. </w:t>
      </w:r>
    </w:p>
    <w:p w:rsidR="00A20206" w:rsidRPr="00B9651D" w:rsidRDefault="00A20206" w:rsidP="00A20206">
      <w:pPr>
        <w:pStyle w:val="Nivel2"/>
      </w:pPr>
      <w:r w:rsidRPr="00B9651D">
        <w:t xml:space="preserve">No caso de desconexão com o </w:t>
      </w:r>
      <w:r>
        <w:t>p</w:t>
      </w:r>
      <w:r w:rsidRPr="00B9651D">
        <w:t xml:space="preserve">regoeiro, no decorrer da etapa competitiva do Pregão, o sistema eletrônico poderá permanecer acessível aos licitantes para a recepção dos lances. </w:t>
      </w:r>
    </w:p>
    <w:p w:rsidR="00A20206" w:rsidRPr="00B9651D" w:rsidRDefault="00A20206" w:rsidP="00A20206">
      <w:pPr>
        <w:pStyle w:val="Nivel2"/>
      </w:pPr>
      <w:r w:rsidRPr="00B9651D">
        <w:t xml:space="preserve">Quando a desconexão do sistema eletrônico para o pregoeiro persistir por tempo superior a dez minutos, a sessão pública será suspensa e reiniciada somente </w:t>
      </w:r>
      <w:proofErr w:type="gramStart"/>
      <w:r w:rsidRPr="00B9651D">
        <w:t>após</w:t>
      </w:r>
      <w:proofErr w:type="gramEnd"/>
      <w:r w:rsidRPr="00B9651D">
        <w:t xml:space="preserve"> decorridas vinte e quatro horas da comunicação do fato pelo </w:t>
      </w:r>
      <w:r>
        <w:t>p</w:t>
      </w:r>
      <w:r w:rsidRPr="00B9651D">
        <w:t>regoeiro aos participantes, no sítio eletrônico utilizado para divulgação.</w:t>
      </w:r>
    </w:p>
    <w:p w:rsidR="00A20206" w:rsidRPr="00B9651D" w:rsidRDefault="00A20206" w:rsidP="00A20206">
      <w:pPr>
        <w:pStyle w:val="Nivel2"/>
      </w:pPr>
      <w:r w:rsidRPr="00B9651D">
        <w:t>Caso o licitante não apresente lances, concorrerá com o valor de sua proposta.</w:t>
      </w:r>
    </w:p>
    <w:p w:rsidR="00A20206" w:rsidRPr="006E1990" w:rsidRDefault="00A20206" w:rsidP="00A20206">
      <w:pPr>
        <w:pStyle w:val="Nivel2"/>
      </w:pPr>
      <w:r>
        <w:t>Em relação a itens não exclusivos para participação de microempresas e empresas de pequeno porte, uma vez encerrada a etapa de lances</w:t>
      </w:r>
      <w:r w:rsidRPr="58B543D9">
        <w:rPr>
          <w:rFonts w:eastAsia="Zurich BT"/>
        </w:rPr>
        <w:t xml:space="preserve">, será efetivada a verificação automática, junto à Receita Federal, do porte da entidade empresarial. O sistema identificará em coluna própria </w:t>
      </w:r>
      <w:proofErr w:type="gramStart"/>
      <w:r w:rsidRPr="58B543D9">
        <w:rPr>
          <w:rFonts w:eastAsia="Zurich BT"/>
        </w:rPr>
        <w:t>as</w:t>
      </w:r>
      <w:proofErr w:type="gramEnd"/>
      <w:r w:rsidRPr="58B543D9">
        <w:rPr>
          <w:rFonts w:eastAsia="Zurich BT"/>
        </w:rPr>
        <w:t xml:space="preserve"> microempresas e empresas de pequeno porte </w:t>
      </w:r>
      <w:r w:rsidRPr="00B9651D">
        <w:t>participantes</w:t>
      </w:r>
      <w:r w:rsidRPr="58B543D9">
        <w:rPr>
          <w:rFonts w:eastAsia="Zurich BT"/>
        </w:rPr>
        <w:t xml:space="preserve">, procedendo à comparação com os valores da primeira colocada, se esta for empresa de maior porte, assim como das demais classificadas, para o fim de aplicar-se o disposto nos </w:t>
      </w:r>
      <w:hyperlink r:id="rId45" w:anchor="art44">
        <w:proofErr w:type="spellStart"/>
        <w:r w:rsidRPr="58B543D9">
          <w:rPr>
            <w:rStyle w:val="Hyperlink"/>
            <w:rFonts w:eastAsia="Zurich BT"/>
          </w:rPr>
          <w:t>arts</w:t>
        </w:r>
        <w:proofErr w:type="spellEnd"/>
        <w:r w:rsidRPr="58B543D9">
          <w:rPr>
            <w:rStyle w:val="Hyperlink"/>
            <w:rFonts w:eastAsia="Zurich BT"/>
          </w:rPr>
          <w:t>. 44 e 45 da Lei Complementar nº 123, de 2006</w:t>
        </w:r>
      </w:hyperlink>
      <w:r w:rsidRPr="58B543D9">
        <w:rPr>
          <w:rFonts w:eastAsia="Zurich BT"/>
        </w:rPr>
        <w:t>.</w:t>
      </w:r>
    </w:p>
    <w:p w:rsidR="00A20206" w:rsidRPr="006E1990" w:rsidRDefault="00A20206" w:rsidP="00A20206">
      <w:pPr>
        <w:pStyle w:val="Nivel3"/>
      </w:pPr>
      <w:r w:rsidRPr="006E1990">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w:t>
      </w:r>
      <w:proofErr w:type="gramStart"/>
      <w:r w:rsidRPr="006E1990">
        <w:t xml:space="preserve"> ou melhor</w:t>
      </w:r>
      <w:proofErr w:type="gramEnd"/>
      <w:r w:rsidRPr="006E1990">
        <w:t xml:space="preserve"> lance serão consideradas empatadas com a primeira colocada.</w:t>
      </w:r>
    </w:p>
    <w:p w:rsidR="00A20206" w:rsidRPr="006E1990" w:rsidRDefault="00A20206" w:rsidP="00A20206">
      <w:pPr>
        <w:pStyle w:val="Nivel3"/>
      </w:pPr>
      <w:r w:rsidRPr="006E1990">
        <w:t xml:space="preserve">A melhor classificada nos termos do subitem anterior terá o direito de encaminhar uma última oferta para desempate, obrigatoriamente em valor inferior ao da primeira colocada, no prazo de </w:t>
      </w:r>
      <w:proofErr w:type="gramStart"/>
      <w:r w:rsidRPr="006E1990">
        <w:t>5</w:t>
      </w:r>
      <w:proofErr w:type="gramEnd"/>
      <w:r w:rsidRPr="006E1990">
        <w:t xml:space="preserve"> (cinco) minutos controlados pelo sistema, contados após a comunicação automática para tanto.</w:t>
      </w:r>
    </w:p>
    <w:p w:rsidR="00A20206" w:rsidRPr="006E1990" w:rsidRDefault="00A20206" w:rsidP="00A20206">
      <w:pPr>
        <w:pStyle w:val="Nivel3"/>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no subitem anterior.</w:t>
      </w:r>
    </w:p>
    <w:p w:rsidR="00A20206" w:rsidRDefault="00A20206" w:rsidP="00A20206">
      <w:pPr>
        <w:pStyle w:val="Nivel3"/>
      </w:pPr>
      <w:r w:rsidRPr="006E1990">
        <w:lastRenderedPageBreak/>
        <w:t xml:space="preserve">No caso de equivalência dos valores apresentados pelas microempresas e empresas de pequeno porte que se encontrem nos </w:t>
      </w:r>
      <w:r w:rsidRPr="00B9651D">
        <w:t>intervalos</w:t>
      </w:r>
      <w:r w:rsidRPr="006E1990">
        <w:t xml:space="preserve"> estabelecidos nos subitens anteriores, será realizado sorteio entre elas para que se identifique aquela que primeiro poderá apresentar melhor oferta.</w:t>
      </w:r>
    </w:p>
    <w:p w:rsidR="00A20206" w:rsidRPr="006E1990" w:rsidRDefault="00A20206" w:rsidP="00A20206">
      <w:pPr>
        <w:pStyle w:val="Nivel3"/>
      </w:pPr>
      <w:r>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4</w:t>
      </w:r>
      <w:r>
        <w:t>4</w:t>
      </w:r>
      <w:r w:rsidRPr="00E75523">
        <w:t xml:space="preserve"> </w:t>
      </w:r>
      <w:r>
        <w:t>e</w:t>
      </w:r>
      <w:r w:rsidRPr="00E75523">
        <w:t xml:space="preserve"> 4</w:t>
      </w:r>
      <w:r>
        <w:t>5</w:t>
      </w:r>
      <w:r w:rsidRPr="00717C08">
        <w:t xml:space="preserve"> </w:t>
      </w:r>
      <w:r w:rsidRPr="00E75523">
        <w:t xml:space="preserve">da </w:t>
      </w:r>
      <w:hyperlink r:id="rId46" w:history="1">
        <w:r w:rsidRPr="000D48EE">
          <w:rPr>
            <w:rStyle w:val="Hyperlink"/>
          </w:rPr>
          <w:t>Lei Complementar</w:t>
        </w:r>
        <w:r w:rsidRPr="000D48EE">
          <w:rPr>
            <w:rStyle w:val="Hyperlink"/>
            <w:snapToGrid w:val="0"/>
          </w:rPr>
          <w:t xml:space="preserve"> </w:t>
        </w:r>
        <w:r w:rsidRPr="000D48EE">
          <w:rPr>
            <w:rStyle w:val="Hyperlink"/>
          </w:rPr>
          <w:t>nº 123, de 2006</w:t>
        </w:r>
      </w:hyperlink>
      <w:r>
        <w:t>, na hipótese em que</w:t>
      </w:r>
      <w:r w:rsidRPr="009A27CA">
        <w:t xml:space="preserve"> item objeto desta licitação tenha valor estimado superior ao limite estabelecido nos §§ 1º e 3º do art</w:t>
      </w:r>
      <w:r>
        <w:t>.</w:t>
      </w:r>
      <w:r w:rsidRPr="009A27CA">
        <w:t xml:space="preserve"> 4º da </w:t>
      </w:r>
      <w:hyperlink r:id="rId47" w:history="1">
        <w:r w:rsidRPr="00E917F5">
          <w:rPr>
            <w:rStyle w:val="Hyperlink"/>
          </w:rPr>
          <w:t>Lei nº 14.133, de 2021</w:t>
        </w:r>
      </w:hyperlink>
      <w:r>
        <w:t>,</w:t>
      </w:r>
      <w:r w:rsidRPr="009A27CA">
        <w:t xml:space="preserve"> conforme seja especificado, quando houver, no item </w:t>
      </w:r>
      <w:proofErr w:type="gramStart"/>
      <w:r>
        <w:t>3</w:t>
      </w:r>
      <w:proofErr w:type="gramEnd"/>
      <w:r w:rsidRPr="009A27CA">
        <w:t>.</w:t>
      </w:r>
    </w:p>
    <w:p w:rsidR="00A20206" w:rsidRPr="006E1990" w:rsidRDefault="00A20206" w:rsidP="00A20206">
      <w:pPr>
        <w:pStyle w:val="Nivel2"/>
        <w:rPr>
          <w:rFonts w:eastAsia="Times New Roman"/>
        </w:rPr>
      </w:pPr>
      <w:r>
        <w:t xml:space="preserve">Só poderá haver empate entre propostas iguais (não seguidas de lances), ou entre lances finais da fase fechada do modo de disputa aberto e fechado. </w:t>
      </w:r>
    </w:p>
    <w:p w:rsidR="00A20206" w:rsidRPr="006E1990" w:rsidRDefault="00A20206" w:rsidP="00A20206">
      <w:pPr>
        <w:pStyle w:val="Nivel3"/>
      </w:pPr>
      <w:r w:rsidRPr="006E1990">
        <w:t xml:space="preserve">Havendo eventual </w:t>
      </w:r>
      <w:r w:rsidRPr="00B9651D">
        <w:t>empate</w:t>
      </w:r>
      <w:r w:rsidRPr="006E1990">
        <w:t xml:space="preserve"> entre propostas ou lances, o critério de desempate será aquele previsto no </w:t>
      </w:r>
      <w:hyperlink r:id="rId48" w:anchor="art60" w:history="1">
        <w:r w:rsidRPr="006E1990">
          <w:rPr>
            <w:rStyle w:val="Hyperlink"/>
            <w:rFonts w:eastAsia="Arial"/>
          </w:rPr>
          <w:t>art</w:t>
        </w:r>
        <w:r w:rsidRPr="006E1990">
          <w:rPr>
            <w:rStyle w:val="Hyperlink"/>
          </w:rPr>
          <w:t>. 60 da Lei nº 14.133, de 2021</w:t>
        </w:r>
      </w:hyperlink>
      <w:r w:rsidRPr="006E1990">
        <w:t>, nesta ordem:</w:t>
      </w:r>
    </w:p>
    <w:p w:rsidR="00A20206" w:rsidRPr="00B9651D" w:rsidRDefault="00A20206" w:rsidP="00A20206">
      <w:pPr>
        <w:pStyle w:val="Nivel4"/>
      </w:pPr>
      <w:proofErr w:type="gramStart"/>
      <w:r w:rsidRPr="00B9651D">
        <w:t>disputa</w:t>
      </w:r>
      <w:proofErr w:type="gramEnd"/>
      <w:r w:rsidRPr="00B9651D">
        <w:t xml:space="preserve"> final, hipótese em que os licitantes empatados poderão apresentar nova proposta em ato contínuo à classificação;</w:t>
      </w:r>
    </w:p>
    <w:p w:rsidR="00A20206" w:rsidRPr="00B9651D" w:rsidRDefault="00A20206" w:rsidP="00A20206">
      <w:pPr>
        <w:pStyle w:val="Nivel4"/>
      </w:pPr>
      <w:proofErr w:type="gramStart"/>
      <w:r w:rsidRPr="00B9651D">
        <w:t>avaliação</w:t>
      </w:r>
      <w:proofErr w:type="gramEnd"/>
      <w:r w:rsidRPr="00B9651D">
        <w:t xml:space="preserve"> do desempenho contratual prévio dos licitantes, para a qual deverão preferencialmente ser utilizados registros cadastrais para efeito de atesto de cumprimento de obrigações previstos na </w:t>
      </w:r>
      <w:hyperlink r:id="rId49" w:history="1">
        <w:r w:rsidRPr="00E917F5">
          <w:rPr>
            <w:rStyle w:val="Hyperlink"/>
          </w:rPr>
          <w:t>Lei nº 14.133, de 2021</w:t>
        </w:r>
      </w:hyperlink>
      <w:r w:rsidRPr="00B9651D">
        <w:t>;</w:t>
      </w:r>
    </w:p>
    <w:p w:rsidR="00A20206" w:rsidRPr="00B9651D" w:rsidRDefault="00A20206" w:rsidP="00A20206">
      <w:pPr>
        <w:pStyle w:val="Nivel4"/>
      </w:pPr>
      <w:proofErr w:type="gramStart"/>
      <w:r w:rsidRPr="00B9651D">
        <w:t>desenvolvimento</w:t>
      </w:r>
      <w:proofErr w:type="gramEnd"/>
      <w:r w:rsidRPr="00B9651D">
        <w:t xml:space="preserve"> pelo licitante de ações de equidade entre homens e mulheres no ambiente de trabalho, conforme regulamento;</w:t>
      </w:r>
    </w:p>
    <w:p w:rsidR="00A20206" w:rsidRPr="00B9651D" w:rsidRDefault="00A20206" w:rsidP="00A20206">
      <w:pPr>
        <w:pStyle w:val="Nivel4"/>
      </w:pPr>
      <w:proofErr w:type="gramStart"/>
      <w:r w:rsidRPr="00B9651D">
        <w:t>desenvolvimento</w:t>
      </w:r>
      <w:proofErr w:type="gramEnd"/>
      <w:r w:rsidRPr="00B9651D">
        <w:t xml:space="preserve"> pelo licitante de programa de integridade, conforme orientações dos órgãos de controle.</w:t>
      </w:r>
    </w:p>
    <w:p w:rsidR="00A20206" w:rsidRPr="006E1990" w:rsidRDefault="00A20206" w:rsidP="00A20206">
      <w:pPr>
        <w:pStyle w:val="Nivel3"/>
      </w:pPr>
      <w:r w:rsidRPr="006E1990">
        <w:t xml:space="preserve">Persistindo o empate, será </w:t>
      </w:r>
      <w:r w:rsidRPr="00B9651D">
        <w:t>assegurada</w:t>
      </w:r>
      <w:r w:rsidRPr="006E1990">
        <w:t xml:space="preserve"> preferência</w:t>
      </w:r>
      <w:r>
        <w:t xml:space="preserve">, nos termos do § 1º do art. 60 da </w:t>
      </w:r>
      <w:hyperlink r:id="rId50" w:history="1">
        <w:r w:rsidRPr="00E917F5">
          <w:rPr>
            <w:rStyle w:val="Hyperlink"/>
          </w:rPr>
          <w:t>Lei nº 14.133, de 2021</w:t>
        </w:r>
      </w:hyperlink>
      <w:r w:rsidRPr="006E1990">
        <w:t>, sucessivamente, aos bens e serviços produzidos ou prestados por:</w:t>
      </w:r>
    </w:p>
    <w:p w:rsidR="00A20206" w:rsidRPr="006E1990" w:rsidRDefault="00A20206" w:rsidP="00A20206">
      <w:pPr>
        <w:pStyle w:val="Nivel4"/>
      </w:pPr>
      <w:bookmarkStart w:id="31" w:name="art60§1i"/>
      <w:bookmarkEnd w:id="31"/>
      <w:proofErr w:type="gramStart"/>
      <w:r w:rsidRPr="006E1990">
        <w:t>empresas</w:t>
      </w:r>
      <w:proofErr w:type="gramEnd"/>
      <w:r w:rsidRPr="006E1990">
        <w:t xml:space="preserve"> </w:t>
      </w:r>
      <w:r w:rsidRPr="00B9651D">
        <w:t>estabelecidas</w:t>
      </w:r>
      <w:r w:rsidRPr="006E1990">
        <w:t xml:space="preserve"> no território do Estado</w:t>
      </w:r>
      <w:r>
        <w:t xml:space="preserve"> de São Paulo</w:t>
      </w:r>
      <w:r w:rsidRPr="006E1990">
        <w:t>;</w:t>
      </w:r>
    </w:p>
    <w:p w:rsidR="00A20206" w:rsidRPr="006E1990" w:rsidRDefault="00A20206" w:rsidP="00A20206">
      <w:pPr>
        <w:pStyle w:val="Nivel4"/>
      </w:pPr>
      <w:bookmarkStart w:id="32" w:name="art60§1ii"/>
      <w:bookmarkEnd w:id="32"/>
      <w:proofErr w:type="gramStart"/>
      <w:r w:rsidRPr="00B9651D">
        <w:t>empresas</w:t>
      </w:r>
      <w:proofErr w:type="gramEnd"/>
      <w:r w:rsidRPr="006E1990">
        <w:t xml:space="preserve"> brasileiras;</w:t>
      </w:r>
    </w:p>
    <w:p w:rsidR="00A20206" w:rsidRPr="006E1990" w:rsidRDefault="00A20206" w:rsidP="00A20206">
      <w:pPr>
        <w:pStyle w:val="Nivel4"/>
      </w:pPr>
      <w:bookmarkStart w:id="33" w:name="art60§1iii"/>
      <w:bookmarkEnd w:id="33"/>
      <w:proofErr w:type="gramStart"/>
      <w:r w:rsidRPr="006E1990">
        <w:t>empresas</w:t>
      </w:r>
      <w:proofErr w:type="gramEnd"/>
      <w:r w:rsidRPr="006E1990">
        <w:t xml:space="preserve"> </w:t>
      </w:r>
      <w:r w:rsidRPr="00B9651D">
        <w:t>que</w:t>
      </w:r>
      <w:r w:rsidRPr="006E1990">
        <w:t xml:space="preserve"> invistam em pesquisa e no desenvolvimento de tecnologia no País;</w:t>
      </w:r>
    </w:p>
    <w:p w:rsidR="00A20206" w:rsidRPr="006E1990" w:rsidRDefault="00A20206" w:rsidP="00A20206">
      <w:pPr>
        <w:pStyle w:val="Nivel4"/>
      </w:pPr>
      <w:bookmarkStart w:id="34" w:name="art60§1iv"/>
      <w:bookmarkEnd w:id="34"/>
      <w:proofErr w:type="gramStart"/>
      <w:r w:rsidRPr="006E1990">
        <w:t>empresas</w:t>
      </w:r>
      <w:proofErr w:type="gramEnd"/>
      <w:r w:rsidRPr="006E1990">
        <w:t xml:space="preserve"> que comprovem a prática de mitigação, nos termos da</w:t>
      </w:r>
      <w:r>
        <w:t xml:space="preserve"> </w:t>
      </w:r>
      <w:hyperlink r:id="rId51"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rsidR="00A20206" w:rsidRDefault="00A20206" w:rsidP="00A20206">
      <w:pPr>
        <w:pStyle w:val="Nivel2"/>
      </w:pPr>
      <w:r>
        <w:t xml:space="preserve">Encerrada a </w:t>
      </w:r>
      <w:r w:rsidRPr="00B9651D">
        <w:t>etapa</w:t>
      </w:r>
      <w:r>
        <w:t xml:space="preserve">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A20206" w:rsidRPr="006E1990" w:rsidRDefault="00A20206" w:rsidP="00A20206">
      <w:pPr>
        <w:pStyle w:val="Nivel3"/>
      </w:pPr>
      <w:r w:rsidRPr="006E1990">
        <w:t xml:space="preserve">A negociação poderá ser feita com os demais licitantes, segundo a ordem de classificação inicialmente estabelecida, quando </w:t>
      </w:r>
      <w:proofErr w:type="gramStart"/>
      <w:r w:rsidRPr="006E1990">
        <w:t>o primeiro colocado, mesmo</w:t>
      </w:r>
      <w:proofErr w:type="gramEnd"/>
      <w:r w:rsidRPr="006E1990">
        <w:t xml:space="preserve"> após a </w:t>
      </w:r>
      <w:r w:rsidRPr="006E1990">
        <w:lastRenderedPageBreak/>
        <w:t>negociação, for desclassificado em razão de sua proposta permanecer acima do preço máximo definido pela Administração.</w:t>
      </w:r>
    </w:p>
    <w:p w:rsidR="00A20206" w:rsidRPr="006E1990" w:rsidRDefault="00A20206" w:rsidP="00A20206">
      <w:pPr>
        <w:pStyle w:val="Nivel3"/>
        <w:rPr>
          <w:rFonts w:eastAsia="Times New Roman"/>
        </w:rPr>
      </w:pPr>
      <w:r w:rsidRPr="006E1990">
        <w:rPr>
          <w:rFonts w:eastAsia="Times New Roman"/>
        </w:rPr>
        <w:t xml:space="preserve">A </w:t>
      </w:r>
      <w:r w:rsidRPr="006E1990">
        <w:t>negociação será realizada por meio do sistema, podendo ser acompanhada pelos demais licitantes.</w:t>
      </w:r>
    </w:p>
    <w:p w:rsidR="00A20206" w:rsidRPr="006E1990" w:rsidRDefault="00A20206" w:rsidP="00A20206">
      <w:pPr>
        <w:pStyle w:val="Nivel3"/>
      </w:pPr>
      <w:r w:rsidRPr="006E1990">
        <w:t xml:space="preserve">O resultado da </w:t>
      </w:r>
      <w:r w:rsidRPr="00B9651D">
        <w:t>negociação</w:t>
      </w:r>
      <w:r w:rsidRPr="006E1990">
        <w:t xml:space="preserve"> será divulgado a todos os licitantes e anexado aos autos do processo licitatório</w:t>
      </w:r>
      <w:r>
        <w:t>.</w:t>
      </w:r>
    </w:p>
    <w:p w:rsidR="00A20206" w:rsidRPr="006E1990" w:rsidRDefault="00A20206" w:rsidP="00A20206">
      <w:pPr>
        <w:pStyle w:val="Nivel3"/>
        <w:rPr>
          <w:szCs w:val="24"/>
        </w:rPr>
      </w:pPr>
      <w:r w:rsidRPr="006E1990">
        <w:t xml:space="preserve">O pregoeiro solicitará ao licitante mais bem classificado que, no prazo de </w:t>
      </w:r>
      <w:r w:rsidR="00641140">
        <w:rPr>
          <w:i/>
          <w:iCs/>
          <w:color w:val="FF0000"/>
        </w:rPr>
        <w:t>30</w:t>
      </w:r>
      <w:r w:rsidRPr="008D4627">
        <w:rPr>
          <w:i/>
          <w:iCs/>
          <w:color w:val="FF0000"/>
        </w:rPr>
        <w:t xml:space="preserve"> (</w:t>
      </w:r>
      <w:r w:rsidR="00641140">
        <w:rPr>
          <w:i/>
          <w:iCs/>
          <w:color w:val="FF0000"/>
        </w:rPr>
        <w:t>trinta</w:t>
      </w:r>
      <w:r w:rsidRPr="008D4627">
        <w:rPr>
          <w:i/>
          <w:iCs/>
          <w:color w:val="FF0000"/>
        </w:rPr>
        <w:t>)</w:t>
      </w:r>
      <w:r w:rsidR="00641140">
        <w:rPr>
          <w:i/>
          <w:iCs/>
          <w:color w:val="FF0000"/>
        </w:rPr>
        <w:t xml:space="preserve"> minutos</w:t>
      </w:r>
      <w:r w:rsidRPr="006E1990">
        <w:t xml:space="preserve">, envie a proposta adequada ao último lance ofertado após a negociação realizada, acompanhada, se for o caso, dos </w:t>
      </w:r>
      <w:r w:rsidRPr="00B9651D">
        <w:t>documentos</w:t>
      </w:r>
      <w:r w:rsidRPr="006E1990">
        <w:t xml:space="preserve"> complementares, quando necessários à confirmação daqueles exigidos neste Edital e já apresentados.</w:t>
      </w:r>
      <w:bookmarkStart w:id="35" w:name="_Hlk117016948"/>
    </w:p>
    <w:bookmarkEnd w:id="35"/>
    <w:p w:rsidR="00A20206" w:rsidRPr="006E1990" w:rsidRDefault="00A20206" w:rsidP="00A20206">
      <w:pPr>
        <w:pStyle w:val="Nivel3"/>
        <w:rPr>
          <w:iCs/>
        </w:rPr>
      </w:pPr>
      <w:r w:rsidRPr="006E1990">
        <w:t>É facultado ao pregoeiro prorrogar o prazo estabelecido, a partir de solicitação fundamentada feita no chat pelo licitante antes de findo o prazo</w:t>
      </w:r>
      <w:r>
        <w:t>, ou de ofício, a critério do pregoeiro, quando constatado que o prazo estabelecido não é suficiente para o envio da documentação exigida</w:t>
      </w:r>
      <w:r w:rsidRPr="006E1990">
        <w:t>.</w:t>
      </w:r>
    </w:p>
    <w:p w:rsidR="00A20206" w:rsidRPr="006E1990" w:rsidRDefault="00A20206" w:rsidP="00A20206">
      <w:pPr>
        <w:pStyle w:val="Nivel2"/>
        <w:rPr>
          <w:rFonts w:eastAsia="Times New Roman"/>
        </w:rPr>
      </w:pPr>
      <w:r>
        <w:t>Após a negociação do preço, o pregoeiro iniciará a fase de aceitação e julgamento da proposta.</w:t>
      </w:r>
      <w:bookmarkEnd w:id="25"/>
    </w:p>
    <w:p w:rsidR="00A20206" w:rsidRPr="006E1990" w:rsidRDefault="00A20206" w:rsidP="00A20206">
      <w:pPr>
        <w:pStyle w:val="Nivel01"/>
      </w:pPr>
      <w:bookmarkStart w:id="36" w:name="_Toc135469229"/>
      <w:r w:rsidRPr="006E1990">
        <w:t>DA FASE DE JULGAMENTO</w:t>
      </w:r>
      <w:bookmarkEnd w:id="36"/>
    </w:p>
    <w:p w:rsidR="00A20206" w:rsidRPr="006E1990" w:rsidRDefault="00A20206" w:rsidP="00A20206">
      <w:pPr>
        <w:pStyle w:val="Nivel2"/>
        <w:rPr>
          <w:b/>
          <w:bCs/>
          <w:lang w:eastAsia="ar-SA"/>
        </w:rPr>
      </w:pPr>
      <w:bookmarkStart w:id="37"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52" w:anchor="art14" w:history="1">
        <w:r w:rsidRPr="006E1990">
          <w:rPr>
            <w:rStyle w:val="Hyperlink"/>
          </w:rPr>
          <w:t>art. 14 da Lei nº 14.133</w:t>
        </w:r>
        <w:r>
          <w:rPr>
            <w:rStyle w:val="Hyperlink"/>
          </w:rPr>
          <w:t xml:space="preserve">, de </w:t>
        </w:r>
        <w:r w:rsidRPr="006E1990">
          <w:rPr>
            <w:rStyle w:val="Hyperlink"/>
          </w:rPr>
          <w:t>2021</w:t>
        </w:r>
      </w:hyperlink>
      <w:r w:rsidRPr="006E1990">
        <w:t xml:space="preserve">, legislação correlata e no </w:t>
      </w:r>
      <w:r>
        <w:t>sub</w:t>
      </w:r>
      <w:r w:rsidRPr="006E1990">
        <w:t>item</w:t>
      </w:r>
      <w:r>
        <w:t xml:space="preserve"> 3.6</w:t>
      </w:r>
      <w:r w:rsidRPr="006E1990">
        <w:t xml:space="preserve"> d</w:t>
      </w:r>
      <w:r>
        <w:t>este</w:t>
      </w:r>
      <w:r w:rsidRPr="006E1990">
        <w:t xml:space="preserve"> </w:t>
      </w:r>
      <w:r>
        <w:t>E</w:t>
      </w:r>
      <w:r w:rsidRPr="006E1990">
        <w:t xml:space="preserve">dital, </w:t>
      </w:r>
      <w:bookmarkEnd w:id="37"/>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rsidR="00A20206" w:rsidRPr="006E1990" w:rsidRDefault="00A20206" w:rsidP="00A20206">
      <w:pPr>
        <w:pStyle w:val="Nivel3"/>
        <w:rPr>
          <w:lang w:eastAsia="ar-SA"/>
        </w:rPr>
      </w:pPr>
      <w:r w:rsidRPr="006E1990">
        <w:rPr>
          <w:lang w:eastAsia="ar-SA"/>
        </w:rPr>
        <w:t>SICAF;</w:t>
      </w:r>
    </w:p>
    <w:p w:rsidR="00A20206" w:rsidRPr="006E1990" w:rsidRDefault="00A20206" w:rsidP="00A20206">
      <w:pPr>
        <w:pStyle w:val="Nivel3"/>
        <w:rPr>
          <w:lang w:eastAsia="ar-SA"/>
        </w:rPr>
      </w:pPr>
      <w:r w:rsidRPr="006E1990">
        <w:rPr>
          <w:lang w:eastAsia="ar-SA"/>
        </w:rPr>
        <w:t>Cadastro Nacional de Empresas Inidôneas e Suspensas - CEIS, mantido pela Controladoria-Geral da União (</w:t>
      </w:r>
      <w:hyperlink r:id="rId53" w:history="1">
        <w:r w:rsidRPr="007352CD">
          <w:rPr>
            <w:rStyle w:val="Hyperlink"/>
            <w:lang w:eastAsia="ar-SA"/>
          </w:rPr>
          <w:t>https://portaldatransparencia.gov.br/sancoes/consulta</w:t>
        </w:r>
      </w:hyperlink>
      <w:r w:rsidRPr="006E1990">
        <w:rPr>
          <w:lang w:eastAsia="ar-SA"/>
        </w:rPr>
        <w:t>);</w:t>
      </w:r>
    </w:p>
    <w:p w:rsidR="00A20206" w:rsidRDefault="00A20206" w:rsidP="00A20206">
      <w:pPr>
        <w:pStyle w:val="Nivel3"/>
        <w:rPr>
          <w:lang w:eastAsia="ar-SA"/>
        </w:rPr>
      </w:pPr>
      <w:r w:rsidRPr="006E1990">
        <w:rPr>
          <w:lang w:eastAsia="ar-SA"/>
        </w:rPr>
        <w:t>Cadastro Nacional de Empresas Punidas – CNEP, mantido pela Controladoria-Geral da União (</w:t>
      </w:r>
      <w:hyperlink r:id="rId54" w:history="1">
        <w:r w:rsidRPr="007352CD">
          <w:rPr>
            <w:rStyle w:val="Hyperlink"/>
            <w:lang w:eastAsia="ar-SA"/>
          </w:rPr>
          <w:t>https://portaldatransparencia.gov.br/sancoes/consulta</w:t>
        </w:r>
      </w:hyperlink>
      <w:r w:rsidRPr="006E1990">
        <w:rPr>
          <w:lang w:eastAsia="ar-SA"/>
        </w:rPr>
        <w:t>)</w:t>
      </w:r>
      <w:r>
        <w:rPr>
          <w:lang w:eastAsia="ar-SA"/>
        </w:rPr>
        <w:t>;</w:t>
      </w:r>
    </w:p>
    <w:p w:rsidR="00A20206" w:rsidRDefault="00A20206" w:rsidP="00A20206">
      <w:pPr>
        <w:pStyle w:val="Nivel3"/>
        <w:rPr>
          <w:lang w:eastAsia="ar-SA"/>
        </w:rPr>
      </w:pPr>
      <w:r w:rsidRPr="0060139A">
        <w:t>Cadastro Nacional de Condenações Cíveis por Ato de Improbidade Administrativa e Inelegibilidade – CNCIAI</w:t>
      </w:r>
      <w:r w:rsidRPr="006618D2">
        <w:t>, do Conselho Nacional de Justiça (</w:t>
      </w:r>
      <w:hyperlink r:id="rId55" w:history="1">
        <w:r w:rsidRPr="00C34458">
          <w:rPr>
            <w:rStyle w:val="Hyperlink"/>
          </w:rPr>
          <w:t>http://www.cnj.jus.br/improbidade_adm/consultar_requerido.php</w:t>
        </w:r>
      </w:hyperlink>
      <w:r w:rsidRPr="006618D2">
        <w:t>);</w:t>
      </w:r>
    </w:p>
    <w:p w:rsidR="00A20206" w:rsidRDefault="00A20206" w:rsidP="00A20206">
      <w:pPr>
        <w:pStyle w:val="Nivel3"/>
        <w:rPr>
          <w:lang w:eastAsia="ar-SA"/>
        </w:rPr>
      </w:pPr>
      <w:r w:rsidRPr="00762827">
        <w:t>Sistema Eletrônico de Aplicação e Registro de Sanções Administrativas – e-Sanções (</w:t>
      </w:r>
      <w:hyperlink r:id="rId56" w:history="1">
        <w:r w:rsidRPr="00C34458">
          <w:rPr>
            <w:rStyle w:val="Hyperlink"/>
          </w:rPr>
          <w:t>http://www.esancoes.sp.gov.br</w:t>
        </w:r>
      </w:hyperlink>
      <w:r w:rsidRPr="00762827">
        <w:t>);</w:t>
      </w:r>
    </w:p>
    <w:p w:rsidR="00A20206" w:rsidRDefault="00A20206" w:rsidP="00A20206">
      <w:pPr>
        <w:pStyle w:val="Nivel3"/>
        <w:rPr>
          <w:lang w:eastAsia="ar-SA"/>
        </w:rPr>
      </w:pPr>
      <w:r w:rsidRPr="00762827">
        <w:t>Cadastro Estadual de Empresas Punidas – CEEP (</w:t>
      </w:r>
      <w:proofErr w:type="gramStart"/>
      <w:r w:rsidRPr="0060139A">
        <w:rPr>
          <w:rStyle w:val="Hyperlink"/>
        </w:rPr>
        <w:t>http://www.servicos.controladoriageral.sp.gov.br/PesquisaCEEP.</w:t>
      </w:r>
      <w:proofErr w:type="gramEnd"/>
      <w:r w:rsidRPr="0060139A">
        <w:rPr>
          <w:rStyle w:val="Hyperlink"/>
        </w:rPr>
        <w:t>aspx</w:t>
      </w:r>
      <w:r w:rsidRPr="00762827">
        <w:t>);</w:t>
      </w:r>
      <w:r>
        <w:t xml:space="preserve"> e</w:t>
      </w:r>
    </w:p>
    <w:p w:rsidR="00A20206" w:rsidRPr="006E1990" w:rsidRDefault="00A20206" w:rsidP="00A20206">
      <w:pPr>
        <w:pStyle w:val="Nivel3"/>
        <w:rPr>
          <w:lang w:eastAsia="ar-SA"/>
        </w:rPr>
      </w:pPr>
      <w:r w:rsidRPr="006618D2">
        <w:t>Relação de apenados publicada pelo Tribunal de Contas do Estado de São Paulo (</w:t>
      </w:r>
      <w:hyperlink r:id="rId57" w:history="1">
        <w:r w:rsidRPr="00C34458">
          <w:rPr>
            <w:rStyle w:val="Hyperlink"/>
          </w:rPr>
          <w:t>https://www.tce.sp.gov.br/apenados</w:t>
        </w:r>
      </w:hyperlink>
      <w:r w:rsidRPr="006618D2">
        <w:t>)</w:t>
      </w:r>
      <w:r w:rsidRPr="006E1990">
        <w:rPr>
          <w:lang w:eastAsia="ar-SA"/>
        </w:rPr>
        <w:t>.</w:t>
      </w:r>
    </w:p>
    <w:p w:rsidR="00A20206" w:rsidRPr="006E1990" w:rsidRDefault="00A20206" w:rsidP="00A20206">
      <w:pPr>
        <w:pStyle w:val="Nivel2"/>
      </w:pPr>
      <w:r w:rsidRPr="006E1990">
        <w:lastRenderedPageBreak/>
        <w:t xml:space="preserve">A consulta ao cadastro </w:t>
      </w:r>
      <w:r>
        <w:t xml:space="preserve">CNCIAI </w:t>
      </w:r>
      <w:r w:rsidRPr="006E1990">
        <w:t xml:space="preserve">será realizada em nome da </w:t>
      </w:r>
      <w:r>
        <w:t>pessoa jurídica</w:t>
      </w:r>
      <w:r w:rsidRPr="006E1990">
        <w:t xml:space="preserve"> licitante e também de seu sócio majoritário, por força do </w:t>
      </w:r>
      <w:hyperlink r:id="rId58" w:anchor=":~:text=%C3%A0s%20seguintes%20comina%C3%A7%C3%B5es%3A-,Art.,n%C2%BA%2012.120%2C%20de%202009)." w:history="1">
        <w:r w:rsidRPr="006E1990">
          <w:rPr>
            <w:rStyle w:val="Hyperlink"/>
          </w:rPr>
          <w:t>artigo 12 da Lei n° 8.429, de 1992</w:t>
        </w:r>
      </w:hyperlink>
      <w:r w:rsidRPr="006E1990">
        <w:t>.</w:t>
      </w:r>
    </w:p>
    <w:p w:rsidR="00A20206" w:rsidRPr="006E1990" w:rsidRDefault="00A20206" w:rsidP="00A20206">
      <w:pPr>
        <w:pStyle w:val="Nivel2"/>
      </w:pPr>
      <w:r w:rsidRPr="006E1990">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Pr>
          <w:color w:val="auto"/>
        </w:rPr>
        <w:t>p</w:t>
      </w:r>
      <w:r w:rsidRPr="006E1990">
        <w:rPr>
          <w:color w:val="auto"/>
        </w:rPr>
        <w:t>regoeiro diligenciará para v</w:t>
      </w:r>
      <w:r w:rsidRPr="006E1990">
        <w:t>erificar se houve fraude por parte das empresas apontadas no Relatório de Ocorrências Impeditivas Indiretas. (</w:t>
      </w:r>
      <w:hyperlink r:id="rId59" w:anchor="art29"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 xml:space="preserve">2018, art. 29, </w:t>
        </w:r>
        <w:r w:rsidRPr="006E1990">
          <w:rPr>
            <w:rStyle w:val="Hyperlink"/>
            <w:i/>
            <w:iCs/>
          </w:rPr>
          <w:t>caput</w:t>
        </w:r>
      </w:hyperlink>
      <w:r>
        <w:t xml:space="preserve">, c/c </w:t>
      </w:r>
      <w:hyperlink r:id="rId60" w:history="1">
        <w:r w:rsidRPr="00830401">
          <w:rPr>
            <w:rStyle w:val="Hyperlink"/>
          </w:rPr>
          <w:t>Decreto estadual nº 67.608, de 2023</w:t>
        </w:r>
      </w:hyperlink>
      <w:proofErr w:type="gramStart"/>
      <w:r w:rsidRPr="006E1990">
        <w:t>)</w:t>
      </w:r>
      <w:proofErr w:type="gramEnd"/>
    </w:p>
    <w:p w:rsidR="00A20206" w:rsidRPr="006E1990" w:rsidRDefault="00A20206" w:rsidP="00A20206">
      <w:pPr>
        <w:pStyle w:val="Nivel3"/>
      </w:pPr>
      <w:r w:rsidRPr="006E1990">
        <w:t xml:space="preserve">A tentativa de burla será verificada por meio dos </w:t>
      </w:r>
      <w:r w:rsidRPr="00B9651D">
        <w:t>vínculos</w:t>
      </w:r>
      <w:r w:rsidRPr="006E1990">
        <w:t xml:space="preserve"> societários, linhas de fornecimento similares, dentre outros. (</w:t>
      </w:r>
      <w:hyperlink r:id="rId61" w:history="1">
        <w:r w:rsidRPr="006E1990">
          <w:rPr>
            <w:rStyle w:val="Hyperlink"/>
          </w:rPr>
          <w:t>I</w:t>
        </w:r>
        <w:r>
          <w:rPr>
            <w:rStyle w:val="Hyperlink"/>
          </w:rPr>
          <w:t xml:space="preserve">nstrução </w:t>
        </w:r>
        <w:r w:rsidRPr="006E1990">
          <w:rPr>
            <w:rStyle w:val="Hyperlink"/>
          </w:rPr>
          <w:t>N</w:t>
        </w:r>
        <w:r>
          <w:rPr>
            <w:rStyle w:val="Hyperlink"/>
          </w:rPr>
          <w:t>ormativa</w:t>
        </w:r>
        <w:r w:rsidRPr="006E1990">
          <w:rPr>
            <w:rStyle w:val="Hyperlink"/>
          </w:rPr>
          <w:t xml:space="preserve"> </w:t>
        </w:r>
        <w:r>
          <w:rPr>
            <w:rStyle w:val="Hyperlink"/>
          </w:rPr>
          <w:t xml:space="preserve">SEGES/MPDG </w:t>
        </w:r>
        <w:r w:rsidRPr="006E1990">
          <w:rPr>
            <w:rStyle w:val="Hyperlink"/>
          </w:rPr>
          <w:t>nº 3</w:t>
        </w:r>
        <w:r>
          <w:rPr>
            <w:rStyle w:val="Hyperlink"/>
          </w:rPr>
          <w:t xml:space="preserve">, de </w:t>
        </w:r>
        <w:r w:rsidRPr="006E1990">
          <w:rPr>
            <w:rStyle w:val="Hyperlink"/>
          </w:rPr>
          <w:t>2018, art. 29, §</w:t>
        </w:r>
        <w:r>
          <w:rPr>
            <w:rStyle w:val="Hyperlink"/>
          </w:rPr>
          <w:t xml:space="preserve"> </w:t>
        </w:r>
        <w:r w:rsidRPr="006E1990">
          <w:rPr>
            <w:rStyle w:val="Hyperlink"/>
          </w:rPr>
          <w:t>1º</w:t>
        </w:r>
      </w:hyperlink>
      <w:r>
        <w:t xml:space="preserve">, c/c </w:t>
      </w:r>
      <w:hyperlink r:id="rId62" w:history="1">
        <w:r w:rsidRPr="00830401">
          <w:rPr>
            <w:rStyle w:val="Hyperlink"/>
          </w:rPr>
          <w:t>Decreto estadual nº 67.608, de 2023</w:t>
        </w:r>
      </w:hyperlink>
      <w:r w:rsidRPr="006E1990">
        <w:t>).</w:t>
      </w:r>
    </w:p>
    <w:p w:rsidR="00A20206" w:rsidRPr="006E1990" w:rsidRDefault="00A20206" w:rsidP="00A20206">
      <w:pPr>
        <w:pStyle w:val="Nivel3"/>
      </w:pPr>
      <w:r w:rsidRPr="006E1990">
        <w:t xml:space="preserve">O licitante será convocado para </w:t>
      </w:r>
      <w:r w:rsidRPr="00B9651D">
        <w:t>manifestação</w:t>
      </w:r>
      <w:r w:rsidRPr="006E1990">
        <w:t xml:space="preserve"> previamente a uma eventual desclassificação. (</w:t>
      </w:r>
      <w:hyperlink r:id="rId63"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29, §</w:t>
        </w:r>
        <w:r>
          <w:rPr>
            <w:rStyle w:val="Hyperlink"/>
          </w:rPr>
          <w:t xml:space="preserve"> </w:t>
        </w:r>
        <w:r w:rsidRPr="006E1990">
          <w:rPr>
            <w:rStyle w:val="Hyperlink"/>
          </w:rPr>
          <w:t>2º</w:t>
        </w:r>
      </w:hyperlink>
      <w:r>
        <w:t xml:space="preserve">, c/c </w:t>
      </w:r>
      <w:hyperlink r:id="rId64" w:history="1">
        <w:r w:rsidRPr="00830401">
          <w:rPr>
            <w:rStyle w:val="Hyperlink"/>
          </w:rPr>
          <w:t>Decreto estadual nº 67.608, de 2023</w:t>
        </w:r>
      </w:hyperlink>
      <w:r w:rsidRPr="006E1990">
        <w:t>).</w:t>
      </w:r>
    </w:p>
    <w:p w:rsidR="00A20206" w:rsidRPr="006E1990" w:rsidRDefault="00A20206" w:rsidP="00A20206">
      <w:pPr>
        <w:pStyle w:val="Nivel3"/>
      </w:pPr>
      <w:r w:rsidRPr="006E1990">
        <w:t xml:space="preserve">Constatada a existência de sanção, o licitante será </w:t>
      </w:r>
      <w:r>
        <w:t>considerado</w:t>
      </w:r>
      <w:r w:rsidRPr="006E1990">
        <w:t xml:space="preserve"> inabilitado, por falta de condição de participação.</w:t>
      </w:r>
    </w:p>
    <w:p w:rsidR="00A20206" w:rsidRPr="003D3EF9" w:rsidRDefault="00A20206" w:rsidP="00A20206">
      <w:pPr>
        <w:pStyle w:val="Nivel2"/>
      </w:pPr>
      <w:bookmarkStart w:id="38" w:name="_Hlk135317550"/>
      <w:r w:rsidRPr="00DB086F">
        <w:t>Caso atendidas as condições de participação, prosseguirá a análise da fase de julgamento da proposta classificada em primeiro lugar.</w:t>
      </w:r>
    </w:p>
    <w:p w:rsidR="00A20206" w:rsidRPr="003D3EF9" w:rsidRDefault="00A20206" w:rsidP="00A20206">
      <w:pPr>
        <w:pStyle w:val="Nivel3"/>
      </w:pPr>
      <w:r w:rsidRPr="003D3EF9">
        <w:t xml:space="preserve">O disposto nos </w:t>
      </w:r>
      <w:r>
        <w:t>sub</w:t>
      </w:r>
      <w:r w:rsidRPr="003D3EF9">
        <w:t xml:space="preserve">itens 7.4 e 7.6.2 será excepcionado se for definido no </w:t>
      </w:r>
      <w:r>
        <w:t>sub</w:t>
      </w:r>
      <w:r w:rsidRPr="003D3EF9">
        <w:t xml:space="preserve">item 4.1 que a fase de habilitação antecede a fase de apresentação de propostas e lances, hipótese em que, caso atendidas as condições de participação, será iniciado o procedimento de habilitação, nos termos do item </w:t>
      </w:r>
      <w:proofErr w:type="gramStart"/>
      <w:r w:rsidRPr="003D3EF9">
        <w:t>8</w:t>
      </w:r>
      <w:proofErr w:type="gramEnd"/>
      <w:r w:rsidRPr="003D3EF9">
        <w:t>, antes de se realizar a fase de julgamento.</w:t>
      </w:r>
    </w:p>
    <w:bookmarkEnd w:id="38"/>
    <w:p w:rsidR="00A20206" w:rsidRPr="006E1990" w:rsidRDefault="00A20206" w:rsidP="00A20206">
      <w:pPr>
        <w:pStyle w:val="Nivel2"/>
      </w:pPr>
      <w:r w:rsidRPr="00B9651D">
        <w:t>Caso</w:t>
      </w:r>
      <w:r w:rsidRPr="006E1990">
        <w:t xml:space="preserve"> o licitante provisoriamente classificado em primeiro lugar tenha se utilizado de algum tratamento favorecido </w:t>
      </w:r>
      <w:r>
        <w:t>a microempresas e empresas de pequeno porte</w:t>
      </w:r>
      <w:r w:rsidRPr="006E1990">
        <w:t xml:space="preserve">, o pregoeiro verificará se faz jus ao benefício, em conformidade com os </w:t>
      </w:r>
      <w:r>
        <w:t>sub</w:t>
      </w:r>
      <w:r w:rsidRPr="006E1990">
        <w:t>itens</w:t>
      </w:r>
      <w:r>
        <w:t xml:space="preserve"> 3.5 e 4.5</w:t>
      </w:r>
      <w:r w:rsidRPr="006E1990">
        <w:t xml:space="preserve"> deste </w:t>
      </w:r>
      <w:r>
        <w:t>E</w:t>
      </w:r>
      <w:r w:rsidRPr="006E1990">
        <w:t>dital.</w:t>
      </w:r>
    </w:p>
    <w:p w:rsidR="00A20206" w:rsidRPr="003D3EF9" w:rsidRDefault="00A20206" w:rsidP="00A20206">
      <w:pPr>
        <w:pStyle w:val="Nivel2"/>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w:t>
      </w:r>
      <w:r>
        <w:t>A</w:t>
      </w:r>
      <w:r w:rsidRPr="006E1990">
        <w:t>nexos.</w:t>
      </w:r>
    </w:p>
    <w:p w:rsidR="00A20206" w:rsidRDefault="00A20206" w:rsidP="00A20206">
      <w:pPr>
        <w:pStyle w:val="Nivel3"/>
      </w:pPr>
      <w:r>
        <w:t>S</w:t>
      </w:r>
      <w:r w:rsidRPr="001E7166">
        <w:t>e a proposta</w:t>
      </w:r>
      <w:r>
        <w:t xml:space="preserve"> vencedora</w:t>
      </w:r>
      <w:r w:rsidRPr="001E7166">
        <w:t xml:space="preserve"> for desclassificad</w:t>
      </w:r>
      <w:r>
        <w:t>a</w:t>
      </w:r>
      <w:r w:rsidRPr="001E7166">
        <w:t xml:space="preserve">, o </w:t>
      </w:r>
      <w:r>
        <w:t>p</w:t>
      </w:r>
      <w:r w:rsidRPr="001E7166">
        <w:t>regoeiro examinará a proposta subsequente, e, assim sucessivamente, na ordem de classificação.</w:t>
      </w:r>
    </w:p>
    <w:p w:rsidR="00A20206" w:rsidRPr="00DE579E" w:rsidRDefault="00A20206" w:rsidP="00A20206">
      <w:pPr>
        <w:pStyle w:val="Nivel3"/>
      </w:pPr>
      <w:r w:rsidRPr="00012BF3">
        <w:t xml:space="preserve">Encerrada a fase de julgamento, caso se verifique a conformidade da proposta de que trata o </w:t>
      </w:r>
      <w:r>
        <w:t>sub</w:t>
      </w:r>
      <w:r w:rsidRPr="00012BF3">
        <w:t xml:space="preserve">item </w:t>
      </w:r>
      <w:r>
        <w:t>7</w:t>
      </w:r>
      <w:r w:rsidRPr="00012BF3">
        <w:t xml:space="preserve">.6, o pregoeiro passará à verificação da documentação de habilitação do licitante conforme disposições do item </w:t>
      </w:r>
      <w:proofErr w:type="gramStart"/>
      <w:r>
        <w:t>8</w:t>
      </w:r>
      <w:proofErr w:type="gramEnd"/>
      <w:r w:rsidRPr="00012BF3">
        <w:t>.</w:t>
      </w:r>
    </w:p>
    <w:p w:rsidR="00A20206" w:rsidRPr="00DE579E" w:rsidRDefault="00A20206" w:rsidP="00A20206">
      <w:pPr>
        <w:pStyle w:val="Nivel2"/>
        <w:rPr>
          <w:b/>
        </w:rPr>
      </w:pPr>
      <w:r w:rsidRPr="006E1990">
        <w:t xml:space="preserve">Será </w:t>
      </w:r>
      <w:r w:rsidRPr="00B9651D">
        <w:t>desclassificada</w:t>
      </w:r>
      <w:r w:rsidRPr="006E1990">
        <w:t xml:space="preserve"> a proposta vencedora que: </w:t>
      </w:r>
    </w:p>
    <w:p w:rsidR="00A20206" w:rsidRPr="00B9651D" w:rsidRDefault="00A20206" w:rsidP="00A20206">
      <w:pPr>
        <w:pStyle w:val="Nivel3"/>
      </w:pPr>
      <w:proofErr w:type="gramStart"/>
      <w:r w:rsidRPr="00B9651D">
        <w:t>contiver</w:t>
      </w:r>
      <w:proofErr w:type="gramEnd"/>
      <w:r w:rsidRPr="00B9651D">
        <w:t xml:space="preserve"> vícios insanáveis;</w:t>
      </w:r>
    </w:p>
    <w:p w:rsidR="00A20206" w:rsidRPr="00B9651D" w:rsidRDefault="00A20206" w:rsidP="00A20206">
      <w:pPr>
        <w:pStyle w:val="Nivel3"/>
      </w:pPr>
      <w:proofErr w:type="gramStart"/>
      <w:r w:rsidRPr="00B9651D">
        <w:t>não</w:t>
      </w:r>
      <w:proofErr w:type="gramEnd"/>
      <w:r w:rsidRPr="00B9651D">
        <w:t xml:space="preserve"> obedecer às especificações técnicas </w:t>
      </w:r>
      <w:r>
        <w:t>pormenorizadas neste Edital ou em seus Anexos</w:t>
      </w:r>
      <w:r w:rsidRPr="00B9651D">
        <w:t>;</w:t>
      </w:r>
    </w:p>
    <w:p w:rsidR="00A20206" w:rsidRPr="00B9651D" w:rsidRDefault="00A20206" w:rsidP="00A20206">
      <w:pPr>
        <w:pStyle w:val="Nivel3"/>
      </w:pPr>
      <w:proofErr w:type="gramStart"/>
      <w:r w:rsidRPr="00B9651D">
        <w:lastRenderedPageBreak/>
        <w:t>apresentar</w:t>
      </w:r>
      <w:proofErr w:type="gramEnd"/>
      <w:r w:rsidRPr="00B9651D">
        <w:t xml:space="preserve"> preços inexequíveis ou permanecer acima do preço máximo definido para a contratação;</w:t>
      </w:r>
    </w:p>
    <w:p w:rsidR="00A20206" w:rsidRPr="00B9651D" w:rsidRDefault="00A20206" w:rsidP="00A20206">
      <w:pPr>
        <w:pStyle w:val="Nivel3"/>
      </w:pPr>
      <w:proofErr w:type="gramStart"/>
      <w:r w:rsidRPr="00B9651D">
        <w:t>não</w:t>
      </w:r>
      <w:proofErr w:type="gramEnd"/>
      <w:r w:rsidRPr="00B9651D">
        <w:t xml:space="preserve"> tiver sua exequibilidade demonstrada, quando exigido pela Administração;</w:t>
      </w:r>
    </w:p>
    <w:p w:rsidR="00A20206" w:rsidRPr="00B9651D" w:rsidRDefault="00A20206" w:rsidP="00A20206">
      <w:pPr>
        <w:pStyle w:val="Nivel3"/>
      </w:pPr>
      <w:proofErr w:type="gramStart"/>
      <w:r w:rsidRPr="00B9651D">
        <w:t>apresentar</w:t>
      </w:r>
      <w:proofErr w:type="gramEnd"/>
      <w:r w:rsidRPr="00B9651D">
        <w:t xml:space="preserve"> desconformidade com quaisquer outras exigências deste Edital ou seus </w:t>
      </w:r>
      <w:r>
        <w:t>A</w:t>
      </w:r>
      <w:r w:rsidRPr="00B9651D">
        <w:t>nexos, desde que insanável.</w:t>
      </w:r>
    </w:p>
    <w:p w:rsidR="00A20206" w:rsidRPr="006E1990" w:rsidRDefault="00A20206" w:rsidP="00A20206">
      <w:pPr>
        <w:pStyle w:val="Nivel2"/>
        <w:rPr>
          <w:b/>
          <w:bCs/>
        </w:rPr>
      </w:pPr>
      <w:r>
        <w:t>C</w:t>
      </w:r>
      <w:r w:rsidRPr="006E1990">
        <w:t>aso</w:t>
      </w:r>
      <w:r>
        <w:t xml:space="preserve"> seja definido no item </w:t>
      </w:r>
      <w:proofErr w:type="gramStart"/>
      <w:r>
        <w:t>1</w:t>
      </w:r>
      <w:proofErr w:type="gramEnd"/>
      <w:r>
        <w:t xml:space="preserve"> que o objeto da licitação consiste em fornecimento</w:t>
      </w:r>
      <w:r w:rsidRPr="006E1990">
        <w:t xml:space="preserve"> de bens </w:t>
      </w:r>
      <w:r>
        <w:t>ou prestação de</w:t>
      </w:r>
      <w:r w:rsidRPr="006E1990">
        <w:t xml:space="preserve"> serviços em geral</w:t>
      </w:r>
      <w:r>
        <w:t xml:space="preserve"> (não definidos como serviços de engenharia)</w:t>
      </w:r>
      <w:r w:rsidRPr="006E1990">
        <w:t xml:space="preserve">, </w:t>
      </w:r>
      <w:r>
        <w:t>serão considerados</w:t>
      </w:r>
      <w:r w:rsidRPr="006E1990">
        <w:t xml:space="preserve"> indício de inexequibilidade das propostas valores inferiores a 50% (cinquenta por cento) do valor orçado pela </w:t>
      </w:r>
      <w:r w:rsidRPr="00B9651D">
        <w:t>Administração</w:t>
      </w:r>
      <w:r w:rsidRPr="006E1990">
        <w:t>.</w:t>
      </w:r>
    </w:p>
    <w:p w:rsidR="00A20206" w:rsidRPr="006E1990" w:rsidRDefault="00A20206" w:rsidP="00A20206">
      <w:pPr>
        <w:pStyle w:val="Nivel3"/>
      </w:pPr>
      <w:r w:rsidRPr="006E1990">
        <w:t>A inexequibilidade, na hipótese de que trata o</w:t>
      </w:r>
      <w:r>
        <w:t xml:space="preserve"> subitem anterior</w:t>
      </w:r>
      <w:r w:rsidRPr="006E1990">
        <w:t>, só será considerada após diligência do pregoeiro, que comprove:</w:t>
      </w:r>
    </w:p>
    <w:p w:rsidR="00A20206" w:rsidRPr="00B9651D" w:rsidRDefault="00A20206" w:rsidP="00A20206">
      <w:pPr>
        <w:pStyle w:val="Nivel4"/>
      </w:pPr>
      <w:proofErr w:type="gramStart"/>
      <w:r w:rsidRPr="00B9651D">
        <w:t>que</w:t>
      </w:r>
      <w:proofErr w:type="gramEnd"/>
      <w:r w:rsidRPr="00B9651D">
        <w:t xml:space="preserve"> o custo do licitante ultrapassa o valor da proposta; e</w:t>
      </w:r>
    </w:p>
    <w:p w:rsidR="00A20206" w:rsidRPr="00B9651D" w:rsidRDefault="00A20206" w:rsidP="00A20206">
      <w:pPr>
        <w:pStyle w:val="Nivel4"/>
      </w:pPr>
      <w:proofErr w:type="gramStart"/>
      <w:r w:rsidRPr="00B9651D">
        <w:t>inexistirem</w:t>
      </w:r>
      <w:proofErr w:type="gramEnd"/>
      <w:r w:rsidRPr="00B9651D">
        <w:t xml:space="preserve"> custos de oportunidade capazes de justificar o vulto da oferta.</w:t>
      </w:r>
    </w:p>
    <w:p w:rsidR="00A20206" w:rsidRPr="00F64FDB" w:rsidRDefault="00A20206" w:rsidP="00A20206">
      <w:pPr>
        <w:pStyle w:val="Nivel2"/>
        <w:rPr>
          <w:b/>
          <w:bCs/>
        </w:rPr>
      </w:pPr>
      <w:r>
        <w:t xml:space="preserve">Caso seja definido no item </w:t>
      </w:r>
      <w:proofErr w:type="gramStart"/>
      <w:r>
        <w:t>1</w:t>
      </w:r>
      <w:proofErr w:type="gramEnd"/>
      <w:r>
        <w:t xml:space="preserve"> que o objeto da licitação consiste em prestação </w:t>
      </w:r>
      <w:r w:rsidRPr="00F64FDB">
        <w:t xml:space="preserve">de serviços de engenharia, além das disposições acima, a análise de exequibilidade e </w:t>
      </w:r>
      <w:proofErr w:type="spellStart"/>
      <w:r w:rsidRPr="00F64FDB">
        <w:t>sobrepreço</w:t>
      </w:r>
      <w:proofErr w:type="spellEnd"/>
      <w:r w:rsidRPr="00F64FDB">
        <w:t xml:space="preserve"> considerará o </w:t>
      </w:r>
      <w:r w:rsidRPr="00B9651D">
        <w:t>seguinte</w:t>
      </w:r>
      <w:r w:rsidRPr="00F64FDB">
        <w:t>:</w:t>
      </w:r>
    </w:p>
    <w:p w:rsidR="00A20206" w:rsidRPr="00F64FDB" w:rsidRDefault="00A20206" w:rsidP="00A20206">
      <w:pPr>
        <w:pStyle w:val="Nivel3"/>
        <w:rPr>
          <w:b/>
        </w:rPr>
      </w:pPr>
      <w:r>
        <w:t xml:space="preserve">Caso seja </w:t>
      </w:r>
      <w:proofErr w:type="gramStart"/>
      <w:r>
        <w:t xml:space="preserve">definido pela documentação que integra este Edital que </w:t>
      </w:r>
      <w:r w:rsidRPr="00F64FDB">
        <w:t>o regime de execução</w:t>
      </w:r>
      <w:r>
        <w:t xml:space="preserve"> será contratação</w:t>
      </w:r>
      <w:proofErr w:type="gramEnd"/>
      <w:r w:rsidRPr="00F64FDB">
        <w:t xml:space="preserve"> por tarefa, empreitada por preço global ou empreitada integral, a caracterização do </w:t>
      </w:r>
      <w:proofErr w:type="spellStart"/>
      <w:r w:rsidRPr="00F64FDB">
        <w:t>sobrepreço</w:t>
      </w:r>
      <w:proofErr w:type="spellEnd"/>
      <w:r w:rsidRPr="00F64FDB">
        <w:t xml:space="preserve"> se dará pela superação do valor global estimado</w:t>
      </w:r>
      <w:r>
        <w:t>.</w:t>
      </w:r>
    </w:p>
    <w:p w:rsidR="00A20206" w:rsidRPr="00F64FDB" w:rsidRDefault="00A20206" w:rsidP="00A20206">
      <w:pPr>
        <w:pStyle w:val="Nivel3"/>
        <w:rPr>
          <w:b/>
        </w:rPr>
      </w:pPr>
      <w:r>
        <w:t xml:space="preserve">Caso seja </w:t>
      </w:r>
      <w:proofErr w:type="gramStart"/>
      <w:r>
        <w:t xml:space="preserve">definido pela documentação que integra este Edital que </w:t>
      </w:r>
      <w:r w:rsidRPr="00F64FDB">
        <w:t xml:space="preserve">o </w:t>
      </w:r>
      <w:r w:rsidRPr="00B9651D">
        <w:t>regime</w:t>
      </w:r>
      <w:r w:rsidRPr="00F64FDB">
        <w:t xml:space="preserve"> de</w:t>
      </w:r>
      <w:r>
        <w:t xml:space="preserve"> execução será</w:t>
      </w:r>
      <w:r w:rsidRPr="00F64FDB">
        <w:t xml:space="preserve"> empreitada</w:t>
      </w:r>
      <w:proofErr w:type="gramEnd"/>
      <w:r w:rsidRPr="00F64FDB">
        <w:t xml:space="preserve"> por preço unitário, a caracterização do </w:t>
      </w:r>
      <w:proofErr w:type="spellStart"/>
      <w:r w:rsidRPr="00F64FDB">
        <w:t>sobrepreço</w:t>
      </w:r>
      <w:proofErr w:type="spellEnd"/>
      <w:r w:rsidRPr="00F64FDB">
        <w:t xml:space="preserve"> se dará pela superação do valor global estimado </w:t>
      </w:r>
      <w:r w:rsidRPr="008D4627">
        <w:rPr>
          <w:i/>
          <w:iCs/>
          <w:color w:val="FF0000"/>
        </w:rPr>
        <w:t xml:space="preserve">e </w:t>
      </w:r>
      <w:r w:rsidRPr="00F64FDB">
        <w:rPr>
          <w:i/>
          <w:iCs/>
          <w:color w:val="FF0000"/>
        </w:rPr>
        <w:t>pela superação de custo unitário tido como relevante, conforme</w:t>
      </w:r>
      <w:r>
        <w:rPr>
          <w:i/>
          <w:iCs/>
          <w:color w:val="FF0000"/>
        </w:rPr>
        <w:t xml:space="preserve"> documentação e</w:t>
      </w:r>
      <w:r w:rsidRPr="00F64FDB">
        <w:rPr>
          <w:i/>
          <w:iCs/>
          <w:color w:val="FF0000"/>
        </w:rPr>
        <w:t xml:space="preserve"> planilha anexa</w:t>
      </w:r>
      <w:r>
        <w:rPr>
          <w:i/>
          <w:iCs/>
          <w:color w:val="FF0000"/>
        </w:rPr>
        <w:t>das</w:t>
      </w:r>
      <w:r w:rsidRPr="00F64FDB">
        <w:rPr>
          <w:i/>
          <w:iCs/>
          <w:color w:val="FF0000"/>
        </w:rPr>
        <w:t xml:space="preserve"> a</w:t>
      </w:r>
      <w:r>
        <w:rPr>
          <w:i/>
          <w:iCs/>
          <w:color w:val="FF0000"/>
        </w:rPr>
        <w:t xml:space="preserve"> este</w:t>
      </w:r>
      <w:r w:rsidRPr="00F64FDB">
        <w:rPr>
          <w:i/>
          <w:iCs/>
          <w:color w:val="FF0000"/>
        </w:rPr>
        <w:t xml:space="preserve"> </w:t>
      </w:r>
      <w:r>
        <w:rPr>
          <w:i/>
          <w:iCs/>
          <w:color w:val="FF0000"/>
        </w:rPr>
        <w:t>E</w:t>
      </w:r>
      <w:r w:rsidRPr="00F64FDB">
        <w:rPr>
          <w:i/>
          <w:iCs/>
          <w:color w:val="FF0000"/>
        </w:rPr>
        <w:t>dital</w:t>
      </w:r>
      <w:r>
        <w:rPr>
          <w:i/>
          <w:iCs/>
          <w:color w:val="FF0000"/>
        </w:rPr>
        <w:t>.</w:t>
      </w:r>
    </w:p>
    <w:p w:rsidR="00A20206" w:rsidRDefault="00A20206" w:rsidP="00A20206">
      <w:pPr>
        <w:pStyle w:val="Nivel3"/>
      </w:pPr>
      <w:r>
        <w:t>S</w:t>
      </w:r>
      <w:r w:rsidRPr="00B9651D">
        <w:t xml:space="preserve">erão consideradas inexequíveis as propostas cujos valores forem inferiores a 75% (setenta e cinco por cento) do valor orçado pela Administração, </w:t>
      </w:r>
      <w:r>
        <w:t>observado o disposto no subitem subsequente</w:t>
      </w:r>
      <w:r w:rsidRPr="00B9651D">
        <w:t>.</w:t>
      </w:r>
    </w:p>
    <w:p w:rsidR="00A20206" w:rsidRPr="00B9651D" w:rsidRDefault="00A20206" w:rsidP="00A20206">
      <w:pPr>
        <w:pStyle w:val="Nivel4"/>
      </w:pPr>
      <w:r>
        <w:t xml:space="preserve">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w:t>
      </w:r>
      <w:proofErr w:type="gramStart"/>
      <w:r>
        <w:t>sob pena</w:t>
      </w:r>
      <w:proofErr w:type="gramEnd"/>
      <w:r>
        <w:t xml:space="preserve"> de desclassificação.</w:t>
      </w:r>
    </w:p>
    <w:p w:rsidR="00A20206" w:rsidRPr="00B9651D" w:rsidRDefault="00A20206" w:rsidP="00A20206">
      <w:pPr>
        <w:pStyle w:val="Nivel3"/>
      </w:pPr>
      <w:bookmarkStart w:id="39" w:name="_Hlk135304834"/>
      <w:r w:rsidRPr="00B9651D">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9"/>
      <w:r w:rsidRPr="00B9651D">
        <w:t>.</w:t>
      </w:r>
    </w:p>
    <w:p w:rsidR="00A20206" w:rsidRDefault="00A20206" w:rsidP="00A20206">
      <w:pPr>
        <w:pStyle w:val="Nivel2"/>
      </w:pPr>
      <w:r w:rsidRPr="0052428D">
        <w:t xml:space="preserve">Caso seja definido no item </w:t>
      </w:r>
      <w:proofErr w:type="gramStart"/>
      <w:r w:rsidRPr="0052428D">
        <w:t>1</w:t>
      </w:r>
      <w:proofErr w:type="gramEnd"/>
      <w:r w:rsidRPr="0052428D">
        <w:t xml:space="preserve"> que o objeto da licitação consiste em prestação de serviços contínuos com regime de dedicação exclusiva ou predominância de mão de obra (</w:t>
      </w:r>
      <w:r>
        <w:t xml:space="preserve">sejam </w:t>
      </w:r>
      <w:r w:rsidRPr="0052428D">
        <w:t>serviços em geral ou de engenharia)</w:t>
      </w:r>
      <w:r>
        <w:t>, a</w:t>
      </w:r>
      <w:r w:rsidRPr="0052428D">
        <w:t>lém das disposições acima, deverão ser observados os seguintes preceitos:</w:t>
      </w:r>
    </w:p>
    <w:p w:rsidR="00A20206" w:rsidRDefault="00A20206" w:rsidP="00A20206">
      <w:pPr>
        <w:pStyle w:val="Nivel3"/>
      </w:pPr>
      <w:r>
        <w:lastRenderedPageBreak/>
        <w:t>A</w:t>
      </w:r>
      <w:r w:rsidRPr="0052428D">
        <w:t xml:space="preserve"> análise da exequibilidade da proposta de preços deverá ser realizada com o auxílio de planilha de custos e formação de preços, a ser preenchida pelo licitante em relação à sua proposta final, conforme modelo constante d</w:t>
      </w:r>
      <w:r>
        <w:t>e</w:t>
      </w:r>
      <w:r w:rsidRPr="0052428D">
        <w:t xml:space="preserve"> Anexo deste Edital</w:t>
      </w:r>
      <w:r>
        <w:t>.</w:t>
      </w:r>
    </w:p>
    <w:p w:rsidR="00A20206" w:rsidRDefault="00A20206" w:rsidP="00A20206">
      <w:pPr>
        <w:pStyle w:val="Nivel3"/>
      </w:pPr>
      <w:r>
        <w:t>A</w:t>
      </w:r>
      <w:r w:rsidRPr="0052428D">
        <w:t xml:space="preserve"> apresentação de valores abaixo dos respectivos custos referentes a itens isolados da planilha de custos e formação de preços não caracteriza motivo suficiente para a desclassificação da proposta, desde que não contrariem exigências legais</w:t>
      </w:r>
      <w:r>
        <w:t>.</w:t>
      </w:r>
    </w:p>
    <w:p w:rsidR="00A20206" w:rsidRPr="003D3EF9" w:rsidRDefault="00A20206" w:rsidP="00A20206">
      <w:pPr>
        <w:pStyle w:val="Nivel3"/>
        <w:rPr>
          <w:color w:val="auto"/>
        </w:rPr>
      </w:pPr>
      <w:r w:rsidRPr="003D3EF9">
        <w:rPr>
          <w:color w:val="auto"/>
        </w:rPr>
        <w:t xml:space="preserve">A fim de assegurar o tratamento isonômico entre os licitantes, informa-se que </w:t>
      </w:r>
      <w:proofErr w:type="gramStart"/>
      <w:r w:rsidRPr="003D3EF9">
        <w:rPr>
          <w:color w:val="auto"/>
        </w:rPr>
        <w:t>foi(</w:t>
      </w:r>
      <w:proofErr w:type="spellStart"/>
      <w:proofErr w:type="gramEnd"/>
      <w:r w:rsidRPr="003D3EF9">
        <w:rPr>
          <w:color w:val="auto"/>
        </w:rPr>
        <w:t>ram</w:t>
      </w:r>
      <w:proofErr w:type="spellEnd"/>
      <w:r w:rsidRPr="003D3EF9">
        <w:rPr>
          <w:color w:val="auto"/>
        </w:rPr>
        <w:t>) utilizado(s) o(s) seguinte(s) acordo(s), dissídio(s) ou convenção(</w:t>
      </w:r>
      <w:proofErr w:type="spellStart"/>
      <w:r w:rsidRPr="003D3EF9">
        <w:rPr>
          <w:color w:val="auto"/>
        </w:rPr>
        <w:t>ões</w:t>
      </w:r>
      <w:proofErr w:type="spellEnd"/>
      <w:r w:rsidRPr="003D3EF9">
        <w:rPr>
          <w:color w:val="auto"/>
        </w:rPr>
        <w:t>) coletiva(s) de trabalho no cálculo do valor estimado pela Administração:</w:t>
      </w:r>
    </w:p>
    <w:p w:rsidR="00A20206" w:rsidRPr="003D3EF9" w:rsidRDefault="00A20206" w:rsidP="00A20206">
      <w:pPr>
        <w:spacing w:before="120" w:after="120" w:line="276" w:lineRule="auto"/>
        <w:ind w:left="567"/>
        <w:jc w:val="both"/>
        <w:rPr>
          <w:i/>
          <w:iCs/>
          <w:color w:val="FF0000"/>
        </w:rPr>
      </w:pPr>
      <w:r w:rsidRPr="003D3EF9">
        <w:rPr>
          <w:rFonts w:ascii="Arial" w:hAnsi="Arial" w:cs="Arial"/>
          <w:i/>
          <w:iCs/>
          <w:color w:val="FF0000"/>
          <w:sz w:val="20"/>
          <w:szCs w:val="20"/>
        </w:rPr>
        <w:t xml:space="preserve">a) </w:t>
      </w:r>
      <w:r>
        <w:rPr>
          <w:rFonts w:ascii="Arial" w:hAnsi="Arial" w:cs="Arial"/>
          <w:i/>
          <w:iCs/>
          <w:color w:val="FF0000"/>
          <w:sz w:val="20"/>
          <w:szCs w:val="20"/>
        </w:rPr>
        <w:t xml:space="preserve">Este subitem não se aplica no presente procedimento, por não se tratar de </w:t>
      </w:r>
      <w:r w:rsidRPr="005D6380">
        <w:rPr>
          <w:rFonts w:ascii="Arial" w:hAnsi="Arial" w:cs="Arial"/>
          <w:i/>
          <w:iCs/>
          <w:color w:val="FF0000"/>
          <w:sz w:val="20"/>
          <w:szCs w:val="20"/>
        </w:rPr>
        <w:t>prestação de serviços contínuos com regime de dedicação exclusiva ou predominância de mão de obra</w:t>
      </w:r>
      <w:r w:rsidRPr="003D3EF9">
        <w:rPr>
          <w:rFonts w:ascii="Arial" w:hAnsi="Arial" w:cs="Arial"/>
          <w:i/>
          <w:iCs/>
          <w:color w:val="FF0000"/>
          <w:sz w:val="20"/>
          <w:szCs w:val="20"/>
        </w:rPr>
        <w:t>;</w:t>
      </w:r>
    </w:p>
    <w:p w:rsidR="00A20206" w:rsidRPr="005D6380" w:rsidRDefault="00A20206" w:rsidP="00A20206">
      <w:pPr>
        <w:pStyle w:val="Nivel4"/>
      </w:pPr>
      <w:r w:rsidRPr="005D6380">
        <w:t xml:space="preserve">O(s) sindicato(s)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w:t>
      </w:r>
      <w:proofErr w:type="gramStart"/>
      <w:r w:rsidRPr="005D6380">
        <w:t>quais o</w:t>
      </w:r>
      <w:proofErr w:type="gramEnd"/>
      <w:r w:rsidRPr="005D6380">
        <w:t xml:space="preserve"> contratado estiver vinculado nos termos da legislação vigente.</w:t>
      </w:r>
    </w:p>
    <w:p w:rsidR="00A20206" w:rsidRDefault="00A20206" w:rsidP="00A20206">
      <w:pPr>
        <w:pStyle w:val="Nivel3"/>
      </w:pPr>
      <w:r w:rsidRPr="0052428D">
        <w:t>É vedado ao licitante incluir na planilha de custos e formação de preços:</w:t>
      </w:r>
    </w:p>
    <w:p w:rsidR="00A20206" w:rsidRPr="001D48C9" w:rsidRDefault="00A20206" w:rsidP="00A20206">
      <w:pPr>
        <w:spacing w:before="120" w:after="120" w:line="276" w:lineRule="auto"/>
        <w:ind w:left="567"/>
        <w:jc w:val="both"/>
        <w:rPr>
          <w:rFonts w:ascii="Arial" w:hAnsi="Arial" w:cs="Arial"/>
          <w:sz w:val="20"/>
          <w:szCs w:val="20"/>
        </w:rPr>
      </w:pPr>
      <w:proofErr w:type="gramStart"/>
      <w:r w:rsidRPr="001D48C9">
        <w:rPr>
          <w:rFonts w:ascii="Arial" w:hAnsi="Arial" w:cs="Arial"/>
          <w:sz w:val="20"/>
          <w:szCs w:val="20"/>
        </w:rPr>
        <w:t>a</w:t>
      </w:r>
      <w:proofErr w:type="gramEnd"/>
      <w:r w:rsidRPr="001D48C9">
        <w:rPr>
          <w:rFonts w:ascii="Arial" w:hAnsi="Arial" w:cs="Arial"/>
          <w:sz w:val="20"/>
          <w:szCs w:val="20"/>
        </w:rPr>
        <w:t>)</w:t>
      </w:r>
      <w:r w:rsidRPr="001D48C9">
        <w:rPr>
          <w:rFonts w:ascii="Arial" w:hAnsi="Arial" w:cs="Arial"/>
          <w:sz w:val="20"/>
          <w:szCs w:val="20"/>
        </w:rPr>
        <w:tab/>
        <w:t>item relativo a despesas decorrentes de disposições contidas em acordos, convenções ou dissídios coletivos de trabalho que tratem de matéria não trabalhista, de pagamento de participação dos trabalhadores nos lucros ou resultados d</w:t>
      </w:r>
      <w:r>
        <w:rPr>
          <w:rFonts w:ascii="Arial" w:hAnsi="Arial" w:cs="Arial"/>
          <w:sz w:val="20"/>
          <w:szCs w:val="20"/>
        </w:rPr>
        <w:t>o</w:t>
      </w:r>
      <w:r w:rsidRPr="001D48C9">
        <w:rPr>
          <w:rFonts w:ascii="Arial" w:hAnsi="Arial" w:cs="Arial"/>
          <w:sz w:val="20"/>
          <w:szCs w:val="20"/>
        </w:rPr>
        <w:t xml:space="preserve"> contratad</w:t>
      </w:r>
      <w:r>
        <w:rPr>
          <w:rFonts w:ascii="Arial" w:hAnsi="Arial" w:cs="Arial"/>
          <w:sz w:val="20"/>
          <w:szCs w:val="20"/>
        </w:rPr>
        <w:t>o</w:t>
      </w:r>
      <w:r w:rsidRPr="001D48C9">
        <w:rPr>
          <w:rFonts w:ascii="Arial" w:hAnsi="Arial" w:cs="Arial"/>
          <w:sz w:val="20"/>
          <w:szCs w:val="20"/>
        </w:rPr>
        <w:t>, ou que estabeleçam direitos não previstos em lei, tais como valores ou índices obrigatórios de encargos sociais ou previdenciários, bem como de preços para os insumos relacionados ao exercício da atividade (art</w:t>
      </w:r>
      <w:r>
        <w:rPr>
          <w:rFonts w:ascii="Arial" w:hAnsi="Arial" w:cs="Arial"/>
          <w:sz w:val="20"/>
          <w:szCs w:val="20"/>
        </w:rPr>
        <w:t>.</w:t>
      </w:r>
      <w:r w:rsidRPr="001D48C9">
        <w:rPr>
          <w:rFonts w:ascii="Arial" w:hAnsi="Arial" w:cs="Arial"/>
          <w:sz w:val="20"/>
          <w:szCs w:val="20"/>
        </w:rPr>
        <w:t xml:space="preserve"> 135, § 1º, da </w:t>
      </w:r>
      <w:hyperlink r:id="rId65" w:history="1">
        <w:r w:rsidRPr="00E917F5">
          <w:rPr>
            <w:rStyle w:val="Hyperlink"/>
            <w:rFonts w:ascii="Arial" w:hAnsi="Arial" w:cs="Arial"/>
            <w:sz w:val="20"/>
            <w:szCs w:val="20"/>
          </w:rPr>
          <w:t>Lei nº 14.133, de 2021</w:t>
        </w:r>
      </w:hyperlink>
      <w:r w:rsidRPr="001D48C9">
        <w:rPr>
          <w:rFonts w:ascii="Arial" w:hAnsi="Arial" w:cs="Arial"/>
          <w:sz w:val="20"/>
          <w:szCs w:val="20"/>
        </w:rPr>
        <w:t>);</w:t>
      </w:r>
    </w:p>
    <w:p w:rsidR="00A20206" w:rsidRPr="00633A09" w:rsidRDefault="00A20206" w:rsidP="00A20206">
      <w:pPr>
        <w:spacing w:before="120" w:after="120" w:line="276" w:lineRule="auto"/>
        <w:ind w:left="567"/>
        <w:jc w:val="both"/>
      </w:pPr>
      <w:proofErr w:type="gramStart"/>
      <w:r w:rsidRPr="001D48C9">
        <w:rPr>
          <w:rFonts w:ascii="Arial" w:hAnsi="Arial" w:cs="Arial"/>
          <w:sz w:val="20"/>
          <w:szCs w:val="20"/>
        </w:rPr>
        <w:t>b)</w:t>
      </w:r>
      <w:proofErr w:type="gramEnd"/>
      <w:r w:rsidRPr="001D48C9">
        <w:rPr>
          <w:rFonts w:ascii="Arial" w:hAnsi="Arial" w:cs="Arial"/>
          <w:sz w:val="20"/>
          <w:szCs w:val="20"/>
        </w:rPr>
        <w:tab/>
        <w:t>item relativo a despesas decorrentes de disposições contidas em acordos, convenções ou dissídios coletivos de trabalho que tratem de obrigações e direitos que somente se aplicam aos contratos com a Administração Pública (art</w:t>
      </w:r>
      <w:r>
        <w:rPr>
          <w:rFonts w:ascii="Arial" w:hAnsi="Arial" w:cs="Arial"/>
          <w:sz w:val="20"/>
          <w:szCs w:val="20"/>
        </w:rPr>
        <w:t>.</w:t>
      </w:r>
      <w:r w:rsidRPr="001D48C9">
        <w:rPr>
          <w:rFonts w:ascii="Arial" w:hAnsi="Arial" w:cs="Arial"/>
          <w:sz w:val="20"/>
          <w:szCs w:val="20"/>
        </w:rPr>
        <w:t xml:space="preserve"> 135, § 2º, da </w:t>
      </w:r>
      <w:hyperlink r:id="rId66" w:history="1">
        <w:r w:rsidRPr="00E917F5">
          <w:rPr>
            <w:rStyle w:val="Hyperlink"/>
            <w:rFonts w:ascii="Arial" w:hAnsi="Arial" w:cs="Arial"/>
            <w:sz w:val="20"/>
            <w:szCs w:val="20"/>
          </w:rPr>
          <w:t>Lei nº 14.133, de 2021</w:t>
        </w:r>
      </w:hyperlink>
      <w:r w:rsidRPr="001D48C9">
        <w:rPr>
          <w:rFonts w:ascii="Arial" w:hAnsi="Arial" w:cs="Arial"/>
          <w:sz w:val="20"/>
          <w:szCs w:val="20"/>
        </w:rPr>
        <w:t>).</w:t>
      </w:r>
    </w:p>
    <w:p w:rsidR="00A20206" w:rsidRDefault="00A20206" w:rsidP="00A20206">
      <w:pPr>
        <w:pStyle w:val="Nivel3"/>
      </w:pPr>
      <w:r w:rsidRPr="0052428D">
        <w:t>A inclusão na proposta de item de custo vedado não acarretará a desclassificação do licitante, devendo o pregoeiro determinar que o respectivo custo seja excluído da planilha, observando-se o disposto no inciso III do art</w:t>
      </w:r>
      <w:r>
        <w:t>.</w:t>
      </w:r>
      <w:r w:rsidRPr="0052428D">
        <w:t xml:space="preserve"> 12 da </w:t>
      </w:r>
      <w:hyperlink r:id="rId67" w:history="1">
        <w:r w:rsidRPr="00E917F5">
          <w:rPr>
            <w:rStyle w:val="Hyperlink"/>
          </w:rPr>
          <w:t>Lei nº 14.133, de 2021</w:t>
        </w:r>
      </w:hyperlink>
      <w:r w:rsidRPr="0052428D">
        <w:t>.</w:t>
      </w:r>
    </w:p>
    <w:p w:rsidR="00A20206" w:rsidRDefault="00A20206" w:rsidP="00A20206">
      <w:pPr>
        <w:pStyle w:val="Nivel3"/>
      </w:pPr>
      <w:r w:rsidRPr="0052428D">
        <w:t>Na hipótese de contratação com a previsão de itens de custos vedados, tais valores serão glosados e os itens serão excluídos da planilha, garantidos ampla defesa e contraditório.</w:t>
      </w:r>
    </w:p>
    <w:p w:rsidR="00A20206" w:rsidRDefault="00A20206" w:rsidP="00A20206">
      <w:pPr>
        <w:pStyle w:val="Nivel3"/>
      </w:pPr>
      <w:r w:rsidRPr="0052428D">
        <w:t>O licitante vencedor deverá indicar os sindicatos, acordo</w:t>
      </w:r>
      <w:r>
        <w:t>(</w:t>
      </w:r>
      <w:r w:rsidRPr="0052428D">
        <w:t>s</w:t>
      </w:r>
      <w:r>
        <w:t>)</w:t>
      </w:r>
      <w:r w:rsidRPr="0052428D">
        <w:t xml:space="preserve"> coletivo</w:t>
      </w:r>
      <w:r>
        <w:t>(</w:t>
      </w:r>
      <w:r w:rsidRPr="0052428D">
        <w:t>s</w:t>
      </w:r>
      <w:r>
        <w:t>)</w:t>
      </w:r>
      <w:r w:rsidRPr="0052428D">
        <w:t xml:space="preserve">, </w:t>
      </w:r>
      <w:proofErr w:type="gramStart"/>
      <w:r w:rsidRPr="0052428D">
        <w:t>convenç</w:t>
      </w:r>
      <w:r>
        <w:t>ão(</w:t>
      </w:r>
      <w:proofErr w:type="spellStart"/>
      <w:proofErr w:type="gramEnd"/>
      <w:r w:rsidRPr="0052428D">
        <w:t>ões</w:t>
      </w:r>
      <w:proofErr w:type="spellEnd"/>
      <w:r>
        <w:t>)</w:t>
      </w:r>
      <w:r w:rsidRPr="0052428D">
        <w:t xml:space="preserve"> coletiva</w:t>
      </w:r>
      <w:r>
        <w:t>(</w:t>
      </w:r>
      <w:r w:rsidRPr="0052428D">
        <w:t>s</w:t>
      </w:r>
      <w:r>
        <w:t>)</w:t>
      </w:r>
      <w:r w:rsidRPr="0052428D">
        <w:t xml:space="preserve"> ou sentença</w:t>
      </w:r>
      <w:r>
        <w:t>(</w:t>
      </w:r>
      <w:r w:rsidRPr="0052428D">
        <w:t>s</w:t>
      </w:r>
      <w:r>
        <w:t>)</w:t>
      </w:r>
      <w:r w:rsidRPr="0052428D">
        <w:t xml:space="preserve"> normativa</w:t>
      </w:r>
      <w:r>
        <w:t>(</w:t>
      </w:r>
      <w:r w:rsidRPr="0052428D">
        <w:t>s</w:t>
      </w:r>
      <w:r>
        <w:t>)</w:t>
      </w:r>
      <w:r w:rsidRPr="0052428D">
        <w:t xml:space="preserve"> que regem a</w:t>
      </w:r>
      <w:r>
        <w:t>(</w:t>
      </w:r>
      <w:r w:rsidRPr="0052428D">
        <w:t>s</w:t>
      </w:r>
      <w:r>
        <w:t>)</w:t>
      </w:r>
      <w:r w:rsidRPr="0052428D">
        <w:t xml:space="preserve"> categoria</w:t>
      </w:r>
      <w:r>
        <w:t>(</w:t>
      </w:r>
      <w:r w:rsidRPr="0052428D">
        <w:t>s</w:t>
      </w:r>
      <w:r>
        <w:t>)</w:t>
      </w:r>
      <w:r w:rsidRPr="0052428D">
        <w:t xml:space="preserve"> </w:t>
      </w:r>
      <w:r w:rsidRPr="0052428D">
        <w:lastRenderedPageBreak/>
        <w:t>profissiona</w:t>
      </w:r>
      <w:r>
        <w:t>l(</w:t>
      </w:r>
      <w:proofErr w:type="spellStart"/>
      <w:r w:rsidRPr="0052428D">
        <w:t>is</w:t>
      </w:r>
      <w:proofErr w:type="spellEnd"/>
      <w:r>
        <w:t>)</w:t>
      </w:r>
      <w:r w:rsidRPr="0052428D">
        <w:t xml:space="preserve"> que executar</w:t>
      </w:r>
      <w:r>
        <w:t>á(</w:t>
      </w:r>
      <w:proofErr w:type="spellStart"/>
      <w:r w:rsidRPr="0052428D">
        <w:t>ão</w:t>
      </w:r>
      <w:proofErr w:type="spellEnd"/>
      <w:r>
        <w:t>)</w:t>
      </w:r>
      <w:r w:rsidRPr="0052428D">
        <w:t xml:space="preserve"> o serviço e a</w:t>
      </w:r>
      <w:r>
        <w:t>(</w:t>
      </w:r>
      <w:r w:rsidRPr="0052428D">
        <w:t>s</w:t>
      </w:r>
      <w:r>
        <w:t>)</w:t>
      </w:r>
      <w:r w:rsidRPr="0052428D">
        <w:t xml:space="preserve"> respectiva</w:t>
      </w:r>
      <w:r>
        <w:t>(</w:t>
      </w:r>
      <w:r w:rsidRPr="0052428D">
        <w:t>s</w:t>
      </w:r>
      <w:r>
        <w:t>)</w:t>
      </w:r>
      <w:r w:rsidRPr="0052428D">
        <w:t xml:space="preserve"> data</w:t>
      </w:r>
      <w:r>
        <w:t>(</w:t>
      </w:r>
      <w:r w:rsidRPr="0052428D">
        <w:t>s</w:t>
      </w:r>
      <w:r>
        <w:t>)</w:t>
      </w:r>
      <w:r w:rsidRPr="0052428D">
        <w:t>-base</w:t>
      </w:r>
      <w:r>
        <w:t>(</w:t>
      </w:r>
      <w:r w:rsidRPr="0052428D">
        <w:t>s</w:t>
      </w:r>
      <w:r>
        <w:t>)</w:t>
      </w:r>
      <w:r w:rsidRPr="0052428D">
        <w:t xml:space="preserve"> e vigência</w:t>
      </w:r>
      <w:r>
        <w:t>(</w:t>
      </w:r>
      <w:r w:rsidRPr="0052428D">
        <w:t>s</w:t>
      </w:r>
      <w:r>
        <w:t>)</w:t>
      </w:r>
      <w:r w:rsidRPr="0052428D">
        <w:t>, com base na Classificação Brasileira de Ocupações – CBO.</w:t>
      </w:r>
    </w:p>
    <w:p w:rsidR="00A20206" w:rsidRDefault="00A20206" w:rsidP="00A20206">
      <w:pPr>
        <w:pStyle w:val="Nivel3"/>
      </w:pPr>
      <w:r w:rsidRPr="0052428D">
        <w:t>Em todo caso, deverá ser garantido o pagamento do salário normativo previsto no instrumento coletivo aplicável ou do salário-mínimo vigente, o que for maior.</w:t>
      </w:r>
    </w:p>
    <w:p w:rsidR="00A20206" w:rsidRDefault="00A20206" w:rsidP="00A20206">
      <w:pPr>
        <w:pStyle w:val="Nivel3"/>
      </w:pPr>
      <w:r w:rsidRPr="00BA6D98">
        <w:t xml:space="preserve">Caso seja definido no item </w:t>
      </w:r>
      <w:proofErr w:type="gramStart"/>
      <w:r w:rsidRPr="00BA6D98">
        <w:t>1</w:t>
      </w:r>
      <w:proofErr w:type="gramEnd"/>
      <w:r w:rsidRPr="00BA6D98">
        <w:t xml:space="preserve"> que o objeto da licitação consiste em prestação de serviços contínuos com regime de dedicação exclusiva de mão de obra (sejam serviços em geral ou de engenharia)</w:t>
      </w:r>
      <w:r>
        <w:t>, cuja produtividade seja mensurável e indicada na documentação que integra este Edital</w:t>
      </w:r>
      <w:r w:rsidRPr="00BA6D98">
        <w:t>,</w:t>
      </w:r>
      <w:r w:rsidRPr="007751CD">
        <w:t xml:space="preserve"> o licitante deverá indicar a produtividade adotada e a quantidade de pessoal que será alocado na execução contratual.</w:t>
      </w:r>
    </w:p>
    <w:p w:rsidR="00A20206" w:rsidRDefault="00A20206" w:rsidP="00A20206">
      <w:pPr>
        <w:pStyle w:val="Nivel4"/>
      </w:pPr>
      <w:r w:rsidRPr="007751CD">
        <w:t>Caso a produtividade seja diferente daquela utilizada pela Administração como referência, ou não est</w:t>
      </w:r>
      <w:r>
        <w:t>eja</w:t>
      </w:r>
      <w:r w:rsidRPr="007751CD">
        <w:t xml:space="preserve"> contida na faixa referencial de produtividade, mas </w:t>
      </w:r>
      <w:r>
        <w:t xml:space="preserve">seja </w:t>
      </w:r>
      <w:proofErr w:type="gramStart"/>
      <w:r w:rsidRPr="007751CD">
        <w:t>admitida</w:t>
      </w:r>
      <w:proofErr w:type="gramEnd"/>
      <w:r w:rsidRPr="007751CD">
        <w:t xml:space="preserve"> pelo </w:t>
      </w:r>
      <w:r>
        <w:t>Edital</w:t>
      </w:r>
      <w:r w:rsidRPr="007751CD">
        <w:t>, o licitante deverá apresentar a respectiva comprovação de exequibilidade</w:t>
      </w:r>
      <w:r>
        <w:t>.</w:t>
      </w:r>
    </w:p>
    <w:p w:rsidR="00A20206" w:rsidRDefault="00A20206" w:rsidP="00A20206">
      <w:pPr>
        <w:pStyle w:val="Nivel4"/>
      </w:pPr>
      <w:r w:rsidRPr="007751CD">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A20206" w:rsidRDefault="00A20206" w:rsidP="00A20206">
      <w:pPr>
        <w:pStyle w:val="Nivel4"/>
      </w:pPr>
      <w:r w:rsidRPr="007751CD">
        <w:t xml:space="preserve">Para efeito do </w:t>
      </w:r>
      <w:r>
        <w:t>sub</w:t>
      </w:r>
      <w:r w:rsidRPr="007751CD">
        <w:t>item anterior, admite-se a adequação técnica da metodologia empregada pelo licitante, visando assegurar a execução do objeto, desde que mantidas as condições para a justa remuneração do serviço.</w:t>
      </w:r>
    </w:p>
    <w:p w:rsidR="00A20206" w:rsidRPr="00B9651D" w:rsidRDefault="00A20206" w:rsidP="00A20206">
      <w:pPr>
        <w:pStyle w:val="Nivel2"/>
      </w:pPr>
      <w:r w:rsidRPr="00B9651D">
        <w:t xml:space="preserve">Se houver indícios de inexequibilidade da proposta de preço, ou em caso da necessidade de esclarecimentos complementares, poderão ser efetuadas diligências, para que </w:t>
      </w:r>
      <w:r>
        <w:t>o licitante</w:t>
      </w:r>
      <w:r w:rsidRPr="00B9651D">
        <w:t xml:space="preserve"> comprove a exequibilidade da proposta.</w:t>
      </w:r>
    </w:p>
    <w:p w:rsidR="00A20206" w:rsidRPr="00B9651D" w:rsidRDefault="00A20206" w:rsidP="00A20206">
      <w:pPr>
        <w:pStyle w:val="Nivel2"/>
      </w:pPr>
      <w:r w:rsidRPr="00B9651D">
        <w:t>Caso o custo global estimado do objeto licitado tenha sido decomposto em seus respectivos custos unitários por meio de Planilha de Custos e Formação de Preços</w:t>
      </w:r>
      <w:r>
        <w:t xml:space="preserve"> ou outra espécie de planilha</w:t>
      </w:r>
      <w:r w:rsidRPr="00B9651D">
        <w:t xml:space="preserve"> elaborada pela Administração</w:t>
      </w:r>
      <w:r>
        <w:t xml:space="preserve"> conforme documentação anexada a este Edital</w:t>
      </w:r>
      <w:r w:rsidRPr="00B9651D">
        <w:t xml:space="preserve">, o licitante classificado em primeiro lugar será convocado para apresentar Planilha por ele elaborada, com os respectivos valores adequados ao valor final da sua proposta, </w:t>
      </w:r>
      <w:proofErr w:type="gramStart"/>
      <w:r w:rsidRPr="00B9651D">
        <w:t>sob pena</w:t>
      </w:r>
      <w:proofErr w:type="gramEnd"/>
      <w:r w:rsidRPr="00B9651D">
        <w:t xml:space="preserve"> de não aceitação da proposta.</w:t>
      </w:r>
    </w:p>
    <w:p w:rsidR="00A20206" w:rsidRPr="00086BB6" w:rsidRDefault="00A20206" w:rsidP="00A20206">
      <w:pPr>
        <w:pStyle w:val="Nivel3"/>
        <w:rPr>
          <w:b/>
          <w:bCs/>
        </w:rPr>
      </w:pPr>
      <w:bookmarkStart w:id="40" w:name="_Hlk126568356"/>
      <w:r>
        <w:t xml:space="preserve">Caso seja definido no item </w:t>
      </w:r>
      <w:proofErr w:type="gramStart"/>
      <w:r>
        <w:t>1</w:t>
      </w:r>
      <w:proofErr w:type="gramEnd"/>
      <w:r>
        <w:t xml:space="preserve"> que o objeto da licitação consiste em prestação</w:t>
      </w:r>
      <w:r w:rsidRPr="006E1990">
        <w:t xml:space="preserve"> de serviços de engenharia, o licitante vencedor será convocado a apresentar à Administração, por meio eletrônico, as planilhas com indicação dos quantitativos e dos custos unitários</w:t>
      </w:r>
      <w:bookmarkEnd w:id="40"/>
      <w:r w:rsidRPr="006E1990">
        <w:t>, seguindo o modelo elaborado pela Administração</w:t>
      </w:r>
      <w:r>
        <w:t xml:space="preserve"> conforme documentação anexada a este Edital</w:t>
      </w:r>
      <w:r w:rsidRPr="006E1990">
        <w:t xml:space="preserve">, bem como com detalhamento das Bonificações e Despesas Indiretas (BDI) e dos Encargos Sociais (ES), com os respectivos valores adequados ao valor final da proposta vencedora, </w:t>
      </w:r>
      <w:r>
        <w:t xml:space="preserve">nos termos do disposto no § 5º do art. 56 da </w:t>
      </w:r>
      <w:hyperlink r:id="rId68" w:history="1">
        <w:r w:rsidRPr="00E917F5">
          <w:rPr>
            <w:rStyle w:val="Hyperlink"/>
          </w:rPr>
          <w:t>Lei nº 14.133, de 2021</w:t>
        </w:r>
      </w:hyperlink>
      <w:r w:rsidRPr="006E1990">
        <w:t>.</w:t>
      </w:r>
    </w:p>
    <w:p w:rsidR="00A20206" w:rsidRPr="006E1990" w:rsidRDefault="00A20206" w:rsidP="00A20206">
      <w:pPr>
        <w:pStyle w:val="Nivel2"/>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t xml:space="preserve"> </w:t>
      </w:r>
      <w:r w:rsidRPr="00D57A88">
        <w:t xml:space="preserve">e </w:t>
      </w:r>
      <w:r>
        <w:t xml:space="preserve">que </w:t>
      </w:r>
      <w:r w:rsidRPr="00D57A88">
        <w:t>se comprove que este é o bastante para arcar com todos os custos da contratação</w:t>
      </w:r>
      <w:r>
        <w:t>.</w:t>
      </w:r>
    </w:p>
    <w:p w:rsidR="00A20206" w:rsidRPr="00B9651D" w:rsidRDefault="00A20206" w:rsidP="00A20206">
      <w:pPr>
        <w:pStyle w:val="Nivel3"/>
      </w:pPr>
      <w:r w:rsidRPr="00B9651D">
        <w:lastRenderedPageBreak/>
        <w:t xml:space="preserve">O ajuste de que trata </w:t>
      </w:r>
      <w:r>
        <w:t>o subitem anterior</w:t>
      </w:r>
      <w:r w:rsidRPr="00B9651D">
        <w:t xml:space="preserve"> se limita a sanar erros ou falhas que não alterem a substância das propostas</w:t>
      </w:r>
      <w:r>
        <w:t>.</w:t>
      </w:r>
    </w:p>
    <w:p w:rsidR="00A20206" w:rsidRPr="00B9651D" w:rsidRDefault="00A20206" w:rsidP="00A20206">
      <w:pPr>
        <w:pStyle w:val="Nivel3"/>
      </w:pPr>
      <w:r w:rsidRPr="00B9651D">
        <w:t>Considera-se erro no preenchimento da planilha passível de correção a indicação de recolhimento de impostos e contribuições na forma do Simples Nacional, quando não cabível esse regime.</w:t>
      </w:r>
    </w:p>
    <w:p w:rsidR="00A20206" w:rsidRPr="008D4627" w:rsidRDefault="00A20206" w:rsidP="00A20206">
      <w:pPr>
        <w:pStyle w:val="Nivel2"/>
        <w:rPr>
          <w:b/>
        </w:rPr>
      </w:pPr>
      <w:r w:rsidRPr="008D4627">
        <w:rPr>
          <w:lang w:eastAsia="en-US"/>
        </w:rPr>
        <w:t xml:space="preserve">Para </w:t>
      </w:r>
      <w:r w:rsidRPr="008D4627">
        <w:t>fins</w:t>
      </w:r>
      <w:r w:rsidRPr="008D4627">
        <w:rPr>
          <w:lang w:eastAsia="en-US"/>
        </w:rPr>
        <w:t xml:space="preserve"> de análise da proposta quanto ao cumprimento </w:t>
      </w:r>
      <w:r w:rsidRPr="008D4627">
        <w:t>das</w:t>
      </w:r>
      <w:r w:rsidRPr="008D4627">
        <w:rPr>
          <w:lang w:eastAsia="en-US"/>
        </w:rPr>
        <w:t xml:space="preserve"> especificações do objeto, poderá ser colhida a </w:t>
      </w:r>
      <w:r w:rsidRPr="008D4627">
        <w:t>manifestação</w:t>
      </w:r>
      <w:r w:rsidRPr="008D4627">
        <w:rPr>
          <w:lang w:eastAsia="en-US"/>
        </w:rPr>
        <w:t xml:space="preserve"> escrita do setor requisitante do serviço ou da área especializada no objeto.</w:t>
      </w:r>
    </w:p>
    <w:p w:rsidR="00A20206" w:rsidRPr="00B9651D" w:rsidRDefault="00A20206" w:rsidP="00A20206">
      <w:pPr>
        <w:pStyle w:val="Nivel2"/>
      </w:pPr>
      <w:r w:rsidRPr="00B9651D">
        <w:t xml:space="preserve">Caso </w:t>
      </w:r>
      <w:r>
        <w:t>seja estabelecida a exigência de apresentação de amostra(s) ou de execução de prova de conceito na documentação que integra este Edital como Anexo considerando o objeto da licitação</w:t>
      </w:r>
      <w:r w:rsidRPr="00B9651D">
        <w:t xml:space="preserve">, </w:t>
      </w:r>
      <w:r>
        <w:t>por ocasião do julgamento das propostas, será exigido d</w:t>
      </w:r>
      <w:r w:rsidRPr="00B9651D">
        <w:t>o licitante classificado em primeiro lugar</w:t>
      </w:r>
      <w:r>
        <w:t xml:space="preserve"> a sua realização</w:t>
      </w:r>
      <w:r w:rsidRPr="00B9651D">
        <w:t xml:space="preserve">, conforme </w:t>
      </w:r>
      <w:r>
        <w:t xml:space="preserve">procedimento </w:t>
      </w:r>
      <w:r w:rsidRPr="00B9651D">
        <w:t>disciplinado n</w:t>
      </w:r>
      <w:r>
        <w:t>a documentação que integra este Edital como Anexo</w:t>
      </w:r>
      <w:r w:rsidRPr="00B9651D">
        <w:t xml:space="preserve">, </w:t>
      </w:r>
      <w:proofErr w:type="gramStart"/>
      <w:r w:rsidRPr="00B9651D">
        <w:t>sob pena</w:t>
      </w:r>
      <w:proofErr w:type="gramEnd"/>
      <w:r w:rsidRPr="00B9651D">
        <w:t xml:space="preserve"> de não aceitação da proposta.</w:t>
      </w:r>
    </w:p>
    <w:p w:rsidR="00A20206" w:rsidRPr="00B9651D" w:rsidRDefault="00A20206" w:rsidP="00A20206">
      <w:pPr>
        <w:pStyle w:val="Nivel3"/>
      </w:pPr>
      <w:r w:rsidRPr="00B9651D">
        <w:t>Por meio de mensagem no sistema, será divulgado o local</w:t>
      </w:r>
      <w:r>
        <w:t>, data</w:t>
      </w:r>
      <w:r w:rsidRPr="00B9651D">
        <w:t xml:space="preserve"> e horário de realização do procedimento para a avaliação da</w:t>
      </w:r>
      <w:r>
        <w:t>(</w:t>
      </w:r>
      <w:r w:rsidRPr="00B9651D">
        <w:t>s</w:t>
      </w:r>
      <w:r>
        <w:t>)</w:t>
      </w:r>
      <w:r w:rsidRPr="00B9651D">
        <w:t xml:space="preserve"> amostra</w:t>
      </w:r>
      <w:r>
        <w:t>(</w:t>
      </w:r>
      <w:r w:rsidRPr="00B9651D">
        <w:t>s</w:t>
      </w:r>
      <w:r>
        <w:t>) ou para a execução da prova de conceito (em conformidade com a exigência estabelecida no Edital)</w:t>
      </w:r>
      <w:r w:rsidRPr="00B9651D">
        <w:t>, cuja presença será facultada a todos os interessados, incluindo os demais licitantes.</w:t>
      </w:r>
    </w:p>
    <w:p w:rsidR="00A20206" w:rsidRPr="00B9651D" w:rsidRDefault="00A20206" w:rsidP="00A20206">
      <w:pPr>
        <w:pStyle w:val="Nivel3"/>
      </w:pPr>
      <w:r w:rsidRPr="00B9651D">
        <w:t>Os resultados das avaliações serão divulgados por meio de mensagem no sistema.</w:t>
      </w:r>
    </w:p>
    <w:p w:rsidR="00A20206" w:rsidRDefault="00A20206" w:rsidP="00A20206">
      <w:pPr>
        <w:pStyle w:val="Nivel3"/>
      </w:pPr>
      <w:r>
        <w:t>Caso se trate de exigência de apresentação de amostra(s), se</w:t>
      </w:r>
      <w:r w:rsidRPr="00B9651D">
        <w:t xml:space="preserve"> não h</w:t>
      </w:r>
      <w:r>
        <w:t>ouver</w:t>
      </w:r>
      <w:r w:rsidRPr="00B9651D">
        <w:t xml:space="preserve"> entrega da</w:t>
      </w:r>
      <w:r>
        <w:t>(s)</w:t>
      </w:r>
      <w:r w:rsidRPr="00B9651D">
        <w:t xml:space="preserve"> amostra</w:t>
      </w:r>
      <w:r>
        <w:t>(s)</w:t>
      </w:r>
      <w:r w:rsidRPr="00B9651D">
        <w:t xml:space="preserve"> ou </w:t>
      </w:r>
      <w:r>
        <w:t xml:space="preserve">se </w:t>
      </w:r>
      <w:r w:rsidRPr="00B9651D">
        <w:t xml:space="preserve">ocorrer atraso na entrega, sem justificativa aceita pelo </w:t>
      </w:r>
      <w:r>
        <w:t>p</w:t>
      </w:r>
      <w:r w:rsidRPr="00B9651D">
        <w:t xml:space="preserve">regoeiro, ou </w:t>
      </w:r>
      <w:r>
        <w:t xml:space="preserve">se </w:t>
      </w:r>
      <w:r w:rsidRPr="00B9651D">
        <w:t>h</w:t>
      </w:r>
      <w:r>
        <w:t>ouver</w:t>
      </w:r>
      <w:r w:rsidRPr="00B9651D">
        <w:t xml:space="preserve"> entrega de amostra</w:t>
      </w:r>
      <w:r>
        <w:t>(s)</w:t>
      </w:r>
      <w:r w:rsidRPr="00B9651D">
        <w:t xml:space="preserve"> fora das especificações previstas neste Edital, a proposta do licitante será recusada.</w:t>
      </w:r>
    </w:p>
    <w:p w:rsidR="00A20206" w:rsidRDefault="00A20206" w:rsidP="00A20206">
      <w:pPr>
        <w:pStyle w:val="Nivel4"/>
      </w:pPr>
      <w:r w:rsidRPr="00B9651D">
        <w:t xml:space="preserve">Se a(s) amostra(s) apresentada(s) pelo primeiro classificado não </w:t>
      </w:r>
      <w:proofErr w:type="gramStart"/>
      <w:r w:rsidRPr="00B9651D">
        <w:t>for(</w:t>
      </w:r>
      <w:proofErr w:type="gramEnd"/>
      <w:r w:rsidRPr="00B9651D">
        <w:t xml:space="preserve">em) aceita(s), o </w:t>
      </w:r>
      <w:r>
        <w:t>p</w:t>
      </w:r>
      <w:r w:rsidRPr="00B9651D">
        <w:t>regoeiro analisará a aceitabilidade da proposta ou lance ofertado pelo segundo classificado. Seguir-se-á com a verificação da(s) amostra(s) e, assim, sucessivamente, até a verificação de uma que atenda às especificações constantes n</w:t>
      </w:r>
      <w:r>
        <w:t>a documentação que integra este Edital como Anexo</w:t>
      </w:r>
      <w:r w:rsidRPr="00B9651D">
        <w:t>.</w:t>
      </w:r>
    </w:p>
    <w:p w:rsidR="00A20206" w:rsidRDefault="00A20206" w:rsidP="00A20206">
      <w:pPr>
        <w:pStyle w:val="Nivel3"/>
      </w:pPr>
      <w:r>
        <w:t>Caso se trate de exigência de execução de prova de conceito, n</w:t>
      </w:r>
      <w:r w:rsidRPr="00876740">
        <w:t>ão será aceita a proposta do licitante que tiver a prova de conceito rejeitada, que não a realizar ou que não a realizar nas condições estabelecidas n</w:t>
      </w:r>
      <w:r>
        <w:t>a documentação que integra este Edital como Anexo</w:t>
      </w:r>
      <w:r w:rsidRPr="00876740">
        <w:t>.</w:t>
      </w:r>
    </w:p>
    <w:p w:rsidR="00A20206" w:rsidRPr="00B9651D" w:rsidRDefault="00A20206" w:rsidP="00A20206">
      <w:pPr>
        <w:pStyle w:val="Nivel4"/>
      </w:pPr>
      <w:r w:rsidRPr="00876740">
        <w:t xml:space="preserve">No caso de desclassificação do licitante, o pregoeiro convocará o próximo licitante, </w:t>
      </w:r>
      <w:proofErr w:type="gramStart"/>
      <w:r w:rsidRPr="00876740">
        <w:t>obedecida</w:t>
      </w:r>
      <w:proofErr w:type="gramEnd"/>
      <w:r w:rsidRPr="00876740">
        <w:t xml:space="preserve"> a ordem de classificação, sucessivamente, até que um licitante cumpra os requisitos e funcionalidades previstas na prova de conceito.</w:t>
      </w:r>
    </w:p>
    <w:p w:rsidR="00A20206" w:rsidRPr="006E1990" w:rsidRDefault="00A20206" w:rsidP="00A20206">
      <w:pPr>
        <w:pStyle w:val="Nivel01"/>
      </w:pPr>
      <w:bookmarkStart w:id="41" w:name="_Toc135469230"/>
      <w:r w:rsidRPr="006E1990">
        <w:t>DA FASE DE HABILITAÇÃO</w:t>
      </w:r>
      <w:bookmarkEnd w:id="41"/>
    </w:p>
    <w:p w:rsidR="00A20206" w:rsidRPr="006E1990" w:rsidRDefault="00A20206" w:rsidP="00A20206">
      <w:pPr>
        <w:pStyle w:val="Nivel2"/>
      </w:pPr>
      <w:r w:rsidRPr="006E1990">
        <w:t xml:space="preserve">Os </w:t>
      </w:r>
      <w:r w:rsidRPr="00B9651D">
        <w:t>documentos</w:t>
      </w:r>
      <w:r w:rsidRPr="006E1990">
        <w:t xml:space="preserve"> </w:t>
      </w:r>
      <w:r>
        <w:t>que serão exigidos para fins de habilitação estão especificados na documentação que constitui Anexo deste Edital</w:t>
      </w:r>
      <w:r w:rsidRPr="006E1990">
        <w:t xml:space="preserve">, </w:t>
      </w:r>
      <w:r>
        <w:t xml:space="preserve">consistindo na documentação </w:t>
      </w:r>
      <w:r w:rsidRPr="006E1990">
        <w:t>necessári</w:t>
      </w:r>
      <w:r>
        <w:t>a</w:t>
      </w:r>
      <w:r w:rsidRPr="006E1990">
        <w:t xml:space="preserve"> e </w:t>
      </w:r>
      <w:r w:rsidRPr="006E1990">
        <w:lastRenderedPageBreak/>
        <w:t xml:space="preserve">suficiente para demonstrar a capacidade do licitante de realizar o objeto da licitação, nos termos dos </w:t>
      </w:r>
      <w:hyperlink r:id="rId69" w:anchor="art62" w:history="1">
        <w:proofErr w:type="spellStart"/>
        <w:r w:rsidRPr="006E1990">
          <w:rPr>
            <w:rStyle w:val="Hyperlink"/>
          </w:rPr>
          <w:t>arts</w:t>
        </w:r>
        <w:proofErr w:type="spellEnd"/>
        <w:r w:rsidRPr="006E1990">
          <w:rPr>
            <w:rStyle w:val="Hyperlink"/>
          </w:rPr>
          <w:t xml:space="preserve">. </w:t>
        </w:r>
        <w:proofErr w:type="gramStart"/>
        <w:r w:rsidRPr="006E1990">
          <w:rPr>
            <w:rStyle w:val="Hyperlink"/>
          </w:rPr>
          <w:t>62 a 70 da Lei nº</w:t>
        </w:r>
        <w:proofErr w:type="gramEnd"/>
        <w:r w:rsidRPr="006E1990">
          <w:rPr>
            <w:rStyle w:val="Hyperlink"/>
          </w:rPr>
          <w:t xml:space="preserve"> 14.133, de 2021</w:t>
        </w:r>
      </w:hyperlink>
      <w:r w:rsidRPr="006E1990">
        <w:t>.</w:t>
      </w:r>
    </w:p>
    <w:p w:rsidR="00A20206" w:rsidRPr="003D3EF9" w:rsidRDefault="00A20206" w:rsidP="00A20206">
      <w:pPr>
        <w:pStyle w:val="Nivel3"/>
        <w:rPr>
          <w:i/>
          <w:iCs/>
        </w:rPr>
      </w:pPr>
      <w:bookmarkStart w:id="42" w:name="_Ref114663777"/>
      <w:r w:rsidRPr="006E1990">
        <w:t xml:space="preserve">A </w:t>
      </w:r>
      <w:r w:rsidRPr="00B9651D">
        <w:t>documentação</w:t>
      </w:r>
      <w:r w:rsidRPr="006E1990">
        <w:t xml:space="preserve"> exigida para fins de habilitação jurídica, fiscal, social e trabalhista e econômico-</w:t>
      </w:r>
      <w:proofErr w:type="spellStart"/>
      <w:r w:rsidRPr="006E1990">
        <w:t>ﬁnanceira</w:t>
      </w:r>
      <w:proofErr w:type="spellEnd"/>
      <w:r w:rsidRPr="005011F0">
        <w:t xml:space="preserve">, </w:t>
      </w:r>
      <w:r w:rsidRPr="005011F0">
        <w:rPr>
          <w:color w:val="auto"/>
        </w:rPr>
        <w:t xml:space="preserve">poderá </w:t>
      </w:r>
      <w:r w:rsidRPr="005011F0">
        <w:t>ser</w:t>
      </w:r>
      <w:r w:rsidRPr="006E1990">
        <w:t xml:space="preserve"> substituída pelo registro cadastral no SICAF.</w:t>
      </w:r>
      <w:bookmarkEnd w:id="42"/>
    </w:p>
    <w:p w:rsidR="00A20206" w:rsidRPr="00DC6A30" w:rsidRDefault="00A20206" w:rsidP="00A20206">
      <w:pPr>
        <w:pStyle w:val="Nivel3"/>
        <w:rPr>
          <w:i/>
        </w:rPr>
      </w:pPr>
      <w:r>
        <w:t>Se for</w:t>
      </w:r>
      <w:r w:rsidRPr="006E1990">
        <w:t xml:space="preserve"> </w:t>
      </w:r>
      <w:r w:rsidRPr="00B9651D">
        <w:t>permitida</w:t>
      </w:r>
      <w:r w:rsidRPr="006E1990">
        <w:t xml:space="preserve"> a participação de </w:t>
      </w:r>
      <w:r>
        <w:t xml:space="preserve">pessoas jurídicas em </w:t>
      </w:r>
      <w:r w:rsidRPr="006E1990">
        <w:t>consórcio</w:t>
      </w:r>
      <w:r>
        <w:t xml:space="preserve"> no item </w:t>
      </w:r>
      <w:proofErr w:type="gramStart"/>
      <w:r>
        <w:t>3</w:t>
      </w:r>
      <w:proofErr w:type="gramEnd"/>
      <w:r w:rsidRPr="006E1990">
        <w:t xml:space="preserve">, </w:t>
      </w:r>
      <w:r>
        <w:t>para efeito de</w:t>
      </w:r>
      <w:r w:rsidRPr="006E1990">
        <w:t xml:space="preserve"> habilitação técnica,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quantitativos de cada consorciado e, para efeito de habilitação econômico-financeira,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valores de cada consorciado.</w:t>
      </w:r>
    </w:p>
    <w:p w:rsidR="00A20206" w:rsidRPr="006E1990" w:rsidRDefault="00A20206" w:rsidP="00A20206">
      <w:pPr>
        <w:pStyle w:val="Nivel2"/>
      </w:pPr>
      <w:r w:rsidRPr="006E1990">
        <w:t>Os documentos exigidos para fins de habilitação poderão ser apresentados em original</w:t>
      </w:r>
      <w:r>
        <w:t xml:space="preserve"> ou</w:t>
      </w:r>
      <w:r w:rsidRPr="006E1990">
        <w:t xml:space="preserve"> por cópia.</w:t>
      </w:r>
    </w:p>
    <w:p w:rsidR="00A20206" w:rsidRPr="005011F0" w:rsidRDefault="00A20206" w:rsidP="00A20206">
      <w:pPr>
        <w:pStyle w:val="Nivel2"/>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w:t>
      </w:r>
      <w:hyperlink r:id="rId70" w:history="1">
        <w:r w:rsidRPr="00E917F5">
          <w:rPr>
            <w:rStyle w:val="Hyperlink"/>
          </w:rPr>
          <w:t>Lei nº 14.133, de 2021</w:t>
        </w:r>
      </w:hyperlink>
      <w:r w:rsidRPr="005011F0">
        <w:t>.</w:t>
      </w:r>
    </w:p>
    <w:p w:rsidR="00A20206" w:rsidRPr="006E1990" w:rsidRDefault="00A20206" w:rsidP="00A20206">
      <w:pPr>
        <w:pStyle w:val="Nivel2"/>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71" w:anchor="art63">
        <w:r w:rsidRPr="58B543D9">
          <w:rPr>
            <w:rStyle w:val="Hyperlink"/>
          </w:rPr>
          <w:t>art. 63, I, da Lei nº 14.133</w:t>
        </w:r>
        <w:r>
          <w:rPr>
            <w:rStyle w:val="Hyperlink"/>
          </w:rPr>
          <w:t xml:space="preserve">, de </w:t>
        </w:r>
        <w:r w:rsidRPr="58B543D9">
          <w:rPr>
            <w:rStyle w:val="Hyperlink"/>
          </w:rPr>
          <w:t>2021</w:t>
        </w:r>
      </w:hyperlink>
      <w:r>
        <w:t>).</w:t>
      </w:r>
    </w:p>
    <w:p w:rsidR="00A20206" w:rsidRPr="006E1990" w:rsidRDefault="00A20206" w:rsidP="00A20206">
      <w:pPr>
        <w:pStyle w:val="Nivel2"/>
        <w:rPr>
          <w:i/>
        </w:rPr>
      </w:pPr>
      <w:r>
        <w:t xml:space="preserve">Será </w:t>
      </w:r>
      <w:r w:rsidRPr="00B9651D">
        <w:t>verificado</w:t>
      </w:r>
      <w:r>
        <w:t xml:space="preserve"> se o licitante apresentou no sistema, </w:t>
      </w:r>
      <w:proofErr w:type="gramStart"/>
      <w:r>
        <w:t>sob pena</w:t>
      </w:r>
      <w:proofErr w:type="gramEnd"/>
      <w:r>
        <w:t xml:space="preserve"> de inabilitação, a declaração de que cumpre as exigências de reserva de cargos para pessoa com deficiência e para reabilitado da Previdência Social, previstas em lei e em outras normas específicas.</w:t>
      </w:r>
    </w:p>
    <w:p w:rsidR="00A20206" w:rsidRPr="001D0A38" w:rsidRDefault="00A20206" w:rsidP="00A20206">
      <w:pPr>
        <w:pStyle w:val="Nivel2"/>
      </w:pPr>
      <w:r>
        <w:t xml:space="preserve">O licitante deverá apresentar, </w:t>
      </w:r>
      <w:proofErr w:type="gramStart"/>
      <w:r>
        <w:t>sob pena</w:t>
      </w:r>
      <w:proofErr w:type="gramEnd"/>
      <w:r>
        <w:t xml:space="preserve"> de desclassificação, declaração de que suas propostas </w:t>
      </w:r>
      <w:r w:rsidRPr="00B9651D">
        <w:t>econômicas</w:t>
      </w:r>
      <w:r>
        <w:t xml:space="preserve"> compreendem a integralidade dos custos para atendimento dos direitos trabalhistas assegurados na </w:t>
      </w:r>
      <w:hyperlink r:id="rId72" w:history="1">
        <w:r w:rsidRPr="00EC7259">
          <w:rPr>
            <w:rStyle w:val="Hyperlink"/>
          </w:rPr>
          <w:t>Constituição Federal</w:t>
        </w:r>
      </w:hyperlink>
      <w:r>
        <w:t xml:space="preserve">, nas leis trabalhistas, nas normas </w:t>
      </w:r>
      <w:proofErr w:type="spellStart"/>
      <w:r>
        <w:t>infralegais</w:t>
      </w:r>
      <w:proofErr w:type="spellEnd"/>
      <w:r>
        <w:t>, nas convenções coletivas de trabalho e nos termos de ajustamento de conduta vigentes na data de entrega das propostas.</w:t>
      </w:r>
    </w:p>
    <w:p w:rsidR="00A20206" w:rsidRPr="006E1990" w:rsidRDefault="00A20206" w:rsidP="00A20206">
      <w:pPr>
        <w:pStyle w:val="Nivel2"/>
        <w:rPr>
          <w:i/>
        </w:rPr>
      </w:pPr>
      <w:r>
        <w:t xml:space="preserve">A habilitação será </w:t>
      </w:r>
      <w:r w:rsidRPr="00B9651D">
        <w:t>verificada</w:t>
      </w:r>
      <w:r>
        <w:t xml:space="preserve"> por meio do </w:t>
      </w:r>
      <w:proofErr w:type="spellStart"/>
      <w:r>
        <w:t>Sicaf</w:t>
      </w:r>
      <w:proofErr w:type="spellEnd"/>
      <w:r>
        <w:t>, nos documentos por ele abrangidos.</w:t>
      </w:r>
    </w:p>
    <w:p w:rsidR="00A20206" w:rsidRPr="006E1990" w:rsidRDefault="00A20206" w:rsidP="00A20206">
      <w:pPr>
        <w:pStyle w:val="Nivel3"/>
      </w:pPr>
      <w:r w:rsidRPr="006E1990">
        <w:t xml:space="preserve">Somente haverá a necessidade de comprovação do preenchimento de requisitos mediante apresentação dos documentos originais </w:t>
      </w:r>
      <w:proofErr w:type="gramStart"/>
      <w:r w:rsidRPr="006E1990">
        <w:t>não-digitais</w:t>
      </w:r>
      <w:proofErr w:type="gramEnd"/>
      <w:r w:rsidRPr="006E1990">
        <w:t xml:space="preserve"> quando houver dúvida em relação à integridade do documento digital ou quando a lei expressamente o exigir. (</w:t>
      </w:r>
      <w:hyperlink r:id="rId73" w:anchor="art4"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4º, §</w:t>
        </w:r>
        <w:r>
          <w:rPr>
            <w:rStyle w:val="Hyperlink"/>
          </w:rPr>
          <w:t xml:space="preserve"> </w:t>
        </w:r>
        <w:r w:rsidRPr="006E1990">
          <w:rPr>
            <w:rStyle w:val="Hyperlink"/>
          </w:rPr>
          <w:t>1º, e art. 6º, §</w:t>
        </w:r>
        <w:r>
          <w:rPr>
            <w:rStyle w:val="Hyperlink"/>
          </w:rPr>
          <w:t xml:space="preserve"> </w:t>
        </w:r>
        <w:r w:rsidRPr="006E1990">
          <w:rPr>
            <w:rStyle w:val="Hyperlink"/>
          </w:rPr>
          <w:t>4º</w:t>
        </w:r>
      </w:hyperlink>
      <w:r>
        <w:t xml:space="preserve">, c/c </w:t>
      </w:r>
      <w:hyperlink r:id="rId74" w:history="1">
        <w:r w:rsidRPr="002129D2">
          <w:rPr>
            <w:rStyle w:val="Hyperlink"/>
          </w:rPr>
          <w:t>Decreto estadual nº 67.608, de 2023</w:t>
        </w:r>
      </w:hyperlink>
      <w:r w:rsidRPr="006E1990">
        <w:t>).</w:t>
      </w:r>
    </w:p>
    <w:p w:rsidR="00A20206" w:rsidRPr="006E1990" w:rsidRDefault="00A20206" w:rsidP="00A20206">
      <w:pPr>
        <w:pStyle w:val="Nivel2"/>
      </w:pPr>
      <w:r w:rsidRPr="58B543D9">
        <w:t xml:space="preserve">É de responsabilidade </w:t>
      </w:r>
      <w:proofErr w:type="gramStart"/>
      <w:r w:rsidRPr="58B543D9">
        <w:t xml:space="preserve">do </w:t>
      </w:r>
      <w:r>
        <w:t>l</w:t>
      </w:r>
      <w:r w:rsidRPr="58B543D9">
        <w:t>icitante conferir</w:t>
      </w:r>
      <w:proofErr w:type="gramEnd"/>
      <w:r w:rsidRPr="58B543D9">
        <w:t xml:space="preserve"> a exatidão dos seus dados cadastrais no </w:t>
      </w:r>
      <w:proofErr w:type="spellStart"/>
      <w:r w:rsidRPr="58B543D9">
        <w:t>Sicaf</w:t>
      </w:r>
      <w:proofErr w:type="spellEnd"/>
      <w:r w:rsidRPr="58B543D9">
        <w:t xml:space="preserve"> e mantê-los atualizados junto aos órgãos responsáveis pela informação, devendo proceder, imediatamente, à correção ou à alteração dos registros tão logo identifique incorreção ou aqueles se tornem desatualizados. (</w:t>
      </w:r>
      <w:hyperlink r:id="rId75">
        <w:r w:rsidRPr="58B543D9">
          <w:rPr>
            <w:rStyle w:val="Hyperlink"/>
          </w:rPr>
          <w:t>I</w:t>
        </w:r>
        <w:r>
          <w:rPr>
            <w:rStyle w:val="Hyperlink"/>
          </w:rPr>
          <w:t xml:space="preserve">nstrução </w:t>
        </w:r>
        <w:r w:rsidRPr="58B543D9">
          <w:rPr>
            <w:rStyle w:val="Hyperlink"/>
          </w:rPr>
          <w:t>N</w:t>
        </w:r>
        <w:r>
          <w:rPr>
            <w:rStyle w:val="Hyperlink"/>
          </w:rPr>
          <w:t>ormativa SEGES/MPDG</w:t>
        </w:r>
        <w:r w:rsidRPr="58B543D9">
          <w:rPr>
            <w:rStyle w:val="Hyperlink"/>
          </w:rPr>
          <w:t xml:space="preserve"> nº 3</w:t>
        </w:r>
        <w:r>
          <w:rPr>
            <w:rStyle w:val="Hyperlink"/>
          </w:rPr>
          <w:t xml:space="preserve">, de </w:t>
        </w:r>
        <w:r w:rsidRPr="58B543D9">
          <w:rPr>
            <w:rStyle w:val="Hyperlink"/>
          </w:rPr>
          <w:t xml:space="preserve">2018, art. 7º, </w:t>
        </w:r>
        <w:r w:rsidRPr="58B543D9">
          <w:rPr>
            <w:rStyle w:val="Hyperlink"/>
            <w:i/>
            <w:iCs/>
          </w:rPr>
          <w:t>caput</w:t>
        </w:r>
      </w:hyperlink>
      <w:r>
        <w:t xml:space="preserve">, c/c </w:t>
      </w:r>
      <w:hyperlink r:id="rId76" w:history="1">
        <w:r w:rsidRPr="002129D2">
          <w:rPr>
            <w:rStyle w:val="Hyperlink"/>
          </w:rPr>
          <w:t>Decreto estadual nº 67.608, de 2023</w:t>
        </w:r>
      </w:hyperlink>
      <w:r w:rsidRPr="58B543D9">
        <w:t>).</w:t>
      </w:r>
    </w:p>
    <w:p w:rsidR="00A20206" w:rsidRPr="006E1990" w:rsidRDefault="00A20206" w:rsidP="00A20206">
      <w:pPr>
        <w:pStyle w:val="Nivel3"/>
      </w:pPr>
      <w:r w:rsidRPr="006E1990">
        <w:t xml:space="preserve">A não observância do disposto no </w:t>
      </w:r>
      <w:r>
        <w:t>sub</w:t>
      </w:r>
      <w:r w:rsidRPr="006E1990">
        <w:t xml:space="preserve">item </w:t>
      </w:r>
      <w:r w:rsidRPr="00B9651D">
        <w:t>anterior</w:t>
      </w:r>
      <w:r w:rsidRPr="006E1990">
        <w:t xml:space="preserve"> poderá ensejar desclassificação no momento da habilitação. (</w:t>
      </w:r>
      <w:hyperlink r:id="rId77"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7º, parágrafo único</w:t>
        </w:r>
      </w:hyperlink>
      <w:r>
        <w:t xml:space="preserve">, c/c </w:t>
      </w:r>
      <w:hyperlink r:id="rId78" w:history="1">
        <w:r w:rsidRPr="002129D2">
          <w:rPr>
            <w:rStyle w:val="Hyperlink"/>
          </w:rPr>
          <w:t>Decreto estadual nº 67.608, de 2023</w:t>
        </w:r>
      </w:hyperlink>
      <w:r w:rsidRPr="006E1990">
        <w:t>).</w:t>
      </w:r>
    </w:p>
    <w:p w:rsidR="00A20206" w:rsidRPr="006E1990" w:rsidRDefault="00A20206" w:rsidP="00A20206">
      <w:pPr>
        <w:pStyle w:val="Nivel2"/>
        <w:rPr>
          <w:i/>
          <w:iCs/>
        </w:rPr>
      </w:pPr>
      <w:r>
        <w:lastRenderedPageBreak/>
        <w:t xml:space="preserve">A verificação pelo </w:t>
      </w:r>
      <w:r w:rsidRPr="00B9651D">
        <w:t>pregoeiro</w:t>
      </w:r>
      <w:r>
        <w:t>, em sítios eletrônicos oficiais de órgãos e entidades emissores de certidões constitui meio legal de prova, para fins de habilitação.</w:t>
      </w:r>
    </w:p>
    <w:p w:rsidR="00A20206" w:rsidRPr="006E1990" w:rsidRDefault="00A20206" w:rsidP="00A20206">
      <w:pPr>
        <w:pStyle w:val="Nivel3"/>
        <w:rPr>
          <w:i/>
          <w:iCs/>
        </w:rPr>
      </w:pPr>
      <w:bookmarkStart w:id="43" w:name="_Ref114663151"/>
      <w:r w:rsidRPr="006E1990">
        <w:t xml:space="preserve">Os documentos exigidos para habilitação que não estejam contemplados no </w:t>
      </w:r>
      <w:proofErr w:type="spellStart"/>
      <w:r w:rsidRPr="006E1990">
        <w:t>Sicaf</w:t>
      </w:r>
      <w:proofErr w:type="spellEnd"/>
      <w:r w:rsidRPr="006E1990">
        <w:t xml:space="preserve"> serão enviados por meio do </w:t>
      </w:r>
      <w:r w:rsidRPr="00B9651D">
        <w:t>sistema</w:t>
      </w:r>
      <w:r w:rsidRPr="006E1990">
        <w:t xml:space="preserve">, em formato digital, no prazo de </w:t>
      </w:r>
      <w:proofErr w:type="gramStart"/>
      <w:r w:rsidR="000A0466">
        <w:rPr>
          <w:i/>
          <w:iCs/>
          <w:color w:val="FF0000"/>
        </w:rPr>
        <w:t>30</w:t>
      </w:r>
      <w:r w:rsidRPr="008D4627">
        <w:rPr>
          <w:i/>
          <w:iCs/>
          <w:color w:val="FF0000"/>
        </w:rPr>
        <w:t xml:space="preserve"> </w:t>
      </w:r>
      <w:r w:rsidR="000A0466">
        <w:rPr>
          <w:i/>
          <w:iCs/>
          <w:color w:val="FF0000"/>
        </w:rPr>
        <w:t>(trinta</w:t>
      </w:r>
      <w:r w:rsidRPr="008D4627">
        <w:rPr>
          <w:i/>
          <w:iCs/>
          <w:color w:val="FF0000"/>
        </w:rPr>
        <w:t xml:space="preserve">) </w:t>
      </w:r>
      <w:r w:rsidR="000A0466">
        <w:rPr>
          <w:i/>
          <w:iCs/>
          <w:color w:val="FF0000"/>
        </w:rPr>
        <w:t>minutos</w:t>
      </w:r>
      <w:r w:rsidRPr="006E1990">
        <w:t>, prorrogável</w:t>
      </w:r>
      <w:proofErr w:type="gramEnd"/>
      <w:r w:rsidRPr="006E1990">
        <w:t xml:space="preserve"> por igual período, contado da solicitação do pregoeiro.</w:t>
      </w:r>
      <w:bookmarkEnd w:id="43"/>
    </w:p>
    <w:p w:rsidR="00A20206" w:rsidRPr="006E1990" w:rsidRDefault="00A20206" w:rsidP="00A20206">
      <w:pPr>
        <w:pStyle w:val="Nivel3"/>
        <w:rPr>
          <w:i/>
          <w:iCs/>
        </w:rPr>
      </w:pPr>
      <w:r>
        <w:t xml:space="preserve">O disposto nos subitens 8.9.1 e 8.13 </w:t>
      </w:r>
      <w:proofErr w:type="gramStart"/>
      <w:r>
        <w:t>será excepcionado</w:t>
      </w:r>
      <w:proofErr w:type="gramEnd"/>
      <w:r>
        <w:t xml:space="preserve"> se for definido no subitem 4.1 que</w:t>
      </w:r>
      <w:r w:rsidRPr="006E1990">
        <w:t xml:space="preserve"> a fase de habilitação anteceder</w:t>
      </w:r>
      <w:r>
        <w:t>á</w:t>
      </w:r>
      <w:r w:rsidRPr="006E1990">
        <w:t xml:space="preserve"> a fase de apresentação de propostas e lances, </w:t>
      </w:r>
      <w:r>
        <w:t xml:space="preserve">hipótese em que </w:t>
      </w:r>
      <w:r w:rsidRPr="006E1990">
        <w:t xml:space="preserve">os licitantes </w:t>
      </w:r>
      <w:r w:rsidRPr="00B9651D">
        <w:t>encaminharão</w:t>
      </w:r>
      <w:r w:rsidRPr="006E1990">
        <w:t>, por meio do sistema, simultaneamente os documentos de habilitação e a proposta com o preço ou o percentual de desconto</w:t>
      </w:r>
      <w:r>
        <w:t xml:space="preserve"> (conforme a alternativa adequada ao critério de julgamento definido no início deste Edital)</w:t>
      </w:r>
      <w:r w:rsidRPr="006E1990">
        <w:t>, observado o disposto no</w:t>
      </w:r>
      <w:r>
        <w:t>s subitens 8.1.1 e 8.3.</w:t>
      </w:r>
    </w:p>
    <w:p w:rsidR="00A20206" w:rsidRPr="006E1990" w:rsidRDefault="00A20206" w:rsidP="00A20206">
      <w:pPr>
        <w:pStyle w:val="Nivel2"/>
        <w:rPr>
          <w:i/>
        </w:rPr>
      </w:pPr>
      <w:r>
        <w:t xml:space="preserve">A verificação no </w:t>
      </w:r>
      <w:proofErr w:type="spellStart"/>
      <w:r>
        <w:t>Sicaf</w:t>
      </w:r>
      <w:proofErr w:type="spellEnd"/>
      <w:r>
        <w:t xml:space="preserve"> ou a exigência dos documentos nele não contidos somente será feita em relação ao licitante vencedor.</w:t>
      </w:r>
    </w:p>
    <w:p w:rsidR="00A20206" w:rsidRPr="00B9651D" w:rsidRDefault="00A20206" w:rsidP="00A20206">
      <w:pPr>
        <w:pStyle w:val="Nivel3"/>
      </w:pPr>
      <w:r w:rsidRPr="00B9651D">
        <w:t xml:space="preserve">Os documentos relativos à regularidade fiscal </w:t>
      </w:r>
      <w:r>
        <w:t>especificados na documentação que integra este Edital como Anexo</w:t>
      </w:r>
      <w:r w:rsidRPr="00B9651D">
        <w:t xml:space="preserve"> somente serão exigidos, em qualquer caso, em momento posterior ao julgamento das propostas, e apenas do licitante mais bem classificado.</w:t>
      </w:r>
    </w:p>
    <w:p w:rsidR="00A20206" w:rsidRPr="00B9651D" w:rsidRDefault="00A20206" w:rsidP="00A20206">
      <w:pPr>
        <w:pStyle w:val="Nivel3"/>
      </w:pPr>
      <w:r>
        <w:t>O disposto no subitem 8.10 será excepcionado se for definido no subitem 4.1 que</w:t>
      </w:r>
      <w:r w:rsidRPr="00B9651D">
        <w:t xml:space="preserve"> a fase de habilitação anteceder</w:t>
      </w:r>
      <w:r>
        <w:t>á</w:t>
      </w:r>
      <w:r w:rsidRPr="00B9651D">
        <w:t xml:space="preserve"> a fase de apresentação de propostas e lances, </w:t>
      </w:r>
      <w:r>
        <w:t xml:space="preserve">hipótese em que </w:t>
      </w:r>
      <w:r w:rsidRPr="00B9651D">
        <w:t xml:space="preserve">a verificação </w:t>
      </w:r>
      <w:r>
        <w:t xml:space="preserve">no </w:t>
      </w:r>
      <w:proofErr w:type="spellStart"/>
      <w:r>
        <w:t>Sicaf</w:t>
      </w:r>
      <w:proofErr w:type="spellEnd"/>
      <w:r>
        <w:t xml:space="preserve"> </w:t>
      </w:r>
      <w:r w:rsidRPr="00B9651D">
        <w:t>ou</w:t>
      </w:r>
      <w:r>
        <w:t xml:space="preserve"> a</w:t>
      </w:r>
      <w:r w:rsidRPr="00B9651D">
        <w:t xml:space="preserve"> exigência do</w:t>
      </w:r>
      <w:r>
        <w:t xml:space="preserve">s documentos nele não contidos </w:t>
      </w:r>
      <w:r w:rsidRPr="00B9651D">
        <w:t>ocorrerá em relação a todos os licitantes</w:t>
      </w:r>
      <w:r>
        <w:t>, respeitada a exceção do subitem 8.10.1</w:t>
      </w:r>
      <w:r w:rsidRPr="00B9651D">
        <w:t>.</w:t>
      </w:r>
    </w:p>
    <w:p w:rsidR="00A20206" w:rsidRPr="006E1990" w:rsidRDefault="00A20206" w:rsidP="00A20206">
      <w:pPr>
        <w:pStyle w:val="Nivel2"/>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79" w:anchor="art64">
        <w:r w:rsidRPr="58B543D9">
          <w:rPr>
            <w:rStyle w:val="Hyperlink"/>
          </w:rPr>
          <w:t xml:space="preserve">Lei </w:t>
        </w:r>
        <w:r>
          <w:rPr>
            <w:rStyle w:val="Hyperlink"/>
          </w:rPr>
          <w:t xml:space="preserve">nº </w:t>
        </w:r>
        <w:r w:rsidRPr="58B543D9">
          <w:rPr>
            <w:rStyle w:val="Hyperlink"/>
          </w:rPr>
          <w:t>14.133</w:t>
        </w:r>
        <w:r>
          <w:rPr>
            <w:rStyle w:val="Hyperlink"/>
          </w:rPr>
          <w:t>, de 20</w:t>
        </w:r>
        <w:r w:rsidRPr="58B543D9">
          <w:rPr>
            <w:rStyle w:val="Hyperlink"/>
          </w:rPr>
          <w:t>21, art. 64</w:t>
        </w:r>
      </w:hyperlink>
      <w:r>
        <w:t>):</w:t>
      </w:r>
    </w:p>
    <w:p w:rsidR="00A20206" w:rsidRPr="00B9651D" w:rsidRDefault="00A20206" w:rsidP="00A20206">
      <w:pPr>
        <w:pStyle w:val="Nivel3"/>
      </w:pPr>
      <w:proofErr w:type="gramStart"/>
      <w:r w:rsidRPr="00B9651D">
        <w:t>complementação</w:t>
      </w:r>
      <w:proofErr w:type="gramEnd"/>
      <w:r w:rsidRPr="00B9651D">
        <w:t xml:space="preserve"> de informações acerca dos documentos já apresentados pelos licitantes e desde que necessária para apurar fatos existentes à época da abertura do certame; e</w:t>
      </w:r>
    </w:p>
    <w:p w:rsidR="00A20206" w:rsidRPr="00B9651D" w:rsidRDefault="00A20206" w:rsidP="00A20206">
      <w:pPr>
        <w:pStyle w:val="Nivel3"/>
      </w:pPr>
      <w:proofErr w:type="gramStart"/>
      <w:r w:rsidRPr="00B9651D">
        <w:t>atualização</w:t>
      </w:r>
      <w:proofErr w:type="gramEnd"/>
      <w:r w:rsidRPr="00B9651D">
        <w:t xml:space="preserve"> de documentos cuja validade tenha expirado após a data de recebimento das propostas</w:t>
      </w:r>
      <w:r>
        <w:t>.</w:t>
      </w:r>
    </w:p>
    <w:p w:rsidR="00A20206" w:rsidRPr="00B9651D" w:rsidRDefault="00A20206" w:rsidP="00A20206">
      <w:pPr>
        <w:pStyle w:val="Nivel2"/>
      </w:pPr>
      <w:bookmarkStart w:id="44" w:name="_Ref114670319"/>
      <w:r w:rsidRPr="00B9651D">
        <w:t xml:space="preserve">Na análise dos documentos de habilitação, </w:t>
      </w:r>
      <w:r>
        <w:t>o pregoeiro</w:t>
      </w:r>
      <w:r w:rsidRPr="00B9651D">
        <w:t xml:space="preserve"> poderá sanar erros ou falhas que não alterem a substância dos documentos e sua validade jurídica, mediante decisão fundamentada, registrada em ata e acessível a todos, atribuindo-lhes </w:t>
      </w:r>
      <w:proofErr w:type="spellStart"/>
      <w:r w:rsidRPr="00B9651D">
        <w:t>eﬁ</w:t>
      </w:r>
      <w:proofErr w:type="gramStart"/>
      <w:r w:rsidRPr="00B9651D">
        <w:t>cácia</w:t>
      </w:r>
      <w:proofErr w:type="spellEnd"/>
      <w:proofErr w:type="gramEnd"/>
      <w:r w:rsidRPr="00B9651D">
        <w:t xml:space="preserve"> para fins de habilitação e classificação.</w:t>
      </w:r>
      <w:bookmarkEnd w:id="44"/>
    </w:p>
    <w:p w:rsidR="00A20206" w:rsidRPr="00B9651D" w:rsidRDefault="00A20206" w:rsidP="00A20206">
      <w:pPr>
        <w:pStyle w:val="Nivel2"/>
      </w:pPr>
      <w:bookmarkStart w:id="45"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w:t>
      </w:r>
      <w:r>
        <w:t>E</w:t>
      </w:r>
      <w:r w:rsidRPr="00B9651D">
        <w:t xml:space="preserve">dital, observado o prazo </w:t>
      </w:r>
      <w:r>
        <w:t xml:space="preserve">definido </w:t>
      </w:r>
      <w:r w:rsidRPr="00B9651D">
        <w:t xml:space="preserve">no subitem </w:t>
      </w:r>
      <w:r>
        <w:t>8.9.1</w:t>
      </w:r>
      <w:r w:rsidRPr="00B9651D">
        <w:t>.</w:t>
      </w:r>
      <w:bookmarkEnd w:id="45"/>
    </w:p>
    <w:p w:rsidR="00A20206" w:rsidRPr="00B9651D" w:rsidRDefault="00A20206" w:rsidP="00A20206">
      <w:pPr>
        <w:pStyle w:val="Nivel2"/>
      </w:pPr>
      <w:bookmarkStart w:id="46" w:name="_Ref114665515"/>
      <w:r w:rsidRPr="00B9651D">
        <w:lastRenderedPageBreak/>
        <w:t xml:space="preserve">Somente serão disponibilizados para acesso público os documentos de habilitação do licitante cuja proposta atenda ao </w:t>
      </w:r>
      <w:r>
        <w:t>E</w:t>
      </w:r>
      <w:r w:rsidRPr="00B9651D">
        <w:t xml:space="preserve">dital de licitação, </w:t>
      </w:r>
      <w:proofErr w:type="gramStart"/>
      <w:r w:rsidRPr="00B9651D">
        <w:t>após</w:t>
      </w:r>
      <w:proofErr w:type="gramEnd"/>
      <w:r w:rsidRPr="00B9651D">
        <w:t xml:space="preserve"> concluídos os procedimentos de que trata o subitem anterior</w:t>
      </w:r>
      <w:bookmarkEnd w:id="46"/>
      <w:r w:rsidRPr="00B9651D">
        <w:t>.</w:t>
      </w:r>
    </w:p>
    <w:p w:rsidR="00A20206" w:rsidRDefault="00A20206" w:rsidP="00A20206">
      <w:pPr>
        <w:pStyle w:val="Nivel2"/>
      </w:pPr>
      <w:r w:rsidRPr="00B9651D">
        <w:t>A comprovação de regularidade fiscal e trabalhista das microempresas</w:t>
      </w:r>
      <w:r>
        <w:t>,</w:t>
      </w:r>
      <w:r w:rsidRPr="00B9651D">
        <w:t xml:space="preserve"> das empresas de pequeno porte</w:t>
      </w:r>
      <w:r>
        <w:t xml:space="preserve"> </w:t>
      </w:r>
      <w:r w:rsidRPr="007A46E1">
        <w:t>e das cooperativas que atendam ao disposto no art</w:t>
      </w:r>
      <w:r>
        <w:t>.</w:t>
      </w:r>
      <w:r w:rsidRPr="007A46E1">
        <w:t xml:space="preserve"> 34 da </w:t>
      </w:r>
      <w:hyperlink r:id="rId80" w:history="1">
        <w:r w:rsidRPr="00CF2829">
          <w:rPr>
            <w:rStyle w:val="Hyperlink"/>
          </w:rPr>
          <w:t>Lei n° 11.488, de 2007</w:t>
        </w:r>
      </w:hyperlink>
      <w:r>
        <w:t xml:space="preserve"> (se admitida </w:t>
      </w:r>
      <w:proofErr w:type="gramStart"/>
      <w:r>
        <w:t>a</w:t>
      </w:r>
      <w:proofErr w:type="gramEnd"/>
      <w:r>
        <w:t xml:space="preserve"> participação de cooperativas no item 3)</w:t>
      </w:r>
      <w:r w:rsidRPr="00B9651D">
        <w:t xml:space="preserve"> somente será exigida para efeito de contratação, e não como condição para participação na licitação</w:t>
      </w:r>
      <w:r w:rsidRPr="007A46E1">
        <w:t>, exceto na hipótese em que item objeto desta licitação tenha valor estimado superior ao limite estabelecido nos §§ 1º e 3º do art</w:t>
      </w:r>
      <w:r>
        <w:t>.</w:t>
      </w:r>
      <w:r w:rsidRPr="007A46E1">
        <w:t xml:space="preserve"> 4º da </w:t>
      </w:r>
      <w:hyperlink r:id="rId81" w:history="1">
        <w:r w:rsidRPr="00E917F5">
          <w:rPr>
            <w:rStyle w:val="Hyperlink"/>
          </w:rPr>
          <w:t>Lei nº 14.133, de 2021</w:t>
        </w:r>
      </w:hyperlink>
      <w:r>
        <w:t>,</w:t>
      </w:r>
      <w:r w:rsidRPr="007A46E1">
        <w:t xml:space="preserve"> conforme seja especificado, quando houver, no item </w:t>
      </w:r>
      <w:r>
        <w:t>3</w:t>
      </w:r>
      <w:r w:rsidRPr="00B9651D">
        <w:t>.</w:t>
      </w:r>
    </w:p>
    <w:p w:rsidR="00A20206" w:rsidRPr="00B9651D" w:rsidRDefault="00A20206" w:rsidP="00A20206">
      <w:pPr>
        <w:pStyle w:val="Nivel3"/>
      </w:pPr>
      <w:r w:rsidRPr="007A46E1">
        <w:t xml:space="preserve">Havendo alguma restrição no que tange à regularidade fiscal e trabalhista, o licitante habilitado nas condições do </w:t>
      </w:r>
      <w:r>
        <w:t>sub</w:t>
      </w:r>
      <w:r w:rsidRPr="007A46E1">
        <w:t xml:space="preserve">item </w:t>
      </w:r>
      <w:r>
        <w:t xml:space="preserve">anterior </w:t>
      </w:r>
      <w:r w:rsidRPr="007A46E1">
        <w:t xml:space="preserve">deverá comprovar sua regularização sob pena de decadência, sem prejuízo da aplicação das sanções cabíveis, mediante a apresentação das competentes certidões negativas de débitos, ou positivas com efeito de negativa, no prazo de </w:t>
      </w:r>
      <w:proofErr w:type="gramStart"/>
      <w:r w:rsidRPr="007A46E1">
        <w:t>5</w:t>
      </w:r>
      <w:proofErr w:type="gramEnd"/>
      <w:r w:rsidRPr="007A46E1">
        <w:t xml:space="preserve"> (cinco) dias úteis, contado a partir do momento em que o licitante for declarado vencedor do certame, prorrogável por igual período, a critério da Administração.</w:t>
      </w:r>
    </w:p>
    <w:p w:rsidR="00A20206" w:rsidRDefault="00A20206" w:rsidP="00A20206">
      <w:pPr>
        <w:pStyle w:val="Nivel2"/>
      </w:pPr>
      <w:r>
        <w:t>Caso seja definido no subitem 4.1 que</w:t>
      </w:r>
      <w:r w:rsidRPr="00B9651D">
        <w:t xml:space="preserve"> a fase de habilitação anteceder</w:t>
      </w:r>
      <w:r>
        <w:t>á</w:t>
      </w:r>
      <w:r w:rsidRPr="00B9651D">
        <w:t xml:space="preserve"> a </w:t>
      </w:r>
      <w:r>
        <w:t>fase de apresentação de propostas e lances, quando a fase de habilitação</w:t>
      </w:r>
      <w:r w:rsidRPr="00B9651D">
        <w:t xml:space="preserve"> já tiver sido encerrada, não caberá exclusão de licitante por motivo relacionado à habilitação, salvo em razão de fatos supervenientes ou só conhecidos após o julgamento.</w:t>
      </w:r>
    </w:p>
    <w:p w:rsidR="00A20206" w:rsidRDefault="00A20206" w:rsidP="00A20206">
      <w:pPr>
        <w:pStyle w:val="Nivel2"/>
      </w:pPr>
      <w:r>
        <w:t>A disciplina da adjudicação, da homologação e da contratação (esta última não aplicável a licitações para registro de preços) encontra-se no item 14 deste Edital.</w:t>
      </w:r>
    </w:p>
    <w:p w:rsidR="00A20206" w:rsidRPr="003D3EF9" w:rsidRDefault="00A20206" w:rsidP="00A20206">
      <w:pPr>
        <w:pStyle w:val="Nivel01"/>
      </w:pPr>
      <w:bookmarkStart w:id="47" w:name="_Toc135469231"/>
      <w:r w:rsidRPr="003D3EF9">
        <w:t>DA ATA DE REGISTRO DE PREÇOS</w:t>
      </w:r>
      <w:bookmarkEnd w:id="47"/>
    </w:p>
    <w:p w:rsidR="00A20206" w:rsidRPr="003D3EF9" w:rsidRDefault="00A20206" w:rsidP="00A20206">
      <w:pPr>
        <w:pStyle w:val="Nvel2-Red"/>
      </w:pPr>
      <w:bookmarkStart w:id="48" w:name="_Hlk157601450"/>
      <w:r w:rsidRPr="00CB599A">
        <w:t xml:space="preserve">A disciplina deste item </w:t>
      </w:r>
      <w:proofErr w:type="gramStart"/>
      <w:r w:rsidRPr="00CB599A">
        <w:t>9</w:t>
      </w:r>
      <w:proofErr w:type="gramEnd"/>
      <w:r w:rsidRPr="00CB599A">
        <w:t xml:space="preserve"> não se aplica no presente procedimento, por não se tratar de licitação para registro de preços.</w:t>
      </w:r>
    </w:p>
    <w:p w:rsidR="00A20206" w:rsidRPr="003D3EF9" w:rsidRDefault="00A20206" w:rsidP="00A20206">
      <w:pPr>
        <w:pStyle w:val="Nivel01"/>
      </w:pPr>
      <w:bookmarkStart w:id="49" w:name="_Toc135469232"/>
      <w:bookmarkEnd w:id="48"/>
      <w:r w:rsidRPr="003D3EF9">
        <w:t>DA FORMAÇÃO DO CADASTRO DE RESERVA</w:t>
      </w:r>
      <w:bookmarkEnd w:id="49"/>
      <w:r w:rsidRPr="003D3EF9">
        <w:t xml:space="preserve"> </w:t>
      </w:r>
    </w:p>
    <w:p w:rsidR="00A20206" w:rsidRPr="003D3EF9" w:rsidRDefault="00A20206" w:rsidP="00A20206">
      <w:pPr>
        <w:pStyle w:val="Nvel2-Red"/>
      </w:pPr>
      <w:r w:rsidRPr="00CB599A">
        <w:t xml:space="preserve">A disciplina deste item </w:t>
      </w:r>
      <w:r>
        <w:t>10</w:t>
      </w:r>
      <w:r w:rsidRPr="00CB599A">
        <w:t xml:space="preserve"> não se aplica no presente procedimento, por não se tratar de licitação para registro de preços.</w:t>
      </w:r>
    </w:p>
    <w:p w:rsidR="00A20206" w:rsidRPr="006E1990" w:rsidRDefault="00A20206" w:rsidP="00A20206">
      <w:pPr>
        <w:pStyle w:val="Nivel01"/>
      </w:pPr>
      <w:bookmarkStart w:id="50" w:name="_Toc135469233"/>
      <w:r>
        <w:t>DOS RECURSOS</w:t>
      </w:r>
      <w:bookmarkEnd w:id="50"/>
    </w:p>
    <w:p w:rsidR="00A20206" w:rsidRPr="00B9651D" w:rsidRDefault="00A20206" w:rsidP="00A20206">
      <w:pPr>
        <w:pStyle w:val="Nivel2"/>
      </w:pPr>
      <w:r w:rsidRPr="00B9651D">
        <w:t xml:space="preserve">A interposição de recurso referente ao julgamento das propostas, à habilitação ou inabilitação de licitantes, à anulação ou revogação da licitação, observará o disposto no </w:t>
      </w:r>
      <w:hyperlink r:id="rId82" w:anchor="art165" w:history="1">
        <w:r w:rsidRPr="00B9651D">
          <w:rPr>
            <w:rStyle w:val="Hyperlink"/>
            <w:color w:val="000000"/>
          </w:rPr>
          <w:t xml:space="preserve">art. 165 da </w:t>
        </w:r>
        <w:r w:rsidRPr="008D4627">
          <w:rPr>
            <w:rStyle w:val="Hyperlink"/>
            <w:color w:val="002060"/>
          </w:rPr>
          <w:t>Lei nº 14.133, de 2021</w:t>
        </w:r>
      </w:hyperlink>
      <w:r w:rsidRPr="00B9651D">
        <w:t>.</w:t>
      </w:r>
    </w:p>
    <w:p w:rsidR="00A20206" w:rsidRPr="00B9651D" w:rsidRDefault="00A20206" w:rsidP="00A20206">
      <w:pPr>
        <w:pStyle w:val="Nivel2"/>
      </w:pPr>
      <w:r w:rsidRPr="00B9651D">
        <w:t xml:space="preserve">O prazo recursal é de </w:t>
      </w:r>
      <w:proofErr w:type="gramStart"/>
      <w:r w:rsidRPr="00B9651D">
        <w:t>3</w:t>
      </w:r>
      <w:proofErr w:type="gramEnd"/>
      <w:r w:rsidRPr="00B9651D">
        <w:t xml:space="preserve"> (três) dias úteis, contados da data de intimação ou de lavratura da ata.</w:t>
      </w:r>
    </w:p>
    <w:p w:rsidR="00A20206" w:rsidRPr="00B9651D" w:rsidRDefault="00A20206" w:rsidP="00A20206">
      <w:pPr>
        <w:pStyle w:val="Nivel2"/>
      </w:pPr>
      <w:r w:rsidRPr="00B9651D">
        <w:lastRenderedPageBreak/>
        <w:t>Quando o recurso apresentado impugnar o julgamento das propostas ou o ato de habilitação ou inabilitação do licitante:</w:t>
      </w:r>
    </w:p>
    <w:p w:rsidR="00A20206" w:rsidRDefault="00A20206" w:rsidP="00A20206">
      <w:pPr>
        <w:pStyle w:val="Nivel3"/>
      </w:pPr>
      <w:proofErr w:type="gramStart"/>
      <w:r w:rsidRPr="006E1990">
        <w:t>a</w:t>
      </w:r>
      <w:proofErr w:type="gramEnd"/>
      <w:r w:rsidRPr="006E1990">
        <w:t xml:space="preserve"> intenção de recorrer deverá ser manifestada imediatamente, sob pena de preclusão;</w:t>
      </w:r>
    </w:p>
    <w:p w:rsidR="00A20206" w:rsidRPr="008D4627" w:rsidRDefault="00A20206" w:rsidP="00A20206">
      <w:pPr>
        <w:pStyle w:val="Nivel3"/>
      </w:pPr>
      <w:bookmarkStart w:id="51" w:name="_Hlk135318381"/>
      <w:bookmarkStart w:id="52" w:name="_Hlk135315794"/>
      <w:proofErr w:type="gramStart"/>
      <w:r w:rsidRPr="008D4627">
        <w:t>o</w:t>
      </w:r>
      <w:proofErr w:type="gramEnd"/>
      <w:r w:rsidRPr="008D4627">
        <w:t xml:space="preserve"> prazo para a manifestação da intenção de recorrer não será inferior a 10 (dez) minutos;</w:t>
      </w:r>
      <w:bookmarkEnd w:id="51"/>
    </w:p>
    <w:bookmarkEnd w:id="52"/>
    <w:p w:rsidR="00A20206" w:rsidRPr="00B9651D" w:rsidRDefault="00A20206" w:rsidP="00A20206">
      <w:pPr>
        <w:pStyle w:val="Nivel3"/>
      </w:pPr>
      <w:proofErr w:type="gramStart"/>
      <w:r w:rsidRPr="00B9651D">
        <w:t>o</w:t>
      </w:r>
      <w:proofErr w:type="gramEnd"/>
      <w:r w:rsidRPr="00B9651D">
        <w:t xml:space="preserve"> prazo para apresentação das razões recursais será iniciado na data de intimação ou de lavratura da ata de habilitação ou inabilitação;</w:t>
      </w:r>
    </w:p>
    <w:p w:rsidR="00A20206" w:rsidRPr="00B9651D" w:rsidRDefault="00A20206" w:rsidP="00A20206">
      <w:pPr>
        <w:pStyle w:val="Nivel3"/>
      </w:pPr>
      <w:proofErr w:type="gramStart"/>
      <w:r>
        <w:t>em</w:t>
      </w:r>
      <w:proofErr w:type="gramEnd"/>
      <w:r>
        <w:t xml:space="preserve"> exceção ao disposto no subitem 11.3.3, se for definido no subitem 4.1 que a</w:t>
      </w:r>
      <w:r w:rsidRPr="00B9651D">
        <w:t xml:space="preserve"> fase </w:t>
      </w:r>
      <w:r>
        <w:t>de habilitação antecede a fase de apresentação de propostas e lances</w:t>
      </w:r>
      <w:r w:rsidRPr="00B9651D">
        <w:t>, o prazo para apresentação das razões recursais será iniciado na data de intimação da ata de julgamento.</w:t>
      </w:r>
    </w:p>
    <w:p w:rsidR="00A20206" w:rsidRPr="00B9651D" w:rsidRDefault="00A20206" w:rsidP="00A20206">
      <w:pPr>
        <w:pStyle w:val="Nivel2"/>
      </w:pPr>
      <w:r w:rsidRPr="00B9651D">
        <w:t>Os recursos deverão ser encaminhados em campo próprio do sistema.</w:t>
      </w:r>
    </w:p>
    <w:p w:rsidR="00A20206" w:rsidRPr="00B9651D" w:rsidRDefault="00A20206" w:rsidP="00A20206">
      <w:pPr>
        <w:pStyle w:val="Nivel2"/>
      </w:pPr>
      <w:r w:rsidRPr="00B9651D">
        <w:t xml:space="preserve">O recurso será dirigido à autoridade que tiver editado o ato ou proferido a decisão recorrida, a qual poderá reconsiderar sua decisão no prazo de </w:t>
      </w:r>
      <w:proofErr w:type="gramStart"/>
      <w:r w:rsidRPr="00B9651D">
        <w:t>3</w:t>
      </w:r>
      <w:proofErr w:type="gramEnd"/>
      <w:r w:rsidRPr="00B9651D">
        <w:t xml:space="preserve"> (três) dias úteis, ou, nesse mesmo prazo, encaminhar</w:t>
      </w:r>
      <w:r>
        <w:t xml:space="preserve"> o</w:t>
      </w:r>
      <w:r w:rsidRPr="00B9651D">
        <w:t xml:space="preserve"> recurso para a autoridade superior, a qual deverá proferir sua decisão no prazo de 10 (dez) dias úteis, contado do recebimento dos autos.</w:t>
      </w:r>
    </w:p>
    <w:p w:rsidR="00A20206" w:rsidRPr="00B9651D" w:rsidRDefault="00A20206" w:rsidP="00A20206">
      <w:pPr>
        <w:pStyle w:val="Nivel2"/>
      </w:pPr>
      <w:r w:rsidRPr="00B9651D">
        <w:t xml:space="preserve">Os recursos interpostos fora do prazo não serão conhecidos. </w:t>
      </w:r>
    </w:p>
    <w:p w:rsidR="00A20206" w:rsidRPr="00B9651D" w:rsidRDefault="00A20206" w:rsidP="00A20206">
      <w:pPr>
        <w:pStyle w:val="Nivel2"/>
      </w:pPr>
      <w:r w:rsidRPr="00B9651D">
        <w:t xml:space="preserve">O prazo para apresentação de contrarrazões ao recurso pelos demais licitantes será de </w:t>
      </w:r>
      <w:proofErr w:type="gramStart"/>
      <w:r w:rsidRPr="00B9651D">
        <w:t>3</w:t>
      </w:r>
      <w:proofErr w:type="gramEnd"/>
      <w:r w:rsidRPr="00B9651D">
        <w:t xml:space="preserve"> (três) dias úteis, contados da data da intimação pessoal ou da divulgação da interposição do recurso, assegurada a vista imediata dos elementos indispensáveis à defesa de seus interesses.</w:t>
      </w:r>
    </w:p>
    <w:p w:rsidR="00A20206" w:rsidRPr="00B9651D" w:rsidRDefault="00A20206" w:rsidP="00A20206">
      <w:pPr>
        <w:pStyle w:val="Nivel2"/>
      </w:pPr>
      <w:r w:rsidRPr="00B9651D">
        <w:t>O recurso ter</w:t>
      </w:r>
      <w:r>
        <w:t>á</w:t>
      </w:r>
      <w:r w:rsidRPr="00B9651D">
        <w:t xml:space="preserve"> efeito suspensivo do ato ou da decisão recorrida até que sobrevenha decisão final da autoridade competente. </w:t>
      </w:r>
    </w:p>
    <w:p w:rsidR="00A20206" w:rsidRPr="00B9651D" w:rsidRDefault="00A20206" w:rsidP="00A20206">
      <w:pPr>
        <w:pStyle w:val="Nivel2"/>
      </w:pPr>
      <w:r w:rsidRPr="00B9651D">
        <w:t xml:space="preserve">O acolhimento do recurso invalida tão somente os atos insuscetíveis de aproveitamento. </w:t>
      </w:r>
    </w:p>
    <w:p w:rsidR="00A20206" w:rsidRPr="006E1990" w:rsidRDefault="00A20206" w:rsidP="00A20206">
      <w:pPr>
        <w:pStyle w:val="Nivel2"/>
      </w:pPr>
      <w:r w:rsidRPr="006E1990">
        <w:t xml:space="preserve">Os autos do processo </w:t>
      </w:r>
      <w:r w:rsidRPr="00B9651D">
        <w:t>permanecerão</w:t>
      </w:r>
      <w:r w:rsidRPr="006E1990">
        <w:t xml:space="preserve"> com vista franqueada aos interessados </w:t>
      </w:r>
      <w:r w:rsidRPr="003D3EF9">
        <w:rPr>
          <w:i/>
          <w:iCs/>
          <w:color w:val="FF0000"/>
        </w:rPr>
        <w:t xml:space="preserve">pelo meio eletrônico </w:t>
      </w:r>
      <w:proofErr w:type="gramStart"/>
      <w:r w:rsidR="00AF1F26">
        <w:rPr>
          <w:i/>
          <w:iCs/>
          <w:color w:val="FF0000"/>
        </w:rPr>
        <w:t>compras.</w:t>
      </w:r>
      <w:proofErr w:type="gramEnd"/>
      <w:r w:rsidR="00AF1F26">
        <w:rPr>
          <w:i/>
          <w:iCs/>
          <w:color w:val="FF0000"/>
        </w:rPr>
        <w:t>gov.br</w:t>
      </w:r>
      <w:r w:rsidRPr="006E1990">
        <w:rPr>
          <w:color w:val="auto"/>
        </w:rPr>
        <w:t>.</w:t>
      </w:r>
    </w:p>
    <w:p w:rsidR="00A20206" w:rsidRPr="006E1990" w:rsidRDefault="00A20206" w:rsidP="00A20206">
      <w:pPr>
        <w:pStyle w:val="Nivel01"/>
      </w:pPr>
      <w:bookmarkStart w:id="53" w:name="_Toc135469234"/>
      <w:r>
        <w:t>DAS INFRAÇÕES ADMINISTRATIVAS E SANÇÕES</w:t>
      </w:r>
      <w:bookmarkEnd w:id="53"/>
    </w:p>
    <w:p w:rsidR="00A20206" w:rsidRPr="006E1990" w:rsidRDefault="00A20206" w:rsidP="00A20206">
      <w:pPr>
        <w:pStyle w:val="Nivel2"/>
      </w:pPr>
      <w:r w:rsidRPr="006E1990">
        <w:t xml:space="preserve">Comete </w:t>
      </w:r>
      <w:r w:rsidRPr="00447F3E">
        <w:t>infração</w:t>
      </w:r>
      <w:r w:rsidRPr="006E1990">
        <w:t xml:space="preserve"> administrativa, nos termos da lei, o licitante </w:t>
      </w:r>
      <w:r>
        <w:t xml:space="preserve">ou contratado </w:t>
      </w:r>
      <w:r w:rsidRPr="006E1990">
        <w:t xml:space="preserve">que, com dolo ou culpa: </w:t>
      </w:r>
    </w:p>
    <w:p w:rsidR="00A20206" w:rsidRDefault="00A20206" w:rsidP="00A20206">
      <w:pPr>
        <w:pStyle w:val="Nivel3"/>
      </w:pPr>
      <w:bookmarkStart w:id="54" w:name="_Ref114668085"/>
      <w:bookmarkStart w:id="55" w:name="_Hlk114652595"/>
      <w:proofErr w:type="gramStart"/>
      <w:r>
        <w:t>der</w:t>
      </w:r>
      <w:proofErr w:type="gramEnd"/>
      <w:r>
        <w:t xml:space="preserve"> causa à inexecução parcial do contrato;</w:t>
      </w:r>
    </w:p>
    <w:p w:rsidR="00A20206" w:rsidRDefault="00A20206" w:rsidP="00A20206">
      <w:pPr>
        <w:pStyle w:val="Nivel3"/>
      </w:pPr>
      <w:proofErr w:type="gramStart"/>
      <w:r w:rsidRPr="00683B68">
        <w:t>der</w:t>
      </w:r>
      <w:proofErr w:type="gramEnd"/>
      <w:r w:rsidRPr="00683B68">
        <w:t xml:space="preserve"> causa à inexecução parcial do contrato que cause grave dano à Administração ou ao funcionamento dos serviços públicos ou ao interesse coletivo;</w:t>
      </w:r>
    </w:p>
    <w:p w:rsidR="00A20206" w:rsidRDefault="00A20206" w:rsidP="00A20206">
      <w:pPr>
        <w:pStyle w:val="Nivel3"/>
      </w:pPr>
      <w:proofErr w:type="gramStart"/>
      <w:r w:rsidRPr="00683B68">
        <w:t>der</w:t>
      </w:r>
      <w:proofErr w:type="gramEnd"/>
      <w:r w:rsidRPr="00683B68">
        <w:t xml:space="preserve"> causa à inexecução total do contrato;</w:t>
      </w:r>
    </w:p>
    <w:p w:rsidR="00A20206" w:rsidRPr="00447F3E" w:rsidRDefault="00A20206" w:rsidP="00A20206">
      <w:pPr>
        <w:pStyle w:val="Nivel3"/>
      </w:pPr>
      <w:proofErr w:type="gramStart"/>
      <w:r w:rsidRPr="00447F3E">
        <w:lastRenderedPageBreak/>
        <w:t>deixar</w:t>
      </w:r>
      <w:proofErr w:type="gramEnd"/>
      <w:r w:rsidRPr="00447F3E">
        <w:t xml:space="preserve"> de entregar a documentação exigida para o certame</w:t>
      </w:r>
      <w:r>
        <w:t>, inclusive</w:t>
      </w:r>
      <w:r w:rsidRPr="00447F3E">
        <w:t xml:space="preserve"> não entregar qualquer documento que tenha sido solicitado pelo pregoeiro durante o certame;</w:t>
      </w:r>
      <w:bookmarkEnd w:id="54"/>
    </w:p>
    <w:p w:rsidR="00A20206" w:rsidRPr="00447F3E" w:rsidRDefault="00A20206" w:rsidP="00A20206">
      <w:pPr>
        <w:pStyle w:val="Nivel3"/>
      </w:pPr>
      <w:bookmarkStart w:id="56" w:name="_Ref114668108"/>
      <w:r w:rsidRPr="00447F3E">
        <w:t>Salvo em decorrência de fato superveniente devidamente justificado, não mantiver a proposta</w:t>
      </w:r>
      <w:r>
        <w:t>,</w:t>
      </w:r>
      <w:r w:rsidRPr="00447F3E">
        <w:t xml:space="preserve"> em especial quando:</w:t>
      </w:r>
      <w:bookmarkEnd w:id="56"/>
    </w:p>
    <w:p w:rsidR="00A20206" w:rsidRPr="00447F3E" w:rsidRDefault="00A20206" w:rsidP="00A20206">
      <w:pPr>
        <w:pStyle w:val="Nivel4"/>
      </w:pPr>
      <w:proofErr w:type="gramStart"/>
      <w:r w:rsidRPr="00447F3E">
        <w:t>não</w:t>
      </w:r>
      <w:proofErr w:type="gramEnd"/>
      <w:r w:rsidRPr="00447F3E">
        <w:t xml:space="preserve"> enviar a proposta adequada ao último lance ofertado ou após a negociação; </w:t>
      </w:r>
    </w:p>
    <w:p w:rsidR="00A20206" w:rsidRPr="00447F3E" w:rsidRDefault="00A20206" w:rsidP="00A20206">
      <w:pPr>
        <w:pStyle w:val="Nivel4"/>
      </w:pPr>
      <w:proofErr w:type="gramStart"/>
      <w:r w:rsidRPr="00447F3E">
        <w:t>recusar</w:t>
      </w:r>
      <w:proofErr w:type="gramEnd"/>
      <w:r w:rsidRPr="00447F3E">
        <w:t xml:space="preserve">-se a enviar o detalhamento da proposta quando exigível; </w:t>
      </w:r>
    </w:p>
    <w:p w:rsidR="00A20206" w:rsidRPr="00447F3E" w:rsidRDefault="00A20206" w:rsidP="00A20206">
      <w:pPr>
        <w:pStyle w:val="Nivel4"/>
      </w:pPr>
      <w:proofErr w:type="gramStart"/>
      <w:r w:rsidRPr="00447F3E">
        <w:t>pedir</w:t>
      </w:r>
      <w:proofErr w:type="gramEnd"/>
      <w:r w:rsidRPr="00447F3E">
        <w:t xml:space="preserve"> para ser desclassificado quando encerrada a etapa competitiva;</w:t>
      </w:r>
    </w:p>
    <w:p w:rsidR="00A20206" w:rsidRPr="00447F3E" w:rsidRDefault="00A20206" w:rsidP="00A20206">
      <w:pPr>
        <w:pStyle w:val="Nivel4"/>
      </w:pPr>
      <w:proofErr w:type="gramStart"/>
      <w:r w:rsidRPr="00447F3E">
        <w:t>deixar</w:t>
      </w:r>
      <w:proofErr w:type="gramEnd"/>
      <w:r w:rsidRPr="00447F3E">
        <w:t xml:space="preserve"> de apresentar amostra</w:t>
      </w:r>
      <w:r>
        <w:t>, caso exigida na documentação que integra este Edital</w:t>
      </w:r>
      <w:r w:rsidRPr="00447F3E">
        <w:t>;</w:t>
      </w:r>
      <w:r>
        <w:t xml:space="preserve"> ou</w:t>
      </w:r>
    </w:p>
    <w:p w:rsidR="00A20206" w:rsidRPr="00447F3E" w:rsidRDefault="00A20206" w:rsidP="00A20206">
      <w:pPr>
        <w:pStyle w:val="Nivel4"/>
      </w:pPr>
      <w:proofErr w:type="gramStart"/>
      <w:r>
        <w:t>caso</w:t>
      </w:r>
      <w:proofErr w:type="gramEnd"/>
      <w:r>
        <w:t xml:space="preserve"> exigida na documentação que integra este Edital, </w:t>
      </w:r>
      <w:r w:rsidRPr="00447F3E">
        <w:t xml:space="preserve">apresentar amostra em desacordo com as especificações do </w:t>
      </w:r>
      <w:r>
        <w:t>E</w:t>
      </w:r>
      <w:r w:rsidRPr="00447F3E">
        <w:t xml:space="preserve">dital; </w:t>
      </w:r>
    </w:p>
    <w:p w:rsidR="00A20206" w:rsidRPr="006E1990" w:rsidRDefault="00A20206" w:rsidP="00A20206">
      <w:pPr>
        <w:pStyle w:val="Nivel3"/>
      </w:pPr>
      <w:bookmarkStart w:id="57" w:name="_Ref114668139"/>
      <w:proofErr w:type="gramStart"/>
      <w:r w:rsidRPr="006E1990">
        <w:t>não</w:t>
      </w:r>
      <w:proofErr w:type="gramEnd"/>
      <w:r w:rsidRPr="006E1990">
        <w:t xml:space="preserve"> celebrar o contrato ou não entregar a documentação exigida para a contratação, quando convocado dentro do prazo de validade de sua proposta;</w:t>
      </w:r>
      <w:bookmarkEnd w:id="57"/>
    </w:p>
    <w:p w:rsidR="00A20206" w:rsidRPr="006E1990" w:rsidRDefault="00A20206" w:rsidP="00A20206">
      <w:pPr>
        <w:pStyle w:val="Nivel4"/>
      </w:pPr>
      <w:proofErr w:type="gramStart"/>
      <w:r w:rsidRPr="006E1990">
        <w:t>recusar</w:t>
      </w:r>
      <w:proofErr w:type="gramEnd"/>
      <w:r w:rsidRPr="006E1990">
        <w:t xml:space="preserve">-se, sem justificativa, a </w:t>
      </w:r>
      <w:r>
        <w:t>formalizar</w:t>
      </w:r>
      <w:r w:rsidRPr="006E1990">
        <w:t xml:space="preserve"> </w:t>
      </w:r>
      <w:r>
        <w:t>a</w:t>
      </w:r>
      <w:r w:rsidRPr="006E1990">
        <w:t xml:space="preserve"> contrat</w:t>
      </w:r>
      <w:r>
        <w:t>açã</w:t>
      </w:r>
      <w:r w:rsidRPr="006E1990">
        <w:t>o ou a ata de registro de preço</w:t>
      </w:r>
      <w:r>
        <w:t xml:space="preserve"> (caso o item 1 defina licitação para registro de preços)</w:t>
      </w:r>
      <w:r w:rsidRPr="006E1990">
        <w:t xml:space="preserve"> no prazo </w:t>
      </w:r>
      <w:r>
        <w:t xml:space="preserve">e condições </w:t>
      </w:r>
      <w:r w:rsidRPr="006E1990">
        <w:t>estabelecido</w:t>
      </w:r>
      <w:r>
        <w:t>s</w:t>
      </w:r>
      <w:r w:rsidRPr="006E1990">
        <w:t xml:space="preserve"> pela Administração;</w:t>
      </w:r>
    </w:p>
    <w:p w:rsidR="00A20206" w:rsidRDefault="00A20206" w:rsidP="00A20206">
      <w:pPr>
        <w:pStyle w:val="Nivel3"/>
      </w:pPr>
      <w:bookmarkStart w:id="58" w:name="_Ref114668249"/>
      <w:proofErr w:type="gramStart"/>
      <w:r w:rsidRPr="00683B68">
        <w:t>ensejar</w:t>
      </w:r>
      <w:proofErr w:type="gramEnd"/>
      <w:r w:rsidRPr="00683B68">
        <w:t xml:space="preserve"> o retardamento da execução ou da entrega do objeto da contratação sem motivo justificado;</w:t>
      </w:r>
    </w:p>
    <w:p w:rsidR="00A20206" w:rsidRPr="00447F3E" w:rsidRDefault="00A20206" w:rsidP="00A20206">
      <w:pPr>
        <w:pStyle w:val="Nivel3"/>
      </w:pPr>
      <w:proofErr w:type="gramStart"/>
      <w:r w:rsidRPr="00447F3E">
        <w:t>apresentar</w:t>
      </w:r>
      <w:proofErr w:type="gramEnd"/>
      <w:r w:rsidRPr="00447F3E">
        <w:t xml:space="preserve"> declaração ou documentação falsa exigida para o certame ou prestar declaração falsa durante a licitação</w:t>
      </w:r>
      <w:bookmarkEnd w:id="58"/>
      <w:r>
        <w:t xml:space="preserve"> ou a execução do contrato;</w:t>
      </w:r>
    </w:p>
    <w:p w:rsidR="00A20206" w:rsidRPr="00447F3E" w:rsidRDefault="00A20206" w:rsidP="00A20206">
      <w:pPr>
        <w:pStyle w:val="Nivel3"/>
      </w:pPr>
      <w:bookmarkStart w:id="59" w:name="_Ref114668245"/>
      <w:proofErr w:type="gramStart"/>
      <w:r w:rsidRPr="00447F3E">
        <w:t>fraudar</w:t>
      </w:r>
      <w:proofErr w:type="gramEnd"/>
      <w:r w:rsidRPr="00447F3E">
        <w:t xml:space="preserve"> a licitação</w:t>
      </w:r>
      <w:bookmarkEnd w:id="59"/>
      <w:r>
        <w:t xml:space="preserve"> ou praticar ato fraudulento na execução do contrato;</w:t>
      </w:r>
    </w:p>
    <w:p w:rsidR="00A20206" w:rsidRPr="00447F3E" w:rsidRDefault="00A20206" w:rsidP="00A20206">
      <w:pPr>
        <w:pStyle w:val="Nivel3"/>
      </w:pPr>
      <w:bookmarkStart w:id="60" w:name="_Ref114668247"/>
      <w:proofErr w:type="gramStart"/>
      <w:r w:rsidRPr="00447F3E">
        <w:t>comportar</w:t>
      </w:r>
      <w:proofErr w:type="gramEnd"/>
      <w:r w:rsidRPr="00447F3E">
        <w:t>-se de modo inidôneo ou cometer fraude de qualquer natureza, em especial quando:</w:t>
      </w:r>
      <w:bookmarkEnd w:id="60"/>
    </w:p>
    <w:p w:rsidR="00A20206" w:rsidRPr="00447F3E" w:rsidRDefault="00A20206" w:rsidP="00A20206">
      <w:pPr>
        <w:pStyle w:val="Nivel4"/>
      </w:pPr>
      <w:proofErr w:type="gramStart"/>
      <w:r w:rsidRPr="00447F3E">
        <w:t>agir</w:t>
      </w:r>
      <w:proofErr w:type="gramEnd"/>
      <w:r w:rsidRPr="00447F3E">
        <w:t xml:space="preserve"> em conluio ou em desconformidade com a lei; </w:t>
      </w:r>
    </w:p>
    <w:p w:rsidR="00A20206" w:rsidRPr="00447F3E" w:rsidRDefault="00A20206" w:rsidP="00A20206">
      <w:pPr>
        <w:pStyle w:val="Nivel4"/>
      </w:pPr>
      <w:proofErr w:type="gramStart"/>
      <w:r w:rsidRPr="00447F3E">
        <w:t>induzir</w:t>
      </w:r>
      <w:proofErr w:type="gramEnd"/>
      <w:r w:rsidRPr="00447F3E">
        <w:t xml:space="preserve"> deliberadamente a erro no julgamento; </w:t>
      </w:r>
    </w:p>
    <w:p w:rsidR="00A20206" w:rsidRPr="00447F3E" w:rsidRDefault="00A20206" w:rsidP="00A20206">
      <w:pPr>
        <w:pStyle w:val="Nivel4"/>
      </w:pPr>
      <w:proofErr w:type="gramStart"/>
      <w:r>
        <w:t>caso</w:t>
      </w:r>
      <w:proofErr w:type="gramEnd"/>
      <w:r>
        <w:t xml:space="preserve"> exigida na documentação que integra este Edital, </w:t>
      </w:r>
      <w:r w:rsidRPr="00447F3E">
        <w:t xml:space="preserve">apresentar amostra falsificada ou deteriorada; </w:t>
      </w:r>
    </w:p>
    <w:p w:rsidR="00A20206" w:rsidRPr="00447F3E" w:rsidRDefault="00A20206" w:rsidP="00A20206">
      <w:pPr>
        <w:pStyle w:val="Nivel3"/>
      </w:pPr>
      <w:bookmarkStart w:id="61" w:name="_Ref114668251"/>
      <w:proofErr w:type="gramStart"/>
      <w:r w:rsidRPr="00447F3E">
        <w:t>praticar</w:t>
      </w:r>
      <w:proofErr w:type="gramEnd"/>
      <w:r w:rsidRPr="00447F3E">
        <w:t xml:space="preserve"> atos ilícitos com vistas a frustrar os objetivos da licitação</w:t>
      </w:r>
      <w:bookmarkEnd w:id="61"/>
      <w:r>
        <w:t>;</w:t>
      </w:r>
    </w:p>
    <w:p w:rsidR="00A20206" w:rsidRPr="00447F3E" w:rsidRDefault="00A20206" w:rsidP="00A20206">
      <w:pPr>
        <w:pStyle w:val="Nivel3"/>
      </w:pPr>
      <w:bookmarkStart w:id="62" w:name="_Ref114668252"/>
      <w:proofErr w:type="gramStart"/>
      <w:r w:rsidRPr="00447F3E">
        <w:t>praticar</w:t>
      </w:r>
      <w:proofErr w:type="gramEnd"/>
      <w:r w:rsidRPr="00447F3E">
        <w:t xml:space="preserve"> ato lesivo previsto no </w:t>
      </w:r>
      <w:hyperlink r:id="rId83" w:anchor="art5" w:history="1">
        <w:r w:rsidRPr="00447F3E">
          <w:rPr>
            <w:rStyle w:val="Hyperlink"/>
            <w:color w:val="000000"/>
          </w:rPr>
          <w:t xml:space="preserve">art. 5º da </w:t>
        </w:r>
        <w:r w:rsidRPr="008D4627">
          <w:rPr>
            <w:rStyle w:val="Hyperlink"/>
            <w:color w:val="002060"/>
          </w:rPr>
          <w:t>Lei n.º 12.846, de 2013</w:t>
        </w:r>
      </w:hyperlink>
      <w:r w:rsidRPr="00447F3E">
        <w:t>.</w:t>
      </w:r>
      <w:bookmarkEnd w:id="62"/>
    </w:p>
    <w:bookmarkEnd w:id="55"/>
    <w:p w:rsidR="00A20206" w:rsidRPr="006E1990" w:rsidRDefault="00A20206" w:rsidP="00A20206">
      <w:pPr>
        <w:pStyle w:val="Nivel2"/>
      </w:pPr>
      <w:r w:rsidRPr="006E1990">
        <w:t>Com fu</w:t>
      </w:r>
      <w:r>
        <w:t>ndamento</w:t>
      </w:r>
      <w:r w:rsidRPr="006E1990">
        <w:t xml:space="preserve"> na </w:t>
      </w:r>
      <w:hyperlink r:id="rId84" w:history="1">
        <w:r w:rsidRPr="006E1990">
          <w:rPr>
            <w:rStyle w:val="Hyperlink"/>
          </w:rPr>
          <w:t>Lei nº 14.133, de 2021</w:t>
        </w:r>
      </w:hyperlink>
      <w:r w:rsidRPr="006E1990">
        <w:t>, a Administração poderá, garantida a prévia defesa, aplicar aos licitantes</w:t>
      </w:r>
      <w:r>
        <w:t>,</w:t>
      </w:r>
      <w:r w:rsidRPr="006E1990">
        <w:t xml:space="preserve"> adjudicatários</w:t>
      </w:r>
      <w:r>
        <w:t xml:space="preserve"> e/ou contratado</w:t>
      </w:r>
      <w:r w:rsidRPr="006E1990">
        <w:t xml:space="preserve"> as seguintes sanções, sem prejuízo das responsabilidades civil e criminal: </w:t>
      </w:r>
    </w:p>
    <w:p w:rsidR="00A20206" w:rsidRPr="00447F3E" w:rsidRDefault="00A20206" w:rsidP="00A20206">
      <w:pPr>
        <w:pStyle w:val="Nivel3"/>
      </w:pPr>
      <w:proofErr w:type="gramStart"/>
      <w:r w:rsidRPr="00447F3E">
        <w:t>advertência</w:t>
      </w:r>
      <w:proofErr w:type="gramEnd"/>
      <w:r w:rsidRPr="00447F3E">
        <w:t xml:space="preserve">; </w:t>
      </w:r>
    </w:p>
    <w:p w:rsidR="00A20206" w:rsidRPr="00447F3E" w:rsidRDefault="00A20206" w:rsidP="00A20206">
      <w:pPr>
        <w:pStyle w:val="Nivel3"/>
      </w:pPr>
      <w:proofErr w:type="gramStart"/>
      <w:r w:rsidRPr="00447F3E">
        <w:t>multa</w:t>
      </w:r>
      <w:proofErr w:type="gramEnd"/>
      <w:r w:rsidRPr="00447F3E">
        <w:t>;</w:t>
      </w:r>
    </w:p>
    <w:p w:rsidR="00A20206" w:rsidRPr="00447F3E" w:rsidRDefault="00A20206" w:rsidP="00A20206">
      <w:pPr>
        <w:pStyle w:val="Nivel3"/>
      </w:pPr>
      <w:proofErr w:type="gramStart"/>
      <w:r w:rsidRPr="00447F3E">
        <w:lastRenderedPageBreak/>
        <w:t>impedimento</w:t>
      </w:r>
      <w:proofErr w:type="gramEnd"/>
      <w:r w:rsidRPr="00447F3E">
        <w:t xml:space="preserve"> de licitar e contratar</w:t>
      </w:r>
      <w:r>
        <w:t>;</w:t>
      </w:r>
      <w:r w:rsidRPr="00447F3E">
        <w:t xml:space="preserve"> e</w:t>
      </w:r>
    </w:p>
    <w:p w:rsidR="00A20206" w:rsidRPr="00447F3E" w:rsidRDefault="00A20206" w:rsidP="00A20206">
      <w:pPr>
        <w:pStyle w:val="Nivel3"/>
      </w:pPr>
      <w:proofErr w:type="gramStart"/>
      <w:r w:rsidRPr="00447F3E">
        <w:t>declaração</w:t>
      </w:r>
      <w:proofErr w:type="gramEnd"/>
      <w:r w:rsidRPr="00447F3E">
        <w:t xml:space="preserve"> de inidoneidade para licitar ou contratar.</w:t>
      </w:r>
    </w:p>
    <w:p w:rsidR="00A20206" w:rsidRPr="006E1990" w:rsidRDefault="00A20206" w:rsidP="00A20206">
      <w:pPr>
        <w:pStyle w:val="Nivel2"/>
      </w:pPr>
      <w:r w:rsidRPr="006E1990">
        <w:t>Na aplicação das sanções serão considerados:</w:t>
      </w:r>
    </w:p>
    <w:p w:rsidR="00A20206" w:rsidRPr="00447F3E" w:rsidRDefault="00A20206" w:rsidP="00A20206">
      <w:pPr>
        <w:pStyle w:val="Nivel3"/>
      </w:pPr>
      <w:proofErr w:type="gramStart"/>
      <w:r w:rsidRPr="00447F3E">
        <w:t>a</w:t>
      </w:r>
      <w:proofErr w:type="gramEnd"/>
      <w:r w:rsidRPr="00447F3E">
        <w:t xml:space="preserve"> natureza e a gravidade da infração cometida</w:t>
      </w:r>
      <w:r>
        <w:t>;</w:t>
      </w:r>
    </w:p>
    <w:p w:rsidR="00A20206" w:rsidRPr="00447F3E" w:rsidRDefault="00A20206" w:rsidP="00A20206">
      <w:pPr>
        <w:pStyle w:val="Nivel3"/>
      </w:pPr>
      <w:proofErr w:type="gramStart"/>
      <w:r w:rsidRPr="00447F3E">
        <w:t>as</w:t>
      </w:r>
      <w:proofErr w:type="gramEnd"/>
      <w:r w:rsidRPr="00447F3E">
        <w:t xml:space="preserve"> peculiaridades do caso concreto</w:t>
      </w:r>
      <w:r>
        <w:t>;</w:t>
      </w:r>
    </w:p>
    <w:p w:rsidR="00A20206" w:rsidRPr="00447F3E" w:rsidRDefault="00A20206" w:rsidP="00A20206">
      <w:pPr>
        <w:pStyle w:val="Nivel3"/>
      </w:pPr>
      <w:proofErr w:type="gramStart"/>
      <w:r w:rsidRPr="00447F3E">
        <w:t>as</w:t>
      </w:r>
      <w:proofErr w:type="gramEnd"/>
      <w:r w:rsidRPr="00447F3E">
        <w:t xml:space="preserve"> circunstâncias agravantes ou atenuantes</w:t>
      </w:r>
      <w:r>
        <w:t>;</w:t>
      </w:r>
    </w:p>
    <w:p w:rsidR="00A20206" w:rsidRPr="00447F3E" w:rsidRDefault="00A20206" w:rsidP="00A20206">
      <w:pPr>
        <w:pStyle w:val="Nivel3"/>
      </w:pPr>
      <w:proofErr w:type="gramStart"/>
      <w:r w:rsidRPr="00447F3E">
        <w:t>os</w:t>
      </w:r>
      <w:proofErr w:type="gramEnd"/>
      <w:r w:rsidRPr="00447F3E">
        <w:t xml:space="preserve"> danos que dela provierem para a Administração Pública</w:t>
      </w:r>
      <w:r>
        <w:t>;</w:t>
      </w:r>
    </w:p>
    <w:p w:rsidR="00A20206" w:rsidRPr="00447F3E" w:rsidRDefault="00A20206" w:rsidP="00A20206">
      <w:pPr>
        <w:pStyle w:val="Nivel3"/>
      </w:pPr>
      <w:proofErr w:type="gramStart"/>
      <w:r w:rsidRPr="00447F3E">
        <w:t>a</w:t>
      </w:r>
      <w:proofErr w:type="gramEnd"/>
      <w:r w:rsidRPr="00447F3E">
        <w:t xml:space="preserve"> implantação ou o aperfeiçoamento de programa de integridade, conforme normas e orientações dos órgãos de controle.</w:t>
      </w:r>
    </w:p>
    <w:p w:rsidR="00A20206" w:rsidRPr="003D3EF9" w:rsidRDefault="00A20206" w:rsidP="00A20206">
      <w:pPr>
        <w:pStyle w:val="Nvel2-Red"/>
      </w:pPr>
      <w:r w:rsidRPr="003D3EF9">
        <w:t xml:space="preserve">A sanção de multa será calculada em conformidade com a documentação que integra este instrumento, e aplicada após regular processo administrativo. </w:t>
      </w:r>
    </w:p>
    <w:p w:rsidR="00A20206" w:rsidRPr="00447F3E" w:rsidRDefault="00A20206" w:rsidP="00A20206">
      <w:pPr>
        <w:pStyle w:val="Nivel2"/>
      </w:pPr>
      <w:r w:rsidRPr="00447F3E">
        <w:t xml:space="preserve">As sanções de advertência, impedimento de licitar e contratar e declaração de inidoneidade para licitar ou contratar poderão ser aplicadas cumulativamente </w:t>
      </w:r>
      <w:r>
        <w:t>com a</w:t>
      </w:r>
      <w:r w:rsidRPr="00447F3E">
        <w:t xml:space="preserve"> penalidade de multa</w:t>
      </w:r>
      <w:r>
        <w:t>, garantido o exercício de prévia e ampla defesa</w:t>
      </w:r>
      <w:r w:rsidRPr="00447F3E">
        <w:t>.</w:t>
      </w:r>
    </w:p>
    <w:p w:rsidR="00A20206" w:rsidRDefault="00A20206" w:rsidP="00A20206">
      <w:pPr>
        <w:pStyle w:val="Nivel2"/>
      </w:pPr>
      <w:r>
        <w:t>Antes da</w:t>
      </w:r>
      <w:r w:rsidRPr="00447F3E">
        <w:t xml:space="preserve"> aplicação da sanção de multa será facultada a defesa do interessado no prazo de 15 (quinze) dias úteis, contado da data de sua intimação.</w:t>
      </w:r>
    </w:p>
    <w:p w:rsidR="00A20206" w:rsidRPr="00447F3E" w:rsidRDefault="00A20206" w:rsidP="00A20206">
      <w:pPr>
        <w:pStyle w:val="Nivel2"/>
      </w:pPr>
      <w:r w:rsidRPr="00847131">
        <w:t xml:space="preserve">A sanção de advertência será aplicada, após regular processo administrativo, ao responsável em decorrência da infração administrativa relacionada no </w:t>
      </w:r>
      <w:r>
        <w:t>sub</w:t>
      </w:r>
      <w:r w:rsidRPr="00847131">
        <w:t>item 1</w:t>
      </w:r>
      <w:r>
        <w:t>2</w:t>
      </w:r>
      <w:r w:rsidRPr="00847131">
        <w:t>.1.1, quando não se justificar a imposição de penalidade mais grave.</w:t>
      </w:r>
    </w:p>
    <w:p w:rsidR="00A20206" w:rsidRPr="00447F3E" w:rsidRDefault="00A20206" w:rsidP="00A20206">
      <w:pPr>
        <w:pStyle w:val="Nivel2"/>
      </w:pPr>
      <w:r w:rsidRPr="00447F3E">
        <w:t>A sanção de impedimento de licitar e contratar será aplicada</w:t>
      </w:r>
      <w:r>
        <w:t>, após regular processo administrativo,</w:t>
      </w:r>
      <w:r w:rsidRPr="00447F3E">
        <w:t xml:space="preserve"> ao responsável em decorrência das infrações administrativas relacionadas nos </w:t>
      </w:r>
      <w:proofErr w:type="gramStart"/>
      <w:r>
        <w:t>sub</w:t>
      </w:r>
      <w:r w:rsidRPr="00447F3E">
        <w:t>itens</w:t>
      </w:r>
      <w:r w:rsidRPr="006248AF">
        <w:t>1</w:t>
      </w:r>
      <w:r>
        <w:t>2</w:t>
      </w:r>
      <w:r w:rsidRPr="006248AF">
        <w:t>.</w:t>
      </w:r>
      <w:proofErr w:type="gramEnd"/>
      <w:r w:rsidRPr="006248AF">
        <w:t>1.2, 1</w:t>
      </w:r>
      <w:r>
        <w:t>2</w:t>
      </w:r>
      <w:r w:rsidRPr="006248AF">
        <w:t>.1.3, 1</w:t>
      </w:r>
      <w:r>
        <w:t>2</w:t>
      </w:r>
      <w:r w:rsidRPr="006248AF">
        <w:t>.1.4, 1</w:t>
      </w:r>
      <w:r>
        <w:t>2</w:t>
      </w:r>
      <w:r w:rsidRPr="006248AF">
        <w:t>.1.5, 1</w:t>
      </w:r>
      <w:r>
        <w:t>2</w:t>
      </w:r>
      <w:r w:rsidRPr="006248AF">
        <w:t>.1.6 e 1</w:t>
      </w:r>
      <w:r>
        <w:t>2</w:t>
      </w:r>
      <w:r w:rsidRPr="006248AF">
        <w:t>.1.7</w:t>
      </w:r>
      <w:r w:rsidRPr="00447F3E">
        <w:t xml:space="preserve">, quando não se justificar a imposição de penalidade mais grave, e impedirá o responsável de licitar </w:t>
      </w:r>
      <w:r>
        <w:t>ou</w:t>
      </w:r>
      <w:r w:rsidRPr="00447F3E">
        <w:t xml:space="preserve"> contratar no âmbito da Administração Pública direta e indireta do </w:t>
      </w:r>
      <w:r>
        <w:t>Estado de São Paulo</w:t>
      </w:r>
      <w:r w:rsidRPr="00447F3E">
        <w:t>, pelo prazo máximo de 3 (três) anos.</w:t>
      </w:r>
    </w:p>
    <w:p w:rsidR="00A20206" w:rsidRPr="00447F3E" w:rsidRDefault="00A20206" w:rsidP="00A20206">
      <w:pPr>
        <w:pStyle w:val="Nivel2"/>
      </w:pPr>
      <w:r>
        <w:t xml:space="preserve">A </w:t>
      </w:r>
      <w:r w:rsidRPr="00447F3E">
        <w:t>sanção de declaração de inidoneidade para licitar ou contratar</w:t>
      </w:r>
      <w:r>
        <w:t xml:space="preserve"> será aplicada</w:t>
      </w:r>
      <w:r w:rsidRPr="00447F3E">
        <w:t>,</w:t>
      </w:r>
      <w:r>
        <w:t xml:space="preserve"> após regular processo administrativo, ao responsável</w:t>
      </w:r>
      <w:r w:rsidRPr="00447F3E">
        <w:t xml:space="preserve"> em decorrência das infrações </w:t>
      </w:r>
      <w:r>
        <w:t>administrativas relacionadas</w:t>
      </w:r>
      <w:r w:rsidRPr="00447F3E">
        <w:t xml:space="preserve"> nos </w:t>
      </w:r>
      <w:r>
        <w:t>sub</w:t>
      </w:r>
      <w:r w:rsidRPr="00447F3E">
        <w:t>itens</w:t>
      </w:r>
      <w:r>
        <w:t xml:space="preserve"> </w:t>
      </w:r>
      <w:r w:rsidRPr="006248AF">
        <w:t>1</w:t>
      </w:r>
      <w:r>
        <w:t>2</w:t>
      </w:r>
      <w:r w:rsidRPr="006248AF">
        <w:t>.1.8, 1</w:t>
      </w:r>
      <w:r>
        <w:t>2</w:t>
      </w:r>
      <w:r w:rsidRPr="006248AF">
        <w:t>.1.9, 1</w:t>
      </w:r>
      <w:r>
        <w:t>2</w:t>
      </w:r>
      <w:r w:rsidRPr="006248AF">
        <w:t>.1.10, 1</w:t>
      </w:r>
      <w:r>
        <w:t>2</w:t>
      </w:r>
      <w:r w:rsidRPr="006248AF">
        <w:t>.1.11 e 1</w:t>
      </w:r>
      <w:r>
        <w:t>2</w:t>
      </w:r>
      <w:r w:rsidRPr="006248AF">
        <w:t>.1.12</w:t>
      </w:r>
      <w:r w:rsidRPr="00447F3E">
        <w:t xml:space="preserve">, bem como </w:t>
      </w:r>
      <w:r>
        <w:t>d</w:t>
      </w:r>
      <w:r w:rsidRPr="00447F3E">
        <w:t xml:space="preserve">as infrações administrativas previstas nos </w:t>
      </w:r>
      <w:proofErr w:type="gramStart"/>
      <w:r>
        <w:t>sub</w:t>
      </w:r>
      <w:r w:rsidRPr="00447F3E">
        <w:t>itens</w:t>
      </w:r>
      <w:r w:rsidRPr="008210BA">
        <w:t>1</w:t>
      </w:r>
      <w:r>
        <w:t>2</w:t>
      </w:r>
      <w:r w:rsidRPr="008210BA">
        <w:t>.</w:t>
      </w:r>
      <w:proofErr w:type="gramEnd"/>
      <w:r w:rsidRPr="008210BA">
        <w:t>1.2, 1</w:t>
      </w:r>
      <w:r>
        <w:t>2</w:t>
      </w:r>
      <w:r w:rsidRPr="008210BA">
        <w:t>.1.3, 1</w:t>
      </w:r>
      <w:r>
        <w:t>2</w:t>
      </w:r>
      <w:r w:rsidRPr="008210BA">
        <w:t>.1.4, 1</w:t>
      </w:r>
      <w:r>
        <w:t>2</w:t>
      </w:r>
      <w:r w:rsidRPr="008210BA">
        <w:t>.1.5, 1</w:t>
      </w:r>
      <w:r>
        <w:t>2</w:t>
      </w:r>
      <w:r w:rsidRPr="008210BA">
        <w:t>.1.6 e 1</w:t>
      </w:r>
      <w:r>
        <w:t>2</w:t>
      </w:r>
      <w:r w:rsidRPr="008210BA">
        <w:t>.1.7</w:t>
      </w:r>
      <w:r w:rsidRPr="00447F3E">
        <w:t xml:space="preserve"> que justifiquem a imposição de penalidade mais grave que a sanção de impedimento de licitar e contratar, cuja </w:t>
      </w:r>
      <w:r>
        <w:t xml:space="preserve">extensão e </w:t>
      </w:r>
      <w:r w:rsidRPr="00447F3E">
        <w:t xml:space="preserve">duração observará o prazo previsto no </w:t>
      </w:r>
      <w:hyperlink r:id="rId85" w:anchor="art156§5" w:history="1">
        <w:r w:rsidRPr="00447F3E">
          <w:rPr>
            <w:rStyle w:val="Hyperlink"/>
            <w:color w:val="000000"/>
          </w:rPr>
          <w:t>art. 156, §</w:t>
        </w:r>
        <w:r>
          <w:rPr>
            <w:rStyle w:val="Hyperlink"/>
            <w:color w:val="000000"/>
          </w:rPr>
          <w:t xml:space="preserve"> </w:t>
        </w:r>
        <w:r w:rsidRPr="00447F3E">
          <w:rPr>
            <w:rStyle w:val="Hyperlink"/>
            <w:color w:val="000000"/>
          </w:rPr>
          <w:t xml:space="preserve">5º, da </w:t>
        </w:r>
        <w:r w:rsidRPr="008D4627">
          <w:rPr>
            <w:rStyle w:val="Hyperlink"/>
            <w:color w:val="002060"/>
          </w:rPr>
          <w:t>Lei n.º 14.133, de 2021</w:t>
        </w:r>
      </w:hyperlink>
      <w:r w:rsidRPr="00447F3E">
        <w:t>.</w:t>
      </w:r>
    </w:p>
    <w:p w:rsidR="00A20206" w:rsidRPr="00447F3E" w:rsidRDefault="00A20206" w:rsidP="00A20206">
      <w:pPr>
        <w:pStyle w:val="Nivel2"/>
      </w:pPr>
      <w:r w:rsidRPr="00447F3E">
        <w:t xml:space="preserve">A recusa injustificada do adjudicatário em </w:t>
      </w:r>
      <w:r>
        <w:t>formalizar</w:t>
      </w:r>
      <w:r w:rsidRPr="00447F3E">
        <w:t xml:space="preserve"> </w:t>
      </w:r>
      <w:r>
        <w:t>a</w:t>
      </w:r>
      <w:r w:rsidRPr="00447F3E">
        <w:t xml:space="preserve"> contrat</w:t>
      </w:r>
      <w:r>
        <w:t>açã</w:t>
      </w:r>
      <w:r w:rsidRPr="00447F3E">
        <w:t>o ou a</w:t>
      </w:r>
      <w:r>
        <w:t>ssinar a</w:t>
      </w:r>
      <w:r w:rsidRPr="00447F3E">
        <w:t xml:space="preserve"> ata de registro de preço</w:t>
      </w:r>
      <w:r>
        <w:t xml:space="preserve">s (caso o item </w:t>
      </w:r>
      <w:proofErr w:type="gramStart"/>
      <w:r>
        <w:t>1</w:t>
      </w:r>
      <w:proofErr w:type="gramEnd"/>
      <w:r>
        <w:t xml:space="preserve"> defina licitação para registro de preços)</w:t>
      </w:r>
      <w:r w:rsidRPr="00447F3E">
        <w:t xml:space="preserve"> no prazo </w:t>
      </w:r>
      <w:r>
        <w:t xml:space="preserve">e condições </w:t>
      </w:r>
      <w:r w:rsidRPr="00447F3E">
        <w:t>estabelecido</w:t>
      </w:r>
      <w:r>
        <w:t>s</w:t>
      </w:r>
      <w:r w:rsidRPr="00447F3E">
        <w:t xml:space="preserve"> pela Administração, descrita no </w:t>
      </w:r>
      <w:r>
        <w:t>sub</w:t>
      </w:r>
      <w:r w:rsidRPr="00447F3E">
        <w:t>item</w:t>
      </w:r>
      <w:r>
        <w:t xml:space="preserve"> 12.1.6.1</w:t>
      </w:r>
      <w:r w:rsidRPr="00447F3E">
        <w:t>, caracterizará o descumprimento total da obrigação assumida e o sujeitará às penalidades</w:t>
      </w:r>
      <w:r>
        <w:t xml:space="preserve"> legalmente estabelecidas (art. 90, § 5º, da </w:t>
      </w:r>
      <w:hyperlink r:id="rId86" w:history="1">
        <w:r w:rsidRPr="00E917F5">
          <w:rPr>
            <w:rStyle w:val="Hyperlink"/>
          </w:rPr>
          <w:t>Lei nº 14.133, de 2021</w:t>
        </w:r>
      </w:hyperlink>
      <w:r>
        <w:t>)</w:t>
      </w:r>
      <w:r w:rsidRPr="00447F3E">
        <w:t xml:space="preserve">. </w:t>
      </w:r>
    </w:p>
    <w:p w:rsidR="00A20206" w:rsidRPr="00447F3E" w:rsidRDefault="00A20206" w:rsidP="00A20206">
      <w:pPr>
        <w:pStyle w:val="Nivel2"/>
      </w:pPr>
      <w:r w:rsidRPr="00447F3E">
        <w:lastRenderedPageBreak/>
        <w:t xml:space="preserve">A apuração de responsabilidade relacionada às sanções de impedimento de licitar e contratar e de declaração de inidoneidade para licitar ou contratar demandará a instauração de processo de responsabilização a ser conduzido por comissão composta </w:t>
      </w:r>
      <w:r>
        <w:t xml:space="preserve">nos termos do art. 158 da </w:t>
      </w:r>
      <w:hyperlink r:id="rId87" w:history="1">
        <w:r w:rsidRPr="00E917F5">
          <w:rPr>
            <w:rStyle w:val="Hyperlink"/>
          </w:rPr>
          <w:t>Lei nº 14.133, de 2021</w:t>
        </w:r>
      </w:hyperlink>
      <w:r>
        <w:t>,</w:t>
      </w:r>
      <w:proofErr w:type="gramStart"/>
      <w:r>
        <w:t xml:space="preserve"> </w:t>
      </w:r>
      <w:r w:rsidRPr="00447F3E">
        <w:t xml:space="preserve"> </w:t>
      </w:r>
      <w:proofErr w:type="gramEnd"/>
      <w:r w:rsidRPr="00447F3E">
        <w:t>que avaliará fatos e circunstâncias conhecidos e intimará o licitante</w:t>
      </w:r>
      <w:r>
        <w:t>,</w:t>
      </w:r>
      <w:r w:rsidRPr="00447F3E">
        <w:t xml:space="preserve"> o adjudicatário </w:t>
      </w:r>
      <w:r>
        <w:t xml:space="preserve">ou o contratado </w:t>
      </w:r>
      <w:r w:rsidRPr="00447F3E">
        <w:t xml:space="preserve">para, no prazo de 15 (quinze) dias úteis, contado da data de sua intimação, apresentar defesa escrita e especificar as provas que pretenda produzir. </w:t>
      </w:r>
    </w:p>
    <w:p w:rsidR="00A20206" w:rsidRDefault="00A20206" w:rsidP="00A20206">
      <w:pPr>
        <w:pStyle w:val="Nivel2"/>
      </w:pPr>
      <w:r w:rsidRPr="005039F5">
        <w:t>As sanções são autônomas e a aplicação de uma não exclui a de outra.</w:t>
      </w:r>
    </w:p>
    <w:p w:rsidR="00A20206" w:rsidRPr="00447F3E" w:rsidRDefault="00A20206" w:rsidP="00A20206">
      <w:pPr>
        <w:pStyle w:val="Nivel2"/>
      </w:pPr>
      <w:r>
        <w:t>Da aplicação das sanções de advertência, multa e impedimento de licitar e contratar</w:t>
      </w:r>
      <w:proofErr w:type="gramStart"/>
      <w:r>
        <w:t>, c</w:t>
      </w:r>
      <w:r w:rsidRPr="00447F3E">
        <w:t>aberá</w:t>
      </w:r>
      <w:proofErr w:type="gramEnd"/>
      <w:r w:rsidRPr="00447F3E">
        <w:t xml:space="preserve"> recurso no prazo de 15 (quinze) dias úteis, contado da data da intimação, </w:t>
      </w:r>
      <w:r>
        <w:t xml:space="preserve">observando-se o disposto no art. 166 da </w:t>
      </w:r>
      <w:hyperlink r:id="rId88"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rsidR="00A20206" w:rsidRPr="00447F3E" w:rsidRDefault="00A20206" w:rsidP="00A20206">
      <w:pPr>
        <w:pStyle w:val="Nivel2"/>
      </w:pPr>
      <w:r>
        <w:t>Da aplicação da sanção de declaração de inidoneidade para licitar ou contratar, c</w:t>
      </w:r>
      <w:r w:rsidRPr="00447F3E">
        <w:t xml:space="preserve">aberá pedido de reconsideração no prazo de 15 (quinze) dias úteis, contado da data da intimação, </w:t>
      </w:r>
      <w:r>
        <w:t xml:space="preserve">observando-se o disposto no art. 167 da </w:t>
      </w:r>
      <w:hyperlink r:id="rId89"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rsidR="00A20206" w:rsidRPr="00447F3E" w:rsidRDefault="00A20206" w:rsidP="00A20206">
      <w:pPr>
        <w:pStyle w:val="Nivel2"/>
      </w:pPr>
      <w:r w:rsidRPr="00447F3E">
        <w:t>O recurso e o pedido de reconsideração terão efeito suspensivo do ato ou da decisão recorrida até que sobrevenha decisão final da autoridade competente.</w:t>
      </w:r>
    </w:p>
    <w:p w:rsidR="00A20206" w:rsidRDefault="00A20206" w:rsidP="00A20206">
      <w:pPr>
        <w:pStyle w:val="Nivel2"/>
      </w:pPr>
      <w:r w:rsidRPr="00447F3E">
        <w:t xml:space="preserve">A aplicação das sanções previstas neste </w:t>
      </w:r>
      <w:r>
        <w:t>E</w:t>
      </w:r>
      <w:r w:rsidRPr="00447F3E">
        <w:t>dital não exclui, em hipótese alguma, a obrigação de reparação integral dos danos causados</w:t>
      </w:r>
      <w:r>
        <w:t xml:space="preserve"> à Administração Pública</w:t>
      </w:r>
      <w:r w:rsidRPr="00447F3E">
        <w:t>.</w:t>
      </w:r>
    </w:p>
    <w:p w:rsidR="00A20206" w:rsidRDefault="00A20206" w:rsidP="00A20206">
      <w:pPr>
        <w:pStyle w:val="Nivel2"/>
      </w:pPr>
      <w:r w:rsidRPr="00AD305F">
        <w:t xml:space="preserve">Se a multa aplicada e as indenizações cabíveis forem superiores ao valor do pagamento eventualmente devido pelo Contratante à Contratada, além da perda desse valor, a diferença será descontada da garantia prestada, </w:t>
      </w:r>
      <w:proofErr w:type="gramStart"/>
      <w:r w:rsidRPr="00AD305F">
        <w:t>caso exigida n</w:t>
      </w:r>
      <w:r>
        <w:t xml:space="preserve">a documentação que integra </w:t>
      </w:r>
      <w:r w:rsidRPr="00AD305F">
        <w:t>o Edital</w:t>
      </w:r>
      <w:proofErr w:type="gramEnd"/>
      <w:r w:rsidRPr="00AD305F">
        <w:t>, ou, quando for o caso, será cobrada judicialmente (art</w:t>
      </w:r>
      <w:r>
        <w:t>.</w:t>
      </w:r>
      <w:r w:rsidRPr="00AD305F">
        <w:t xml:space="preserve"> 156, § 8º, da </w:t>
      </w:r>
      <w:hyperlink r:id="rId90" w:history="1">
        <w:r w:rsidRPr="00E917F5">
          <w:rPr>
            <w:rStyle w:val="Hyperlink"/>
          </w:rPr>
          <w:t>Lei nº 14.133, de 2021</w:t>
        </w:r>
      </w:hyperlink>
      <w:r w:rsidRPr="00AD305F">
        <w:t>).</w:t>
      </w:r>
    </w:p>
    <w:p w:rsidR="00A20206" w:rsidRDefault="00A20206" w:rsidP="00A20206">
      <w:pPr>
        <w:pStyle w:val="Nivel2"/>
      </w:pPr>
      <w:r w:rsidRPr="00035987">
        <w:t xml:space="preserve">Os atos previstos como infrações administrativas na lei de licitações e contratos da Administração Pública que também sejam tipificados como atos lesivos na </w:t>
      </w:r>
      <w:hyperlink r:id="rId91" w:history="1">
        <w:r w:rsidRPr="00A976FB">
          <w:rPr>
            <w:rStyle w:val="Hyperlink"/>
          </w:rPr>
          <w:t>Lei</w:t>
        </w:r>
        <w:r w:rsidRPr="00A976FB">
          <w:rPr>
            <w:rStyle w:val="Hyperlink"/>
            <w:snapToGrid w:val="0"/>
          </w:rPr>
          <w:t xml:space="preserve"> </w:t>
        </w:r>
        <w:r w:rsidRPr="00A976FB">
          <w:rPr>
            <w:rStyle w:val="Hyperlink"/>
          </w:rPr>
          <w:t>nº 12.846, de 2013</w:t>
        </w:r>
      </w:hyperlink>
      <w:r>
        <w:t>,</w:t>
      </w:r>
      <w:r w:rsidRPr="00035987">
        <w:t xml:space="preserve"> serão apurados e julgados conjuntamente, nos mesmos autos, observados o rito procedimental e a autoridade </w:t>
      </w:r>
      <w:proofErr w:type="gramStart"/>
      <w:r w:rsidRPr="00035987">
        <w:t>competente definidos</w:t>
      </w:r>
      <w:proofErr w:type="gramEnd"/>
      <w:r w:rsidRPr="00035987">
        <w:t xml:space="preserve"> na referida Lei.</w:t>
      </w:r>
    </w:p>
    <w:p w:rsidR="00A20206" w:rsidRDefault="00A20206" w:rsidP="00A20206">
      <w:pPr>
        <w:pStyle w:val="Nivel2"/>
      </w:pPr>
      <w:r w:rsidRPr="0050175D">
        <w:t xml:space="preserve">A personalidade jurídica poderá ser desconsiderada sempre que utilizada com abuso do direito para facilitar, encobrir ou dissimular a prática dos atos ilícitos previstos na </w:t>
      </w:r>
      <w:hyperlink r:id="rId92"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50175D">
        <w:t xml:space="preserve">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w:t>
      </w:r>
      <w:r>
        <w:t>.</w:t>
      </w:r>
      <w:r w:rsidRPr="0050175D">
        <w:t xml:space="preserve"> 160 do referido diploma legal.</w:t>
      </w:r>
    </w:p>
    <w:p w:rsidR="00A20206" w:rsidRDefault="00A20206" w:rsidP="00A20206">
      <w:pPr>
        <w:pStyle w:val="Nivel2"/>
      </w:pPr>
      <w:r w:rsidRPr="008D68B6">
        <w:t>O Contratante deverá, no prazo máximo 15 (quinze) dias úteis, contado da data de aplicação da sanção, informar e manter atualizados os dados relativos às sanções por ele aplicadas, para fins de publicidade no Cadastro Nacional de Empresas Inidôneas e Suspensas (</w:t>
      </w:r>
      <w:proofErr w:type="spellStart"/>
      <w:r w:rsidRPr="008D68B6">
        <w:t>Ceis</w:t>
      </w:r>
      <w:proofErr w:type="spellEnd"/>
      <w:r w:rsidRPr="008D68B6">
        <w:t>) e no Cadastro Nacional de Empresas Punidas (</w:t>
      </w:r>
      <w:proofErr w:type="spellStart"/>
      <w:r w:rsidRPr="008D68B6">
        <w:t>Cnep</w:t>
      </w:r>
      <w:proofErr w:type="spellEnd"/>
      <w:r w:rsidRPr="008D68B6">
        <w:t>), instituídos no âmbito do Poder Executivo federal (art</w:t>
      </w:r>
      <w:r>
        <w:t>.</w:t>
      </w:r>
      <w:r w:rsidRPr="008D68B6">
        <w:t xml:space="preserve"> 161 da </w:t>
      </w:r>
      <w:hyperlink r:id="rId93" w:history="1">
        <w:r w:rsidRPr="00E917F5">
          <w:rPr>
            <w:rStyle w:val="Hyperlink"/>
          </w:rPr>
          <w:t>Lei nº 14.133, de 2021</w:t>
        </w:r>
      </w:hyperlink>
      <w:r w:rsidRPr="008D68B6">
        <w:t>).</w:t>
      </w:r>
    </w:p>
    <w:p w:rsidR="00A20206" w:rsidRPr="006E1990" w:rsidRDefault="00A20206" w:rsidP="00A20206">
      <w:pPr>
        <w:pStyle w:val="Nivel01"/>
      </w:pPr>
      <w:bookmarkStart w:id="63" w:name="_Toc135469235"/>
      <w:r>
        <w:lastRenderedPageBreak/>
        <w:t>DA IMPUGNAÇÃO AO EDITAL E DO PEDIDO DE ESCLARECIMENTO</w:t>
      </w:r>
      <w:bookmarkEnd w:id="63"/>
    </w:p>
    <w:p w:rsidR="00A20206" w:rsidRPr="001E635C" w:rsidRDefault="00A20206" w:rsidP="00A20206">
      <w:pPr>
        <w:pStyle w:val="Nivel2"/>
      </w:pPr>
      <w:r w:rsidRPr="00447F3E">
        <w:t xml:space="preserve">Qualquer pessoa é parte legítima para impugnar este Edital por irregularidade na aplicação da </w:t>
      </w:r>
      <w:hyperlink r:id="rId94" w:history="1">
        <w:r w:rsidRPr="008D4627">
          <w:rPr>
            <w:rStyle w:val="Hyperlink"/>
            <w:color w:val="002060"/>
          </w:rPr>
          <w:t>Lei nº 14.133, de 2021</w:t>
        </w:r>
      </w:hyperlink>
      <w:r w:rsidRPr="00447F3E">
        <w:t>,</w:t>
      </w:r>
      <w:r>
        <w:t xml:space="preserve"> ou para solicitar esclarecimento sobre os seus termos,</w:t>
      </w:r>
      <w:r w:rsidRPr="00447F3E">
        <w:t xml:space="preserve"> devendo protocolar </w:t>
      </w:r>
      <w:r>
        <w:t xml:space="preserve">a impugnação ou </w:t>
      </w:r>
      <w:r w:rsidRPr="00447F3E">
        <w:t>o pedido</w:t>
      </w:r>
      <w:r>
        <w:t xml:space="preserve"> de esclarecimento</w:t>
      </w:r>
      <w:r w:rsidRPr="00447F3E">
        <w:t xml:space="preserve"> até </w:t>
      </w:r>
      <w:proofErr w:type="gramStart"/>
      <w:r w:rsidRPr="00447F3E">
        <w:t>3</w:t>
      </w:r>
      <w:proofErr w:type="gramEnd"/>
      <w:r w:rsidRPr="00447F3E">
        <w:t xml:space="preserve"> (três)</w:t>
      </w:r>
      <w:r>
        <w:t xml:space="preserve"> </w:t>
      </w:r>
      <w:r w:rsidRPr="00447F3E">
        <w:t>dias úteis antes da data da abertura do certame.</w:t>
      </w:r>
    </w:p>
    <w:p w:rsidR="00A20206" w:rsidRPr="006E1990" w:rsidRDefault="00A20206" w:rsidP="00A20206">
      <w:pPr>
        <w:pStyle w:val="Nivel2"/>
      </w:pPr>
      <w:r w:rsidRPr="006E1990">
        <w:t xml:space="preserve">A </w:t>
      </w:r>
      <w:r w:rsidRPr="00447F3E">
        <w:t>impugnação</w:t>
      </w:r>
      <w:r w:rsidRPr="006E1990">
        <w:t xml:space="preserve"> e o pedido de esclarecimento poderão ser realizados por forma eletrônica, </w:t>
      </w:r>
      <w:r w:rsidRPr="006E1990">
        <w:rPr>
          <w:i/>
          <w:iCs/>
          <w:color w:val="FF0000"/>
        </w:rPr>
        <w:t>pelo</w:t>
      </w:r>
      <w:r>
        <w:rPr>
          <w:i/>
          <w:iCs/>
          <w:color w:val="FF0000"/>
        </w:rPr>
        <w:t>(</w:t>
      </w:r>
      <w:r w:rsidRPr="006E1990">
        <w:rPr>
          <w:i/>
          <w:iCs/>
          <w:color w:val="FF0000"/>
        </w:rPr>
        <w:t>s</w:t>
      </w:r>
      <w:r>
        <w:rPr>
          <w:i/>
          <w:iCs/>
          <w:color w:val="FF0000"/>
        </w:rPr>
        <w:t>)</w:t>
      </w:r>
      <w:r w:rsidRPr="006E1990">
        <w:rPr>
          <w:i/>
          <w:iCs/>
          <w:color w:val="FF0000"/>
        </w:rPr>
        <w:t xml:space="preserve"> seguinte</w:t>
      </w:r>
      <w:r>
        <w:rPr>
          <w:i/>
          <w:iCs/>
          <w:color w:val="FF0000"/>
        </w:rPr>
        <w:t>(</w:t>
      </w:r>
      <w:r w:rsidRPr="006E1990">
        <w:rPr>
          <w:i/>
          <w:iCs/>
          <w:color w:val="FF0000"/>
        </w:rPr>
        <w:t>s</w:t>
      </w:r>
      <w:r>
        <w:rPr>
          <w:i/>
          <w:iCs/>
          <w:color w:val="FF0000"/>
        </w:rPr>
        <w:t>)</w:t>
      </w:r>
      <w:r w:rsidRPr="006E1990">
        <w:rPr>
          <w:i/>
          <w:iCs/>
          <w:color w:val="FF0000"/>
        </w:rPr>
        <w:t xml:space="preserve"> meio</w:t>
      </w:r>
      <w:r>
        <w:rPr>
          <w:i/>
          <w:iCs/>
          <w:color w:val="FF0000"/>
        </w:rPr>
        <w:t>(</w:t>
      </w:r>
      <w:r w:rsidRPr="006E1990">
        <w:rPr>
          <w:i/>
          <w:iCs/>
          <w:color w:val="FF0000"/>
        </w:rPr>
        <w:t>s</w:t>
      </w:r>
      <w:r>
        <w:rPr>
          <w:i/>
          <w:iCs/>
          <w:color w:val="FF0000"/>
        </w:rPr>
        <w:t>)</w:t>
      </w:r>
      <w:r w:rsidRPr="006E1990">
        <w:t xml:space="preserve">: </w:t>
      </w:r>
      <w:proofErr w:type="spellStart"/>
      <w:r w:rsidR="00AF1F26">
        <w:t>email</w:t>
      </w:r>
      <w:proofErr w:type="spellEnd"/>
      <w:r w:rsidR="00AF1F26">
        <w:t xml:space="preserve"> </w:t>
      </w:r>
      <w:hyperlink r:id="rId95" w:history="1">
        <w:r w:rsidR="00AF1F26" w:rsidRPr="002F31B7">
          <w:rPr>
            <w:rStyle w:val="Hyperlink"/>
          </w:rPr>
          <w:t>compras@crt.saude.sp.gov.br</w:t>
        </w:r>
      </w:hyperlink>
      <w:r w:rsidR="00AF1F26">
        <w:t xml:space="preserve">, constando o número do processo e número do </w:t>
      </w:r>
      <w:proofErr w:type="gramStart"/>
      <w:r w:rsidR="00AF1F26">
        <w:t>Edital</w:t>
      </w:r>
      <w:proofErr w:type="gramEnd"/>
    </w:p>
    <w:p w:rsidR="00A20206" w:rsidRPr="006E1990" w:rsidRDefault="00A20206" w:rsidP="00A20206">
      <w:pPr>
        <w:pStyle w:val="Nivel2"/>
      </w:pPr>
      <w:r w:rsidRPr="006E1990">
        <w:t xml:space="preserve">As </w:t>
      </w:r>
      <w:r w:rsidRPr="00447F3E">
        <w:t>impugnações</w:t>
      </w:r>
      <w:r w:rsidRPr="006E1990">
        <w:t xml:space="preserve"> e pedidos de esclarecimentos não suspendem os prazos previstos no certame.</w:t>
      </w:r>
    </w:p>
    <w:p w:rsidR="00A20206" w:rsidRPr="006E1990" w:rsidRDefault="00A20206" w:rsidP="00A20206">
      <w:pPr>
        <w:pStyle w:val="Nivel3"/>
      </w:pPr>
      <w:r w:rsidRPr="006E1990">
        <w:t xml:space="preserve">A </w:t>
      </w:r>
      <w:r w:rsidRPr="00447F3E">
        <w:t>concessão</w:t>
      </w:r>
      <w:r w:rsidRPr="006E1990">
        <w:t xml:space="preserve"> de efeito suspensivo à impugnação é medida excepcional</w:t>
      </w:r>
      <w:r>
        <w:t>,</w:t>
      </w:r>
      <w:r w:rsidRPr="006E1990">
        <w:t xml:space="preserve"> e</w:t>
      </w:r>
      <w:r>
        <w:t>, caso ocorra,</w:t>
      </w:r>
      <w:r w:rsidRPr="006E1990">
        <w:t xml:space="preserve"> ser</w:t>
      </w:r>
      <w:r>
        <w:t>á</w:t>
      </w:r>
      <w:r w:rsidRPr="006E1990">
        <w:t xml:space="preserve"> motivada nos autos do processo de licitação.</w:t>
      </w:r>
    </w:p>
    <w:p w:rsidR="00A20206" w:rsidRPr="003964BE" w:rsidRDefault="00A20206" w:rsidP="00A20206">
      <w:pPr>
        <w:pStyle w:val="Nivel2"/>
      </w:pPr>
      <w:r w:rsidRPr="00752251">
        <w:rPr>
          <w:bCs/>
        </w:rPr>
        <w:t>A</w:t>
      </w:r>
      <w:r>
        <w:rPr>
          <w:bCs/>
        </w:rPr>
        <w:t xml:space="preserve"> decisão da</w:t>
      </w:r>
      <w:r w:rsidRPr="00752251">
        <w:rPr>
          <w:bCs/>
        </w:rPr>
        <w:t xml:space="preserve"> impugnação </w:t>
      </w:r>
      <w:r>
        <w:rPr>
          <w:bCs/>
        </w:rPr>
        <w:t>ou</w:t>
      </w:r>
      <w:r w:rsidRPr="00752251">
        <w:rPr>
          <w:bCs/>
        </w:rPr>
        <w:t xml:space="preserve"> a</w:t>
      </w:r>
      <w:r>
        <w:rPr>
          <w:bCs/>
        </w:rPr>
        <w:t xml:space="preserve"> resposta a</w:t>
      </w:r>
      <w:r w:rsidRPr="00752251">
        <w:rPr>
          <w:bCs/>
        </w:rPr>
        <w:t>o pedido de esclarecimento</w:t>
      </w:r>
      <w:r>
        <w:rPr>
          <w:bCs/>
        </w:rPr>
        <w:t xml:space="preserve"> </w:t>
      </w:r>
      <w:r w:rsidRPr="00752251">
        <w:rPr>
          <w:bCs/>
        </w:rPr>
        <w:t>ser</w:t>
      </w:r>
      <w:r>
        <w:rPr>
          <w:bCs/>
        </w:rPr>
        <w:t>ão</w:t>
      </w:r>
      <w:r w:rsidRPr="00752251">
        <w:rPr>
          <w:bCs/>
        </w:rPr>
        <w:t xml:space="preserve"> divulgad</w:t>
      </w:r>
      <w:r>
        <w:rPr>
          <w:bCs/>
        </w:rPr>
        <w:t xml:space="preserve">as em sítio eletrônico oficial conforme especificado no subitem subsequente, </w:t>
      </w:r>
      <w:r w:rsidRPr="00752251">
        <w:rPr>
          <w:bCs/>
        </w:rPr>
        <w:t xml:space="preserve">no prazo de até </w:t>
      </w:r>
      <w:proofErr w:type="gramStart"/>
      <w:r w:rsidRPr="00752251">
        <w:rPr>
          <w:bCs/>
        </w:rPr>
        <w:t>3</w:t>
      </w:r>
      <w:proofErr w:type="gramEnd"/>
      <w:r w:rsidRPr="00752251">
        <w:rPr>
          <w:bCs/>
        </w:rPr>
        <w:t xml:space="preserve"> (três) dias úteis, limitado ao último dia útil anterior à data da abertura do certame.</w:t>
      </w:r>
    </w:p>
    <w:p w:rsidR="00A20206" w:rsidRDefault="00A20206" w:rsidP="00A20206">
      <w:pPr>
        <w:pStyle w:val="Nivel3"/>
      </w:pPr>
      <w:r w:rsidRPr="00752251">
        <w:rPr>
          <w:bCs/>
        </w:rPr>
        <w:t>A</w:t>
      </w:r>
      <w:r>
        <w:rPr>
          <w:bCs/>
        </w:rPr>
        <w:t>s</w:t>
      </w:r>
      <w:r w:rsidRPr="00752251">
        <w:rPr>
          <w:bCs/>
        </w:rPr>
        <w:t xml:space="preserve"> </w:t>
      </w:r>
      <w:r>
        <w:rPr>
          <w:bCs/>
        </w:rPr>
        <w:t xml:space="preserve">decisões das </w:t>
      </w:r>
      <w:r w:rsidRPr="00752251">
        <w:rPr>
          <w:bCs/>
        </w:rPr>
        <w:t>impugnaç</w:t>
      </w:r>
      <w:r>
        <w:rPr>
          <w:bCs/>
        </w:rPr>
        <w:t>ões</w:t>
      </w:r>
      <w:r w:rsidRPr="00752251">
        <w:rPr>
          <w:bCs/>
        </w:rPr>
        <w:t xml:space="preserve"> </w:t>
      </w:r>
      <w:r>
        <w:rPr>
          <w:bCs/>
        </w:rPr>
        <w:t>e</w:t>
      </w:r>
      <w:r w:rsidRPr="00752251">
        <w:rPr>
          <w:bCs/>
        </w:rPr>
        <w:t xml:space="preserve"> </w:t>
      </w:r>
      <w:r>
        <w:rPr>
          <w:bCs/>
        </w:rPr>
        <w:t xml:space="preserve">as respostas </w:t>
      </w:r>
      <w:r w:rsidRPr="00752251">
        <w:rPr>
          <w:bCs/>
        </w:rPr>
        <w:t>ao</w:t>
      </w:r>
      <w:r>
        <w:rPr>
          <w:bCs/>
        </w:rPr>
        <w:t>s</w:t>
      </w:r>
      <w:r w:rsidRPr="00752251">
        <w:rPr>
          <w:bCs/>
        </w:rPr>
        <w:t xml:space="preserve"> pedido</w:t>
      </w:r>
      <w:r>
        <w:rPr>
          <w:bCs/>
        </w:rPr>
        <w:t>s</w:t>
      </w:r>
      <w:r w:rsidRPr="00752251">
        <w:rPr>
          <w:bCs/>
        </w:rPr>
        <w:t xml:space="preserve"> de esclarecimento </w:t>
      </w:r>
      <w:r w:rsidRPr="004C2591">
        <w:rPr>
          <w:bCs/>
        </w:rPr>
        <w:t>ser</w:t>
      </w:r>
      <w:r>
        <w:rPr>
          <w:bCs/>
        </w:rPr>
        <w:t>ão</w:t>
      </w:r>
      <w:r w:rsidRPr="004C2591">
        <w:rPr>
          <w:bCs/>
        </w:rPr>
        <w:t xml:space="preserve"> juntada</w:t>
      </w:r>
      <w:r>
        <w:rPr>
          <w:bCs/>
        </w:rPr>
        <w:t>s</w:t>
      </w:r>
      <w:r w:rsidRPr="004C2591">
        <w:rPr>
          <w:bCs/>
        </w:rPr>
        <w:t xml:space="preserve"> ao</w:t>
      </w:r>
      <w:r>
        <w:rPr>
          <w:bCs/>
        </w:rPr>
        <w:t>s autos do</w:t>
      </w:r>
      <w:r w:rsidRPr="004C2591">
        <w:rPr>
          <w:bCs/>
        </w:rPr>
        <w:t xml:space="preserve"> processo </w:t>
      </w:r>
      <w:r>
        <w:rPr>
          <w:bCs/>
        </w:rPr>
        <w:t>licitatório</w:t>
      </w:r>
      <w:r w:rsidRPr="004C2591">
        <w:rPr>
          <w:bCs/>
        </w:rPr>
        <w:t>, ficar</w:t>
      </w:r>
      <w:r>
        <w:rPr>
          <w:bCs/>
        </w:rPr>
        <w:t>ão</w:t>
      </w:r>
      <w:r w:rsidRPr="004C2591">
        <w:rPr>
          <w:bCs/>
        </w:rPr>
        <w:t xml:space="preserve"> disponíve</w:t>
      </w:r>
      <w:r>
        <w:rPr>
          <w:bCs/>
        </w:rPr>
        <w:t>is</w:t>
      </w:r>
      <w:r w:rsidRPr="004C2591">
        <w:rPr>
          <w:bCs/>
        </w:rPr>
        <w:t xml:space="preserve"> para consulta por qualquer interessado, e serão publicadas</w:t>
      </w:r>
      <w:r>
        <w:rPr>
          <w:bCs/>
        </w:rPr>
        <w:t xml:space="preserve"> </w:t>
      </w:r>
      <w:r w:rsidRPr="003D3EF9">
        <w:rPr>
          <w:bCs/>
          <w:i/>
          <w:iCs/>
          <w:color w:val="FF0000"/>
        </w:rPr>
        <w:t>no sistema e no(s) endereço(s) eletrônico(s) na Internet</w:t>
      </w:r>
      <w:r w:rsidR="00AF1F26">
        <w:rPr>
          <w:bCs/>
          <w:i/>
          <w:iCs/>
          <w:color w:val="FF0000"/>
        </w:rPr>
        <w:t>: SEI, DOE</w:t>
      </w:r>
      <w:r w:rsidRPr="004C2591">
        <w:rPr>
          <w:bCs/>
        </w:rPr>
        <w:t>, sem informar a identidade do responsável pela impugnação</w:t>
      </w:r>
      <w:r>
        <w:rPr>
          <w:bCs/>
        </w:rPr>
        <w:t xml:space="preserve"> ou pelo pedido de esclarecimento</w:t>
      </w:r>
      <w:r w:rsidRPr="004C2591">
        <w:rPr>
          <w:bCs/>
        </w:rPr>
        <w:t>.</w:t>
      </w:r>
    </w:p>
    <w:p w:rsidR="00A20206" w:rsidRDefault="00A20206" w:rsidP="00A20206">
      <w:pPr>
        <w:pStyle w:val="Nivel2"/>
      </w:pPr>
      <w:r w:rsidRPr="006E1990">
        <w:t xml:space="preserve">Acolhida a </w:t>
      </w:r>
      <w:r w:rsidRPr="00447F3E">
        <w:t>impugnação</w:t>
      </w:r>
      <w:r w:rsidRPr="006E1990">
        <w:t>, será definida e publicada nova data para a realização do certame</w:t>
      </w:r>
      <w:r>
        <w:rPr>
          <w:bCs/>
        </w:rPr>
        <w:t>, exceto quando a alteração não comprometer a formulação das propostas</w:t>
      </w:r>
      <w:r w:rsidRPr="006E1990">
        <w:t>.</w:t>
      </w:r>
    </w:p>
    <w:p w:rsidR="00A20206" w:rsidRPr="009374BF" w:rsidRDefault="00A20206" w:rsidP="00A20206">
      <w:pPr>
        <w:pStyle w:val="Nivel2"/>
      </w:pPr>
      <w:r w:rsidRPr="00B918CA">
        <w:rPr>
          <w:bCs/>
        </w:rPr>
        <w:t xml:space="preserve">A ausência de impugnação implicará na aceitação tácita, pelo licitante, das condições previstas neste Edital e em seus </w:t>
      </w:r>
      <w:r>
        <w:rPr>
          <w:bCs/>
        </w:rPr>
        <w:t>A</w:t>
      </w:r>
      <w:r w:rsidRPr="00B918CA">
        <w:rPr>
          <w:bCs/>
        </w:rPr>
        <w:t>nexos.</w:t>
      </w:r>
    </w:p>
    <w:p w:rsidR="00A20206" w:rsidRPr="006E1990" w:rsidRDefault="00A20206" w:rsidP="00A20206">
      <w:pPr>
        <w:pStyle w:val="Nivel2"/>
      </w:pPr>
      <w:r w:rsidRPr="00B918CA">
        <w:rPr>
          <w:bCs/>
        </w:rPr>
        <w:t>A ausência de pedido de esclarecimento implicará na presunção de que os interessados não tiveram dúvidas a respeito da presente licitação, razão pela qual não serão admitidos questionamentos extemporâneos.</w:t>
      </w:r>
    </w:p>
    <w:p w:rsidR="00A20206" w:rsidRPr="006E1990" w:rsidRDefault="00A20206" w:rsidP="00A20206">
      <w:pPr>
        <w:pStyle w:val="Nivel01"/>
      </w:pPr>
      <w:bookmarkStart w:id="64" w:name="_Toc135469236"/>
      <w:r>
        <w:t xml:space="preserve">DAS </w:t>
      </w:r>
      <w:r w:rsidRPr="00447F3E">
        <w:t>DISPOSIÇÕES</w:t>
      </w:r>
      <w:r>
        <w:t xml:space="preserve"> GERAIS</w:t>
      </w:r>
      <w:bookmarkEnd w:id="64"/>
    </w:p>
    <w:p w:rsidR="00A20206" w:rsidRDefault="00A20206" w:rsidP="00A20206">
      <w:pPr>
        <w:pStyle w:val="Nivel2"/>
      </w:pPr>
      <w:bookmarkStart w:id="65" w:name="_Hlk82473550"/>
      <w:r>
        <w:t xml:space="preserve">Exaurida a fase recursal, será observado o disposto no art. 71 da </w:t>
      </w:r>
      <w:hyperlink r:id="rId96" w:history="1">
        <w:r w:rsidRPr="00E917F5">
          <w:rPr>
            <w:rStyle w:val="Hyperlink"/>
          </w:rPr>
          <w:t>Lei nº 14.133, de 2021</w:t>
        </w:r>
      </w:hyperlink>
      <w:r>
        <w:t>.</w:t>
      </w:r>
    </w:p>
    <w:p w:rsidR="00A20206" w:rsidRDefault="00A20206" w:rsidP="00A20206">
      <w:pPr>
        <w:pStyle w:val="Nivel3"/>
      </w:pPr>
      <w:r>
        <w:t>C</w:t>
      </w:r>
      <w:r w:rsidRPr="00F42464">
        <w:t xml:space="preserve">onstatada a regularidade dos atos praticados, a autoridade </w:t>
      </w:r>
      <w:r>
        <w:t>superior</w:t>
      </w:r>
      <w:r w:rsidRPr="00F42464">
        <w:t xml:space="preserve"> adjudicará o objeto da licitação </w:t>
      </w:r>
      <w:r>
        <w:t>ao</w:t>
      </w:r>
      <w:r w:rsidRPr="00F42464">
        <w:t xml:space="preserve"> licitante vencedor e homologará o procedimento licitatório.</w:t>
      </w:r>
    </w:p>
    <w:p w:rsidR="00A20206" w:rsidRPr="00447F3E" w:rsidRDefault="00A20206" w:rsidP="00A20206">
      <w:pPr>
        <w:pStyle w:val="Nivel2"/>
      </w:pPr>
      <w:r w:rsidRPr="00447F3E">
        <w:t>Será divulgada ata da sessão pública no sistema eletrônico.</w:t>
      </w:r>
    </w:p>
    <w:p w:rsidR="00A20206" w:rsidRPr="00447F3E" w:rsidRDefault="00A20206" w:rsidP="00A20206">
      <w:pPr>
        <w:pStyle w:val="Nivel2"/>
      </w:pPr>
      <w:r w:rsidRPr="00447F3E">
        <w:t xml:space="preserve">Não havendo expediente ou ocorrendo qualquer fato superveniente que impeça a realização do certame na data marcada, a sessão será automaticamente transferida para o </w:t>
      </w:r>
      <w:r w:rsidRPr="00447F3E">
        <w:lastRenderedPageBreak/>
        <w:t xml:space="preserve">primeiro dia útil subsequente, no mesmo horário anteriormente estabelecido, desde que não haja comunicação em contrário, pelo </w:t>
      </w:r>
      <w:r>
        <w:t>p</w:t>
      </w:r>
      <w:r w:rsidRPr="00447F3E">
        <w:t>regoeiro.</w:t>
      </w:r>
    </w:p>
    <w:p w:rsidR="00A20206" w:rsidRPr="00447F3E" w:rsidRDefault="00A20206" w:rsidP="00A20206">
      <w:pPr>
        <w:pStyle w:val="Nivel2"/>
      </w:pPr>
      <w:r w:rsidRPr="00447F3E">
        <w:t>Todas as referências de tempo no Edital, no aviso e durante a sessão pública observarão o horário de Brasília - DF.</w:t>
      </w:r>
    </w:p>
    <w:p w:rsidR="00A20206" w:rsidRPr="00447F3E" w:rsidRDefault="00A20206" w:rsidP="00A20206">
      <w:pPr>
        <w:pStyle w:val="Nivel2"/>
      </w:pPr>
      <w:r w:rsidRPr="00447F3E">
        <w:t>A homologação do resultado desta licitação não implicará direito à contratação.</w:t>
      </w:r>
    </w:p>
    <w:p w:rsidR="00A20206" w:rsidRDefault="00A20206" w:rsidP="00A20206">
      <w:pPr>
        <w:pStyle w:val="Nivel2"/>
      </w:pPr>
      <w:r w:rsidRPr="006E1990">
        <w:t>As normas di</w:t>
      </w:r>
      <w:r w:rsidRPr="00447F3E">
        <w:t xml:space="preserve">sciplinadoras da licitação serão interpretadas em favor da ampliação da disputa entre os interessados, desde que não comprometam o interesse </w:t>
      </w:r>
      <w:r>
        <w:t>público</w:t>
      </w:r>
      <w:r w:rsidRPr="00447F3E">
        <w:t>, o princípio da isonomia, a finalidade e a segurança da contratação.</w:t>
      </w:r>
    </w:p>
    <w:p w:rsidR="00A20206" w:rsidRPr="00447F3E" w:rsidRDefault="00A20206" w:rsidP="00A20206">
      <w:pPr>
        <w:pStyle w:val="Nivel2"/>
      </w:pPr>
      <w:r w:rsidRPr="00217987">
        <w:t xml:space="preserve">Os casos omissos serão solucionados pelo </w:t>
      </w:r>
      <w:r>
        <w:t>p</w:t>
      </w:r>
      <w:r w:rsidRPr="00217987">
        <w:t>regoeiro</w:t>
      </w:r>
      <w:r>
        <w:t>.</w:t>
      </w:r>
    </w:p>
    <w:p w:rsidR="00A20206" w:rsidRPr="00447F3E" w:rsidRDefault="00A20206" w:rsidP="00A20206">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rsidR="00A20206" w:rsidRPr="00447F3E" w:rsidRDefault="00A20206" w:rsidP="00A20206">
      <w:pPr>
        <w:pStyle w:val="Nivel2"/>
      </w:pPr>
      <w:r w:rsidRPr="00447F3E">
        <w:t>Na contagem dos prazos estabelecidos neste Edital e seus Anexos, excluir-se-á o dia do início e incluir-se-á o do vencimento. Só se iniciam e vencem os prazos em dias de expediente na Administração.</w:t>
      </w:r>
    </w:p>
    <w:p w:rsidR="00A20206" w:rsidRDefault="00A20206" w:rsidP="00A20206">
      <w:pPr>
        <w:pStyle w:val="Nivel2"/>
      </w:pPr>
      <w:r w:rsidRPr="00C6048A">
        <w:t xml:space="preserve">No julgamento das propostas e da habilitação, o </w:t>
      </w:r>
      <w:r>
        <w:t>p</w:t>
      </w:r>
      <w:r w:rsidRPr="00C6048A">
        <w:t xml:space="preserve">regoeiro poderá sanar erros ou falhas que não alterem a substância das propostas, dos documentos e sua validade jurídica, mediante </w:t>
      </w:r>
      <w:r>
        <w:t>decisão</w:t>
      </w:r>
      <w:r w:rsidRPr="00C6048A">
        <w:t xml:space="preserve"> fundamentad</w:t>
      </w:r>
      <w:r>
        <w:t>a</w:t>
      </w:r>
      <w:r w:rsidRPr="00C6048A">
        <w:t>, registrad</w:t>
      </w:r>
      <w:r>
        <w:t>a</w:t>
      </w:r>
      <w:r w:rsidRPr="00C6048A">
        <w:t xml:space="preserve"> em ata e acessível a todos, atribuindo-lhes validade e eficácia para fins de habilitação e classificação.</w:t>
      </w:r>
    </w:p>
    <w:p w:rsidR="00A20206" w:rsidRDefault="00A20206" w:rsidP="00A20206">
      <w:pPr>
        <w:pStyle w:val="Nivel3"/>
      </w:pPr>
      <w:r w:rsidRPr="00C6048A">
        <w:t>As falhas passíveis de saneamento na documentação apresentada pelo licitante são aquelas cujo conteúdo retrate situação fática ou jurídica já existente na data da abertura da sessão pública deste Pregão.</w:t>
      </w:r>
    </w:p>
    <w:p w:rsidR="00A20206" w:rsidRPr="00447F3E" w:rsidRDefault="00A20206" w:rsidP="00A20206">
      <w:pPr>
        <w:pStyle w:val="Nivel3"/>
      </w:pPr>
      <w:r w:rsidRPr="00447F3E">
        <w:t xml:space="preserve">O desatendimento de exigências formais não essenciais não importará o afastamento do licitante, desde que seja possível o aproveitamento do ato, </w:t>
      </w:r>
      <w:proofErr w:type="gramStart"/>
      <w:r w:rsidRPr="00447F3E">
        <w:t>observados</w:t>
      </w:r>
      <w:proofErr w:type="gramEnd"/>
      <w:r w:rsidRPr="00447F3E">
        <w:t xml:space="preserve"> os princípios da isonomia e do interesse público</w:t>
      </w:r>
      <w:r w:rsidRPr="00C6048A">
        <w:t>, nos termos do inciso III do art</w:t>
      </w:r>
      <w:r>
        <w:t>.</w:t>
      </w:r>
      <w:r w:rsidRPr="00C6048A">
        <w:t xml:space="preserve"> 12 da </w:t>
      </w:r>
      <w:hyperlink r:id="rId97"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rsidR="00A20206" w:rsidRPr="006E1990" w:rsidRDefault="00A20206" w:rsidP="00A20206">
      <w:pPr>
        <w:pStyle w:val="Nivel2"/>
        <w:rPr>
          <w:rFonts w:eastAsia="Times New Roman"/>
        </w:rPr>
      </w:pPr>
      <w:r w:rsidRPr="00560D40">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r w:rsidRPr="006E1990">
        <w:t>.</w:t>
      </w:r>
    </w:p>
    <w:p w:rsidR="00A20206" w:rsidRPr="006E1990" w:rsidRDefault="00A20206" w:rsidP="00A20206">
      <w:pPr>
        <w:pStyle w:val="Nivel2"/>
        <w:rPr>
          <w:rFonts w:eastAsia="Times New Roman"/>
        </w:rPr>
      </w:pPr>
      <w:r w:rsidRPr="006E1990">
        <w:t>O Edital e seus anexos estão disponíveis, na íntegra, no Portal Nacional de Contratações Públicas (PNCP)</w:t>
      </w:r>
      <w:r w:rsidR="00AF1F26">
        <w:rPr>
          <w:i/>
          <w:iCs/>
          <w:color w:val="FF0000"/>
        </w:rPr>
        <w:t xml:space="preserve"> e no endereço eletrônico </w:t>
      </w:r>
      <w:proofErr w:type="gramStart"/>
      <w:r w:rsidR="00AF1F26">
        <w:rPr>
          <w:i/>
          <w:iCs/>
          <w:color w:val="FF0000"/>
        </w:rPr>
        <w:t>compras.</w:t>
      </w:r>
      <w:proofErr w:type="gramEnd"/>
      <w:r w:rsidR="00AF1F26">
        <w:rPr>
          <w:i/>
          <w:iCs/>
          <w:color w:val="FF0000"/>
        </w:rPr>
        <w:t>gov.br.</w:t>
      </w:r>
      <w:r w:rsidRPr="006E1990">
        <w:t>.</w:t>
      </w:r>
    </w:p>
    <w:p w:rsidR="00A20206" w:rsidRPr="003D3EF9" w:rsidRDefault="00A20206" w:rsidP="00A20206">
      <w:pPr>
        <w:pStyle w:val="Nivel2"/>
        <w:rPr>
          <w:rFonts w:eastAsia="Times New Roman"/>
        </w:rPr>
      </w:pPr>
      <w:r w:rsidRPr="00FB5421">
        <w:rPr>
          <w:iCs/>
        </w:rPr>
        <w:t>Para dirimir quaisquer questões decorrentes da licitação, não resolvidas na esfera administrativa, será competente o foro da Comarca da Capital do Estado de São Paulo.</w:t>
      </w:r>
    </w:p>
    <w:p w:rsidR="00A20206" w:rsidRPr="006E1990" w:rsidRDefault="00A20206" w:rsidP="00A20206">
      <w:pPr>
        <w:pStyle w:val="Nivel2"/>
        <w:rPr>
          <w:rFonts w:eastAsia="Times New Roman"/>
        </w:rPr>
      </w:pPr>
      <w:r w:rsidRPr="00447F3E">
        <w:t>Integram</w:t>
      </w:r>
      <w:r w:rsidRPr="006E1990">
        <w:t xml:space="preserve"> este Edital, para todos os fins e efeitos, os seguintes </w:t>
      </w:r>
      <w:r>
        <w:t>A</w:t>
      </w:r>
      <w:r w:rsidRPr="006E1990">
        <w:t>nexos:</w:t>
      </w:r>
    </w:p>
    <w:p w:rsidR="00A20206" w:rsidRPr="003D3EF9" w:rsidRDefault="00A20206" w:rsidP="00AF1F26">
      <w:pPr>
        <w:pStyle w:val="Nvel3-R"/>
      </w:pPr>
      <w:r w:rsidRPr="003D3EF9">
        <w:t xml:space="preserve">ANEXO I </w:t>
      </w:r>
      <w:r w:rsidR="004E19C3">
        <w:t xml:space="preserve">– </w:t>
      </w:r>
      <w:r w:rsidRPr="003D3EF9">
        <w:t>Termo</w:t>
      </w:r>
      <w:r w:rsidR="004E19C3">
        <w:t xml:space="preserve"> </w:t>
      </w:r>
      <w:r w:rsidRPr="003D3EF9">
        <w:t>de Referência</w:t>
      </w:r>
      <w:r>
        <w:t>;</w:t>
      </w:r>
    </w:p>
    <w:p w:rsidR="00A20206" w:rsidRDefault="00A20206" w:rsidP="00A20206">
      <w:pPr>
        <w:pStyle w:val="Nvel3-R"/>
      </w:pPr>
      <w:r>
        <w:t>ANEXO I</w:t>
      </w:r>
      <w:r w:rsidR="004E19C3">
        <w:t>I</w:t>
      </w:r>
      <w:r>
        <w:t xml:space="preserve"> – </w:t>
      </w:r>
      <w:r w:rsidRPr="00DB6A3D">
        <w:t xml:space="preserve">Modelo </w:t>
      </w:r>
      <w:r w:rsidR="00D20410">
        <w:t>d</w:t>
      </w:r>
      <w:r w:rsidRPr="00DB6A3D">
        <w:t>a planilha de proposta</w:t>
      </w:r>
      <w:r>
        <w:t>;</w:t>
      </w:r>
    </w:p>
    <w:p w:rsidR="00A20206" w:rsidRDefault="004E19C3" w:rsidP="00A20206">
      <w:pPr>
        <w:pStyle w:val="Nvel3-R"/>
      </w:pPr>
      <w:r>
        <w:t>ANEXO III</w:t>
      </w:r>
      <w:r w:rsidR="00A20206">
        <w:t xml:space="preserve"> – Modelo(s) de </w:t>
      </w:r>
      <w:proofErr w:type="gramStart"/>
      <w:r w:rsidR="00A20206">
        <w:t>Declaração(</w:t>
      </w:r>
      <w:proofErr w:type="spellStart"/>
      <w:proofErr w:type="gramEnd"/>
      <w:r w:rsidR="00A20206">
        <w:t>ões</w:t>
      </w:r>
      <w:proofErr w:type="spellEnd"/>
      <w:r w:rsidR="00A20206">
        <w:t>);</w:t>
      </w:r>
    </w:p>
    <w:p w:rsidR="00D20410" w:rsidRDefault="00D20410" w:rsidP="00A20206">
      <w:pPr>
        <w:pStyle w:val="Nvel3-R"/>
      </w:pPr>
      <w:r>
        <w:lastRenderedPageBreak/>
        <w:t>ANEXO IV – Cópia da resolução SS-92, de 10-11-</w:t>
      </w:r>
      <w:proofErr w:type="gramStart"/>
      <w:r>
        <w:t>2016</w:t>
      </w:r>
      <w:proofErr w:type="gramEnd"/>
    </w:p>
    <w:p w:rsidR="00CD5132" w:rsidRDefault="00CD5132" w:rsidP="00A20206">
      <w:pPr>
        <w:pStyle w:val="Nvel3-R"/>
      </w:pPr>
      <w:r>
        <w:t>ANEXO V – MINUTA DO TERMO DE CONTRATO</w:t>
      </w:r>
    </w:p>
    <w:p w:rsidR="009607E4" w:rsidRDefault="009607E4" w:rsidP="00B51F76">
      <w:pPr>
        <w:pStyle w:val="Nvel3-R"/>
        <w:numPr>
          <w:ilvl w:val="0"/>
          <w:numId w:val="0"/>
        </w:numPr>
        <w:ind w:left="284"/>
      </w:pPr>
    </w:p>
    <w:p w:rsidR="00A20206" w:rsidRPr="006E1990" w:rsidRDefault="00A20206" w:rsidP="00A20206">
      <w:pPr>
        <w:pStyle w:val="Nivel2"/>
        <w:numPr>
          <w:ilvl w:val="0"/>
          <w:numId w:val="0"/>
        </w:numPr>
        <w:ind w:left="4969"/>
      </w:pPr>
    </w:p>
    <w:p w:rsidR="00A20206" w:rsidRDefault="00AF1F26" w:rsidP="009607E4">
      <w:pPr>
        <w:spacing w:beforeLines="120" w:before="288" w:afterLines="120" w:after="288" w:line="312" w:lineRule="auto"/>
        <w:ind w:firstLine="567"/>
        <w:jc w:val="center"/>
        <w:rPr>
          <w:rFonts w:ascii="Arial" w:eastAsia="MS Mincho" w:hAnsi="Arial" w:cs="Arial"/>
          <w:i/>
          <w:iCs/>
          <w:color w:val="FF0000"/>
          <w:sz w:val="20"/>
          <w:szCs w:val="20"/>
        </w:rPr>
      </w:pPr>
      <w:r>
        <w:rPr>
          <w:rFonts w:ascii="Arial" w:eastAsia="MS Mincho" w:hAnsi="Arial" w:cs="Arial"/>
          <w:i/>
          <w:iCs/>
          <w:color w:val="FF0000"/>
          <w:sz w:val="20"/>
          <w:szCs w:val="20"/>
        </w:rPr>
        <w:t xml:space="preserve">São Paulo, </w:t>
      </w:r>
      <w:r w:rsidR="000A0466">
        <w:rPr>
          <w:rFonts w:ascii="Arial" w:eastAsia="MS Mincho" w:hAnsi="Arial" w:cs="Arial"/>
          <w:i/>
          <w:iCs/>
          <w:color w:val="FF0000"/>
          <w:sz w:val="20"/>
          <w:szCs w:val="20"/>
        </w:rPr>
        <w:t>04</w:t>
      </w:r>
      <w:r>
        <w:rPr>
          <w:rFonts w:ascii="Arial" w:eastAsia="MS Mincho" w:hAnsi="Arial" w:cs="Arial"/>
          <w:i/>
          <w:iCs/>
          <w:color w:val="FF0000"/>
          <w:sz w:val="20"/>
          <w:szCs w:val="20"/>
        </w:rPr>
        <w:t xml:space="preserve"> de </w:t>
      </w:r>
      <w:r w:rsidR="000A0466">
        <w:rPr>
          <w:rFonts w:ascii="Arial" w:eastAsia="MS Mincho" w:hAnsi="Arial" w:cs="Arial"/>
          <w:i/>
          <w:iCs/>
          <w:color w:val="FF0000"/>
          <w:sz w:val="20"/>
          <w:szCs w:val="20"/>
        </w:rPr>
        <w:t>junho</w:t>
      </w:r>
      <w:r>
        <w:rPr>
          <w:rFonts w:ascii="Arial" w:eastAsia="MS Mincho" w:hAnsi="Arial" w:cs="Arial"/>
          <w:i/>
          <w:iCs/>
          <w:color w:val="FF0000"/>
          <w:sz w:val="20"/>
          <w:szCs w:val="20"/>
        </w:rPr>
        <w:t xml:space="preserve"> de </w:t>
      </w:r>
      <w:proofErr w:type="gramStart"/>
      <w:r>
        <w:rPr>
          <w:rFonts w:ascii="Arial" w:eastAsia="MS Mincho" w:hAnsi="Arial" w:cs="Arial"/>
          <w:i/>
          <w:iCs/>
          <w:color w:val="FF0000"/>
          <w:sz w:val="20"/>
          <w:szCs w:val="20"/>
        </w:rPr>
        <w:t>2024</w:t>
      </w:r>
      <w:proofErr w:type="gramEnd"/>
    </w:p>
    <w:p w:rsidR="009607E4" w:rsidRPr="006E1990" w:rsidRDefault="009607E4" w:rsidP="00AF1F26">
      <w:pPr>
        <w:spacing w:beforeLines="120" w:before="288" w:afterLines="120" w:after="288" w:line="312" w:lineRule="auto"/>
        <w:ind w:firstLine="567"/>
        <w:jc w:val="center"/>
        <w:rPr>
          <w:rFonts w:ascii="Arial" w:eastAsia="MS Mincho" w:hAnsi="Arial" w:cs="Arial"/>
          <w:color w:val="000000"/>
          <w:sz w:val="20"/>
          <w:szCs w:val="20"/>
        </w:rPr>
      </w:pPr>
    </w:p>
    <w:bookmarkEnd w:id="65"/>
    <w:p w:rsidR="00A20206" w:rsidRDefault="00D20410" w:rsidP="009607E4">
      <w:pPr>
        <w:jc w:val="center"/>
        <w:rPr>
          <w:rFonts w:ascii="Arial" w:hAnsi="Arial" w:cs="Arial"/>
          <w:sz w:val="20"/>
          <w:szCs w:val="20"/>
        </w:rPr>
      </w:pPr>
      <w:r>
        <w:rPr>
          <w:rFonts w:ascii="Arial" w:hAnsi="Arial" w:cs="Arial"/>
          <w:sz w:val="20"/>
          <w:szCs w:val="20"/>
        </w:rPr>
        <w:t>Paulo Cesar Soares Mineiro</w:t>
      </w:r>
    </w:p>
    <w:p w:rsidR="00D20410" w:rsidRDefault="00D20410" w:rsidP="009607E4">
      <w:pPr>
        <w:jc w:val="center"/>
        <w:rPr>
          <w:rFonts w:ascii="Arial" w:hAnsi="Arial" w:cs="Arial"/>
          <w:sz w:val="20"/>
          <w:szCs w:val="20"/>
        </w:rPr>
      </w:pPr>
      <w:r>
        <w:rPr>
          <w:rFonts w:ascii="Arial" w:hAnsi="Arial" w:cs="Arial"/>
          <w:sz w:val="20"/>
          <w:szCs w:val="20"/>
        </w:rPr>
        <w:t>Diretor Técnico I</w:t>
      </w:r>
    </w:p>
    <w:p w:rsidR="009607E4" w:rsidRDefault="009607E4" w:rsidP="009607E4">
      <w:pPr>
        <w:jc w:val="center"/>
        <w:rPr>
          <w:rFonts w:ascii="Arial" w:hAnsi="Arial" w:cs="Arial"/>
          <w:sz w:val="20"/>
          <w:szCs w:val="20"/>
        </w:rPr>
      </w:pPr>
    </w:p>
    <w:p w:rsidR="009607E4" w:rsidRDefault="009607E4" w:rsidP="009607E4">
      <w:pPr>
        <w:jc w:val="center"/>
        <w:rPr>
          <w:rFonts w:ascii="Arial" w:hAnsi="Arial" w:cs="Arial"/>
          <w:sz w:val="20"/>
          <w:szCs w:val="20"/>
        </w:rPr>
      </w:pPr>
    </w:p>
    <w:p w:rsidR="00D20410" w:rsidRDefault="00D20410" w:rsidP="009607E4">
      <w:pPr>
        <w:jc w:val="center"/>
        <w:rPr>
          <w:rFonts w:ascii="Arial" w:hAnsi="Arial" w:cs="Arial"/>
          <w:sz w:val="20"/>
          <w:szCs w:val="20"/>
        </w:rPr>
      </w:pPr>
    </w:p>
    <w:p w:rsidR="00D20410" w:rsidRDefault="00D20410" w:rsidP="009607E4">
      <w:pPr>
        <w:jc w:val="center"/>
        <w:rPr>
          <w:rFonts w:ascii="Arial" w:hAnsi="Arial" w:cs="Arial"/>
          <w:sz w:val="20"/>
          <w:szCs w:val="20"/>
        </w:rPr>
      </w:pPr>
      <w:r>
        <w:rPr>
          <w:rFonts w:ascii="Arial" w:hAnsi="Arial" w:cs="Arial"/>
          <w:sz w:val="20"/>
          <w:szCs w:val="20"/>
        </w:rPr>
        <w:t>Alexandre Gonçalves</w:t>
      </w:r>
    </w:p>
    <w:p w:rsidR="00D20410" w:rsidRDefault="00D20410" w:rsidP="009607E4">
      <w:pPr>
        <w:jc w:val="center"/>
        <w:rPr>
          <w:rFonts w:ascii="Arial" w:hAnsi="Arial" w:cs="Arial"/>
          <w:sz w:val="20"/>
          <w:szCs w:val="20"/>
        </w:rPr>
      </w:pPr>
      <w:r>
        <w:rPr>
          <w:rFonts w:ascii="Arial" w:hAnsi="Arial" w:cs="Arial"/>
          <w:sz w:val="20"/>
          <w:szCs w:val="20"/>
        </w:rPr>
        <w:t>Diretor Técnico de Saúde III</w:t>
      </w:r>
    </w:p>
    <w:p w:rsidR="00A20206" w:rsidRDefault="00A20206" w:rsidP="00A20206">
      <w:pPr>
        <w:rPr>
          <w:rFonts w:ascii="Arial" w:hAnsi="Arial" w:cs="Arial"/>
          <w:sz w:val="20"/>
          <w:szCs w:val="20"/>
        </w:rPr>
      </w:pPr>
      <w:r>
        <w:rPr>
          <w:rFonts w:ascii="Arial" w:hAnsi="Arial" w:cs="Arial"/>
          <w:sz w:val="20"/>
          <w:szCs w:val="20"/>
        </w:rPr>
        <w:br w:type="page"/>
      </w:r>
    </w:p>
    <w:p w:rsidR="00A20206" w:rsidRDefault="00A20206" w:rsidP="00A20206">
      <w:pPr>
        <w:jc w:val="center"/>
        <w:rPr>
          <w:rFonts w:ascii="Arial" w:hAnsi="Arial" w:cs="Arial"/>
          <w:b/>
          <w:bCs/>
          <w:sz w:val="20"/>
          <w:szCs w:val="20"/>
        </w:rPr>
      </w:pPr>
      <w:r w:rsidRPr="003D3EF9">
        <w:rPr>
          <w:rFonts w:ascii="Arial" w:hAnsi="Arial" w:cs="Arial"/>
          <w:b/>
          <w:bCs/>
          <w:sz w:val="20"/>
          <w:szCs w:val="20"/>
        </w:rPr>
        <w:lastRenderedPageBreak/>
        <w:t>ANEXO I</w:t>
      </w:r>
    </w:p>
    <w:p w:rsidR="00A20206" w:rsidRPr="003D3EF9" w:rsidRDefault="00A20206" w:rsidP="00A20206">
      <w:pPr>
        <w:jc w:val="center"/>
        <w:rPr>
          <w:rFonts w:ascii="Arial" w:hAnsi="Arial" w:cs="Arial"/>
          <w:b/>
          <w:bCs/>
          <w:sz w:val="20"/>
          <w:szCs w:val="20"/>
        </w:rPr>
      </w:pPr>
    </w:p>
    <w:p w:rsidR="001E353F" w:rsidRPr="003A61BD" w:rsidRDefault="001E353F" w:rsidP="003A61BD">
      <w:pPr>
        <w:pStyle w:val="Ttulo1"/>
        <w:spacing w:before="0" w:line="360" w:lineRule="auto"/>
        <w:jc w:val="center"/>
        <w:rPr>
          <w:rFonts w:ascii="Arial" w:hAnsi="Arial" w:cs="Arial"/>
          <w:color w:val="000000"/>
          <w:sz w:val="20"/>
          <w:szCs w:val="20"/>
        </w:rPr>
      </w:pPr>
      <w:r w:rsidRPr="003A61BD">
        <w:rPr>
          <w:rFonts w:ascii="Arial" w:hAnsi="Arial" w:cs="Arial"/>
          <w:color w:val="000000"/>
          <w:sz w:val="20"/>
          <w:szCs w:val="20"/>
        </w:rPr>
        <w:t>TERMO DE REFERÊNCIA</w:t>
      </w:r>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r w:rsidRPr="003A61BD">
        <w:rPr>
          <w:rFonts w:ascii="Arial" w:hAnsi="Arial" w:cs="Arial"/>
          <w:color w:val="000000"/>
          <w:sz w:val="20"/>
          <w:szCs w:val="20"/>
        </w:rPr>
        <w:t> </w:t>
      </w:r>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r w:rsidRPr="003A61BD">
        <w:rPr>
          <w:rFonts w:ascii="Arial" w:hAnsi="Arial" w:cs="Arial"/>
          <w:b/>
          <w:bCs/>
          <w:color w:val="000000"/>
          <w:sz w:val="20"/>
          <w:szCs w:val="20"/>
        </w:rPr>
        <w:t>CONTRATAÇÃO DE EMPRESA ESPECIALIZADA EM PRESTAÇÃO DE SERVIÇOS DE MANUTENÇÃO PREVENTIVA, CORRETIVA E INSPEÇÃO TÉCNICA EM EQUIPAMENTOS DE IMAGENS MÉDICAS, INCLUINDO SISTEMA DE ARMAZENAMENTO E DISTRIBUIÇÃO DE IMAGENS.</w:t>
      </w:r>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r w:rsidRPr="003A61BD">
        <w:rPr>
          <w:rFonts w:ascii="Arial" w:hAnsi="Arial" w:cs="Arial"/>
          <w:color w:val="000000"/>
          <w:sz w:val="20"/>
          <w:szCs w:val="20"/>
        </w:rPr>
        <w:t> </w:t>
      </w:r>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r w:rsidRPr="003A61BD">
        <w:rPr>
          <w:rFonts w:ascii="Arial" w:hAnsi="Arial" w:cs="Arial"/>
          <w:b/>
          <w:bCs/>
          <w:color w:val="000000"/>
          <w:sz w:val="20"/>
          <w:szCs w:val="20"/>
        </w:rPr>
        <w:t>1. INTRODUÇÃO</w:t>
      </w:r>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r w:rsidRPr="003A61BD">
        <w:rPr>
          <w:rFonts w:ascii="Arial" w:hAnsi="Arial" w:cs="Arial"/>
          <w:color w:val="000000"/>
          <w:sz w:val="20"/>
          <w:szCs w:val="20"/>
        </w:rPr>
        <w:t>Este documento apresenta o Termo de Referencia para prestação de serviços de manutenção preventiva, corretiva e inspeção técnica dos equipamentos de imagens médicas e sistema de armazenamento e distribuição das imagens no Centro de Referência e Treinamento DST/AIDS, incluindo o fornecimento das peças de reposição. Os Equipamentos de Imagens Médicas contemplados neste</w:t>
      </w:r>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proofErr w:type="gramStart"/>
      <w:r w:rsidRPr="003A61BD">
        <w:rPr>
          <w:rFonts w:ascii="Arial" w:hAnsi="Arial" w:cs="Arial"/>
          <w:color w:val="000000"/>
          <w:sz w:val="20"/>
          <w:szCs w:val="20"/>
        </w:rPr>
        <w:t>projeto</w:t>
      </w:r>
      <w:proofErr w:type="gramEnd"/>
      <w:r w:rsidRPr="003A61BD">
        <w:rPr>
          <w:rFonts w:ascii="Arial" w:hAnsi="Arial" w:cs="Arial"/>
          <w:color w:val="000000"/>
          <w:sz w:val="20"/>
          <w:szCs w:val="20"/>
        </w:rPr>
        <w:t xml:space="preserve"> são:</w:t>
      </w:r>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r w:rsidRPr="003A61BD">
        <w:rPr>
          <w:rFonts w:ascii="Arial" w:hAnsi="Arial" w:cs="Arial"/>
          <w:b/>
          <w:bCs/>
          <w:i/>
          <w:iCs/>
          <w:color w:val="000000"/>
          <w:sz w:val="20"/>
          <w:szCs w:val="20"/>
        </w:rPr>
        <w:t xml:space="preserve">• 01 Equipamento de </w:t>
      </w:r>
      <w:proofErr w:type="gramStart"/>
      <w:r w:rsidRPr="003A61BD">
        <w:rPr>
          <w:rFonts w:ascii="Arial" w:hAnsi="Arial" w:cs="Arial"/>
          <w:b/>
          <w:bCs/>
          <w:i/>
          <w:iCs/>
          <w:color w:val="000000"/>
          <w:sz w:val="20"/>
          <w:szCs w:val="20"/>
        </w:rPr>
        <w:t>Raio-X</w:t>
      </w:r>
      <w:proofErr w:type="gramEnd"/>
      <w:r w:rsidRPr="003A61BD">
        <w:rPr>
          <w:rFonts w:ascii="Arial" w:hAnsi="Arial" w:cs="Arial"/>
          <w:b/>
          <w:bCs/>
          <w:i/>
          <w:iCs/>
          <w:color w:val="000000"/>
          <w:sz w:val="20"/>
          <w:szCs w:val="20"/>
        </w:rPr>
        <w:t xml:space="preserve"> Portátil</w:t>
      </w:r>
      <w:r w:rsidRPr="003A61BD">
        <w:rPr>
          <w:rFonts w:ascii="Arial" w:hAnsi="Arial" w:cs="Arial"/>
          <w:b/>
          <w:bCs/>
          <w:color w:val="000000"/>
          <w:sz w:val="20"/>
          <w:szCs w:val="20"/>
        </w:rPr>
        <w:t>, </w:t>
      </w:r>
      <w:r w:rsidRPr="003A61BD">
        <w:rPr>
          <w:rFonts w:ascii="Arial" w:hAnsi="Arial" w:cs="Arial"/>
          <w:b/>
          <w:bCs/>
          <w:i/>
          <w:iCs/>
          <w:color w:val="000000"/>
          <w:sz w:val="20"/>
          <w:szCs w:val="20"/>
        </w:rPr>
        <w:t xml:space="preserve">marca </w:t>
      </w:r>
      <w:proofErr w:type="spellStart"/>
      <w:r w:rsidRPr="003A61BD">
        <w:rPr>
          <w:rFonts w:ascii="Arial" w:hAnsi="Arial" w:cs="Arial"/>
          <w:b/>
          <w:bCs/>
          <w:i/>
          <w:iCs/>
          <w:color w:val="000000"/>
          <w:sz w:val="20"/>
          <w:szCs w:val="20"/>
        </w:rPr>
        <w:t>Limex</w:t>
      </w:r>
      <w:proofErr w:type="spellEnd"/>
      <w:r w:rsidRPr="003A61BD">
        <w:rPr>
          <w:rFonts w:ascii="Arial" w:hAnsi="Arial" w:cs="Arial"/>
          <w:b/>
          <w:bCs/>
          <w:i/>
          <w:iCs/>
          <w:color w:val="000000"/>
          <w:sz w:val="20"/>
          <w:szCs w:val="20"/>
        </w:rPr>
        <w:t>, modelo LMT 100/100, Série 0189010049D-049, Patrimônio CRTA 1580;</w:t>
      </w:r>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r w:rsidRPr="003A61BD">
        <w:rPr>
          <w:rFonts w:ascii="Arial" w:hAnsi="Arial" w:cs="Arial"/>
          <w:b/>
          <w:bCs/>
          <w:i/>
          <w:iCs/>
          <w:color w:val="000000"/>
          <w:sz w:val="20"/>
          <w:szCs w:val="20"/>
        </w:rPr>
        <w:t xml:space="preserve">• 01 Equipamento de </w:t>
      </w:r>
      <w:proofErr w:type="gramStart"/>
      <w:r w:rsidRPr="003A61BD">
        <w:rPr>
          <w:rFonts w:ascii="Arial" w:hAnsi="Arial" w:cs="Arial"/>
          <w:b/>
          <w:bCs/>
          <w:i/>
          <w:iCs/>
          <w:color w:val="000000"/>
          <w:sz w:val="20"/>
          <w:szCs w:val="20"/>
        </w:rPr>
        <w:t>Raio-X</w:t>
      </w:r>
      <w:proofErr w:type="gramEnd"/>
      <w:r w:rsidRPr="003A61BD">
        <w:rPr>
          <w:rFonts w:ascii="Arial" w:hAnsi="Arial" w:cs="Arial"/>
          <w:b/>
          <w:bCs/>
          <w:i/>
          <w:iCs/>
          <w:color w:val="000000"/>
          <w:sz w:val="20"/>
          <w:szCs w:val="20"/>
        </w:rPr>
        <w:t xml:space="preserve"> Portátil, Marca Philips, Modelo </w:t>
      </w:r>
      <w:proofErr w:type="spellStart"/>
      <w:r w:rsidRPr="003A61BD">
        <w:rPr>
          <w:rFonts w:ascii="Arial" w:hAnsi="Arial" w:cs="Arial"/>
          <w:b/>
          <w:bCs/>
          <w:i/>
          <w:iCs/>
          <w:color w:val="000000"/>
          <w:sz w:val="20"/>
          <w:szCs w:val="20"/>
        </w:rPr>
        <w:t>Aquilla</w:t>
      </w:r>
      <w:proofErr w:type="spellEnd"/>
      <w:r w:rsidRPr="003A61BD">
        <w:rPr>
          <w:rFonts w:ascii="Arial" w:hAnsi="Arial" w:cs="Arial"/>
          <w:b/>
          <w:bCs/>
          <w:i/>
          <w:iCs/>
          <w:color w:val="000000"/>
          <w:sz w:val="20"/>
          <w:szCs w:val="20"/>
        </w:rPr>
        <w:t xml:space="preserve"> Plus 300, Série 01170010574, Patrimônio CRTA 11116;</w:t>
      </w:r>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r w:rsidRPr="003A61BD">
        <w:rPr>
          <w:rFonts w:ascii="Arial" w:hAnsi="Arial" w:cs="Arial"/>
          <w:b/>
          <w:bCs/>
          <w:i/>
          <w:iCs/>
          <w:color w:val="000000"/>
          <w:sz w:val="20"/>
          <w:szCs w:val="20"/>
        </w:rPr>
        <w:t xml:space="preserve">• 01 Equipamento de </w:t>
      </w:r>
      <w:proofErr w:type="gramStart"/>
      <w:r w:rsidRPr="003A61BD">
        <w:rPr>
          <w:rFonts w:ascii="Arial" w:hAnsi="Arial" w:cs="Arial"/>
          <w:b/>
          <w:bCs/>
          <w:i/>
          <w:iCs/>
          <w:color w:val="000000"/>
          <w:sz w:val="20"/>
          <w:szCs w:val="20"/>
        </w:rPr>
        <w:t>Raio-X</w:t>
      </w:r>
      <w:proofErr w:type="gramEnd"/>
      <w:r w:rsidRPr="003A61BD">
        <w:rPr>
          <w:rFonts w:ascii="Arial" w:hAnsi="Arial" w:cs="Arial"/>
          <w:b/>
          <w:bCs/>
          <w:i/>
          <w:iCs/>
          <w:color w:val="000000"/>
          <w:sz w:val="20"/>
          <w:szCs w:val="20"/>
        </w:rPr>
        <w:t xml:space="preserve"> CR, Marca Konica, Modelo </w:t>
      </w:r>
      <w:proofErr w:type="spellStart"/>
      <w:r w:rsidRPr="003A61BD">
        <w:rPr>
          <w:rFonts w:ascii="Arial" w:hAnsi="Arial" w:cs="Arial"/>
          <w:b/>
          <w:bCs/>
          <w:i/>
          <w:iCs/>
          <w:color w:val="000000"/>
          <w:sz w:val="20"/>
          <w:szCs w:val="20"/>
        </w:rPr>
        <w:t>Régius</w:t>
      </w:r>
      <w:proofErr w:type="spellEnd"/>
      <w:r w:rsidRPr="003A61BD">
        <w:rPr>
          <w:rFonts w:ascii="Arial" w:hAnsi="Arial" w:cs="Arial"/>
          <w:b/>
          <w:bCs/>
          <w:i/>
          <w:iCs/>
          <w:color w:val="000000"/>
          <w:sz w:val="20"/>
          <w:szCs w:val="20"/>
        </w:rPr>
        <w:t xml:space="preserve"> 110 HQ, Série 090208547, Patrimônio CRTA 11965.</w:t>
      </w:r>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r w:rsidRPr="003A61BD">
        <w:rPr>
          <w:rFonts w:ascii="Arial" w:hAnsi="Arial" w:cs="Arial"/>
          <w:color w:val="000000"/>
          <w:sz w:val="20"/>
          <w:szCs w:val="20"/>
        </w:rPr>
        <w:t xml:space="preserve">O Termo especifica as condições de atendimento, as atividades técnicas a </w:t>
      </w:r>
      <w:proofErr w:type="gramStart"/>
      <w:r w:rsidRPr="003A61BD">
        <w:rPr>
          <w:rFonts w:ascii="Arial" w:hAnsi="Arial" w:cs="Arial"/>
          <w:color w:val="000000"/>
          <w:sz w:val="20"/>
          <w:szCs w:val="20"/>
        </w:rPr>
        <w:t>serem</w:t>
      </w:r>
      <w:proofErr w:type="gramEnd"/>
      <w:r w:rsidRPr="003A61BD">
        <w:rPr>
          <w:rFonts w:ascii="Arial" w:hAnsi="Arial" w:cs="Arial"/>
          <w:color w:val="000000"/>
          <w:sz w:val="20"/>
          <w:szCs w:val="20"/>
        </w:rPr>
        <w:t xml:space="preserve"> realizadas, o horário de atendimento, os meios para realização dos chamados de manutenção corretiva, a documentação necessária ao correto planejamento das atividades e a clara descrição das atividades realizadas.</w:t>
      </w:r>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r w:rsidRPr="003A61BD">
        <w:rPr>
          <w:rFonts w:ascii="Arial" w:hAnsi="Arial" w:cs="Arial"/>
          <w:color w:val="000000"/>
          <w:sz w:val="20"/>
          <w:szCs w:val="20"/>
        </w:rPr>
        <w:t> </w:t>
      </w:r>
    </w:p>
    <w:p w:rsidR="001E353F" w:rsidRPr="003A61BD" w:rsidRDefault="001E353F" w:rsidP="003A61BD">
      <w:pPr>
        <w:pStyle w:val="NormalWeb"/>
        <w:spacing w:before="0" w:beforeAutospacing="0" w:after="0" w:afterAutospacing="0" w:line="360" w:lineRule="auto"/>
        <w:ind w:left="720" w:hanging="720"/>
        <w:jc w:val="both"/>
        <w:rPr>
          <w:rFonts w:ascii="Arial" w:hAnsi="Arial" w:cs="Arial"/>
          <w:color w:val="000000"/>
          <w:sz w:val="20"/>
          <w:szCs w:val="20"/>
        </w:rPr>
      </w:pPr>
      <w:r w:rsidRPr="003A61BD">
        <w:rPr>
          <w:rFonts w:ascii="Arial" w:hAnsi="Arial" w:cs="Arial"/>
          <w:b/>
          <w:bCs/>
          <w:color w:val="000000"/>
          <w:sz w:val="20"/>
          <w:szCs w:val="20"/>
        </w:rPr>
        <w:t>2. OBJETIVO</w:t>
      </w:r>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r w:rsidRPr="003A61BD">
        <w:rPr>
          <w:rFonts w:ascii="Arial" w:hAnsi="Arial" w:cs="Arial"/>
          <w:color w:val="000000"/>
          <w:sz w:val="20"/>
          <w:szCs w:val="20"/>
        </w:rPr>
        <w:t xml:space="preserve">O Termo de Referencia tem por finalidade estabelecer as atividades técnicas a serem realizadas na prestação dos serviços de manutenção nos equipamentos referidos no item </w:t>
      </w:r>
      <w:proofErr w:type="gramStart"/>
      <w:r w:rsidRPr="003A61BD">
        <w:rPr>
          <w:rFonts w:ascii="Arial" w:hAnsi="Arial" w:cs="Arial"/>
          <w:color w:val="000000"/>
          <w:sz w:val="20"/>
          <w:szCs w:val="20"/>
        </w:rPr>
        <w:t>1</w:t>
      </w:r>
      <w:proofErr w:type="gramEnd"/>
      <w:r w:rsidRPr="003A61BD">
        <w:rPr>
          <w:rFonts w:ascii="Arial" w:hAnsi="Arial" w:cs="Arial"/>
          <w:color w:val="000000"/>
          <w:sz w:val="20"/>
          <w:szCs w:val="20"/>
        </w:rPr>
        <w:t xml:space="preserve"> deste documento. Os serviços de manutenção e inspeção visam manter os equipamentos nas condições de operacionalidade e segurança estabelecidas pelo fabricante, assim como aquelas preconizadas pela normalização e legislação sanitárias vigentes.</w:t>
      </w:r>
    </w:p>
    <w:p w:rsidR="003A61BD" w:rsidRDefault="003A61BD" w:rsidP="003A61BD">
      <w:pPr>
        <w:pStyle w:val="NormalWeb"/>
        <w:spacing w:before="0" w:beforeAutospacing="0" w:after="0" w:afterAutospacing="0" w:line="360" w:lineRule="auto"/>
        <w:jc w:val="both"/>
        <w:rPr>
          <w:rFonts w:ascii="Arial" w:hAnsi="Arial" w:cs="Arial"/>
          <w:b/>
          <w:bCs/>
          <w:color w:val="000000"/>
          <w:sz w:val="20"/>
          <w:szCs w:val="20"/>
        </w:rPr>
      </w:pPr>
    </w:p>
    <w:p w:rsidR="003A61BD" w:rsidRDefault="003A61BD" w:rsidP="003A61BD">
      <w:pPr>
        <w:pStyle w:val="NormalWeb"/>
        <w:spacing w:before="0" w:beforeAutospacing="0" w:after="0" w:afterAutospacing="0" w:line="360" w:lineRule="auto"/>
        <w:jc w:val="both"/>
        <w:rPr>
          <w:rFonts w:ascii="Arial" w:hAnsi="Arial" w:cs="Arial"/>
          <w:b/>
          <w:bCs/>
          <w:color w:val="000000"/>
          <w:sz w:val="20"/>
          <w:szCs w:val="20"/>
        </w:rPr>
      </w:pPr>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r w:rsidRPr="003A61BD">
        <w:rPr>
          <w:rFonts w:ascii="Arial" w:hAnsi="Arial" w:cs="Arial"/>
          <w:b/>
          <w:bCs/>
          <w:color w:val="000000"/>
          <w:sz w:val="20"/>
          <w:szCs w:val="20"/>
        </w:rPr>
        <w:lastRenderedPageBreak/>
        <w:t>3. DEFINIÇÕES</w:t>
      </w:r>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proofErr w:type="gramStart"/>
      <w:r w:rsidRPr="003A61BD">
        <w:rPr>
          <w:rFonts w:ascii="Arial" w:hAnsi="Arial" w:cs="Arial"/>
          <w:color w:val="000000"/>
          <w:sz w:val="20"/>
          <w:szCs w:val="20"/>
        </w:rPr>
        <w:t>3.1 Manutenção</w:t>
      </w:r>
      <w:proofErr w:type="gramEnd"/>
      <w:r w:rsidRPr="003A61BD">
        <w:rPr>
          <w:rFonts w:ascii="Arial" w:hAnsi="Arial" w:cs="Arial"/>
          <w:color w:val="000000"/>
          <w:sz w:val="20"/>
          <w:szCs w:val="20"/>
        </w:rPr>
        <w:t xml:space="preserve"> Preventiva: Intervenções técnicas programadas, estabelecidas de acordo com os procedimentos e periodicidade definidas pelo fabricante do equipamento, realizadas com o objetivo de mantê-lo em condições normais de funcionamento, reduzindo a possibilidades de paradas ocasionadas por falhas técnicas, itens básicos que deverão ser observados na manutenção preventiva: revisão de segurança elétrica e mecânica; comprovação dos dados básicos; revisão da qualidade, incluindo ajustes e calibração necessárias; lubrificação dos componentes mecânicos; revisão funcional; modificações técnicas e de seguranças recomendadas pelo fabricante.</w:t>
      </w:r>
      <w:r w:rsidRPr="003A61BD">
        <w:rPr>
          <w:rFonts w:ascii="Arial" w:hAnsi="Arial" w:cs="Arial"/>
          <w:b/>
          <w:bCs/>
          <w:color w:val="000000"/>
          <w:sz w:val="20"/>
          <w:szCs w:val="20"/>
        </w:rPr>
        <w:t> </w:t>
      </w:r>
      <w:r w:rsidRPr="003A61BD">
        <w:rPr>
          <w:rFonts w:ascii="Arial" w:hAnsi="Arial" w:cs="Arial"/>
          <w:color w:val="000000"/>
          <w:sz w:val="20"/>
          <w:szCs w:val="20"/>
        </w:rPr>
        <w:t>Aferição e ajustes (Calibração) dos níveis de tensão (</w:t>
      </w:r>
      <w:proofErr w:type="spellStart"/>
      <w:r w:rsidRPr="003A61BD">
        <w:rPr>
          <w:rFonts w:ascii="Arial" w:hAnsi="Arial" w:cs="Arial"/>
          <w:color w:val="000000"/>
          <w:sz w:val="20"/>
          <w:szCs w:val="20"/>
        </w:rPr>
        <w:t>KVp</w:t>
      </w:r>
      <w:proofErr w:type="spellEnd"/>
      <w:r w:rsidRPr="003A61BD">
        <w:rPr>
          <w:rFonts w:ascii="Arial" w:hAnsi="Arial" w:cs="Arial"/>
          <w:color w:val="000000"/>
          <w:sz w:val="20"/>
          <w:szCs w:val="20"/>
        </w:rPr>
        <w:t>), corrente (</w:t>
      </w:r>
      <w:proofErr w:type="spellStart"/>
      <w:r w:rsidRPr="003A61BD">
        <w:rPr>
          <w:rFonts w:ascii="Arial" w:hAnsi="Arial" w:cs="Arial"/>
          <w:color w:val="000000"/>
          <w:sz w:val="20"/>
          <w:szCs w:val="20"/>
        </w:rPr>
        <w:t>mA</w:t>
      </w:r>
      <w:proofErr w:type="spellEnd"/>
      <w:r w:rsidRPr="003A61BD">
        <w:rPr>
          <w:rFonts w:ascii="Arial" w:hAnsi="Arial" w:cs="Arial"/>
          <w:color w:val="000000"/>
          <w:sz w:val="20"/>
          <w:szCs w:val="20"/>
        </w:rPr>
        <w:t>) e tempo de exposição fornecidos à ampola do aparelho, através de instrumentação apropriada e calibrada para esta finalidade, bem como adequação destes valores medidos com os valores apresentados nos painéis ou mesa de comando dos aparelhos; Verificação e ajustes nos sistemas de fixação das cúpulas e colimadores; • Verificação, desoxidação e reaperto dos conectores elétricos, chaves rotativas, relés, disjuntores, chaves de contato eletromecânicas ou partes imersas em óleo e outros componentes desta natureza, quando couber; Verificação de quaisquer vazamentos de óleo isolante, sejam nas cúpulas do aparelho bem como nos geradores de alta-tensão; Testes de isolação entre pontos energizados e carcaça dos equipamentos, visando garantir a segurança dos pacientes e operadores dos equipamentos;</w:t>
      </w:r>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proofErr w:type="gramStart"/>
      <w:r w:rsidRPr="003A61BD">
        <w:rPr>
          <w:rFonts w:ascii="Arial" w:hAnsi="Arial" w:cs="Arial"/>
          <w:color w:val="000000"/>
          <w:sz w:val="20"/>
          <w:szCs w:val="20"/>
        </w:rPr>
        <w:t>3.2 Manutenção</w:t>
      </w:r>
      <w:proofErr w:type="gramEnd"/>
      <w:r w:rsidRPr="003A61BD">
        <w:rPr>
          <w:rFonts w:ascii="Arial" w:hAnsi="Arial" w:cs="Arial"/>
          <w:color w:val="000000"/>
          <w:sz w:val="20"/>
          <w:szCs w:val="20"/>
        </w:rPr>
        <w:t xml:space="preserve"> Corretiva: Intervenções técnicas realizadas para identificar as causas e sanar as falhas apresentadas pelos equipamentos, a fim de promover o retorno dos mesmos às condições normais de funcionamento.</w:t>
      </w:r>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proofErr w:type="gramStart"/>
      <w:r w:rsidRPr="003A61BD">
        <w:rPr>
          <w:rFonts w:ascii="Arial" w:hAnsi="Arial" w:cs="Arial"/>
          <w:color w:val="000000"/>
          <w:sz w:val="20"/>
          <w:szCs w:val="20"/>
        </w:rPr>
        <w:t>3.3 Inspeção</w:t>
      </w:r>
      <w:proofErr w:type="gramEnd"/>
      <w:r w:rsidRPr="003A61BD">
        <w:rPr>
          <w:rFonts w:ascii="Arial" w:hAnsi="Arial" w:cs="Arial"/>
          <w:color w:val="000000"/>
          <w:sz w:val="20"/>
          <w:szCs w:val="20"/>
        </w:rPr>
        <w:t xml:space="preserve"> Técnica: Atividades técnicas realizadas para avaliar o estado de operacionalidade dos equipamentos. As atividades contemplam: Inspeção visual do equipamento e seus acessórios principais (p.ex. comandos, colimador, leitor do CR,</w:t>
      </w:r>
      <w:proofErr w:type="gramStart"/>
      <w:r w:rsidRPr="003A61BD">
        <w:rPr>
          <w:rFonts w:ascii="Arial" w:hAnsi="Arial" w:cs="Arial"/>
          <w:color w:val="000000"/>
          <w:sz w:val="20"/>
          <w:szCs w:val="20"/>
        </w:rPr>
        <w:t>....</w:t>
      </w:r>
      <w:proofErr w:type="gramEnd"/>
      <w:r w:rsidRPr="003A61BD">
        <w:rPr>
          <w:rFonts w:ascii="Arial" w:hAnsi="Arial" w:cs="Arial"/>
          <w:color w:val="000000"/>
          <w:sz w:val="20"/>
          <w:szCs w:val="20"/>
        </w:rPr>
        <w:t>) e o levantamento das condições operacionais do equipamento junto ao operador do equipamento (</w:t>
      </w:r>
      <w:proofErr w:type="spellStart"/>
      <w:r w:rsidRPr="003A61BD">
        <w:rPr>
          <w:rFonts w:ascii="Arial" w:hAnsi="Arial" w:cs="Arial"/>
          <w:color w:val="000000"/>
          <w:sz w:val="20"/>
          <w:szCs w:val="20"/>
        </w:rPr>
        <w:t>check</w:t>
      </w:r>
      <w:proofErr w:type="spellEnd"/>
      <w:r w:rsidRPr="003A61BD">
        <w:rPr>
          <w:rFonts w:ascii="Arial" w:hAnsi="Arial" w:cs="Arial"/>
          <w:color w:val="000000"/>
          <w:sz w:val="20"/>
          <w:szCs w:val="20"/>
        </w:rPr>
        <w:t xml:space="preserve"> </w:t>
      </w:r>
      <w:proofErr w:type="spellStart"/>
      <w:r w:rsidRPr="003A61BD">
        <w:rPr>
          <w:rFonts w:ascii="Arial" w:hAnsi="Arial" w:cs="Arial"/>
          <w:color w:val="000000"/>
          <w:sz w:val="20"/>
          <w:szCs w:val="20"/>
        </w:rPr>
        <w:t>list</w:t>
      </w:r>
      <w:proofErr w:type="spellEnd"/>
      <w:r w:rsidRPr="003A61BD">
        <w:rPr>
          <w:rFonts w:ascii="Arial" w:hAnsi="Arial" w:cs="Arial"/>
          <w:color w:val="000000"/>
          <w:sz w:val="20"/>
          <w:szCs w:val="20"/>
        </w:rPr>
        <w:t>).</w:t>
      </w:r>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r w:rsidRPr="003A61BD">
        <w:rPr>
          <w:rFonts w:ascii="Arial" w:hAnsi="Arial" w:cs="Arial"/>
          <w:color w:val="000000"/>
          <w:sz w:val="20"/>
          <w:szCs w:val="20"/>
        </w:rPr>
        <w:t>3.4 Condições normais de funcionamento: Condições de desempenho apresentadas pelo equipamento que assegurem conformidade com suas características originais, características estas descritas no manual técnico do equipamento, preservadas as condições de segurança aplicáveis.</w:t>
      </w:r>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r w:rsidRPr="003A61BD">
        <w:rPr>
          <w:rFonts w:ascii="Arial" w:hAnsi="Arial" w:cs="Arial"/>
          <w:color w:val="000000"/>
          <w:sz w:val="20"/>
          <w:szCs w:val="20"/>
        </w:rPr>
        <w:t>3.5 Condições normais de uso: Utilização do equipamento para a aplicação médico-hospitalar respeitando as condições descritas no manual de operação do Fabricante.</w:t>
      </w:r>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r w:rsidRPr="003A61BD">
        <w:rPr>
          <w:rFonts w:ascii="Arial" w:hAnsi="Arial" w:cs="Arial"/>
          <w:color w:val="000000"/>
          <w:sz w:val="20"/>
          <w:szCs w:val="20"/>
        </w:rPr>
        <w:t>3.6. Sistema de Armazenamento e distribuição interna das imagens de raios-x:</w:t>
      </w:r>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r w:rsidRPr="003A61BD">
        <w:rPr>
          <w:rFonts w:ascii="Arial" w:hAnsi="Arial" w:cs="Arial"/>
          <w:i/>
          <w:iCs/>
          <w:color w:val="000000"/>
          <w:sz w:val="20"/>
          <w:szCs w:val="20"/>
        </w:rPr>
        <w:lastRenderedPageBreak/>
        <w:t>• </w:t>
      </w:r>
      <w:r w:rsidRPr="003A61BD">
        <w:rPr>
          <w:rFonts w:ascii="Arial" w:hAnsi="Arial" w:cs="Arial"/>
          <w:color w:val="000000"/>
          <w:sz w:val="20"/>
          <w:szCs w:val="20"/>
        </w:rPr>
        <w:t>Sistema</w:t>
      </w:r>
      <w:r w:rsidRPr="003A61BD">
        <w:rPr>
          <w:rFonts w:ascii="Arial" w:hAnsi="Arial" w:cs="Arial"/>
          <w:i/>
          <w:iCs/>
          <w:color w:val="000000"/>
          <w:sz w:val="20"/>
          <w:szCs w:val="20"/>
        </w:rPr>
        <w:t> </w:t>
      </w:r>
      <w:r w:rsidRPr="003A61BD">
        <w:rPr>
          <w:rFonts w:ascii="Arial" w:hAnsi="Arial" w:cs="Arial"/>
          <w:color w:val="000000"/>
          <w:sz w:val="20"/>
          <w:szCs w:val="20"/>
        </w:rPr>
        <w:t xml:space="preserve">PACS (Picture </w:t>
      </w:r>
      <w:proofErr w:type="spellStart"/>
      <w:r w:rsidRPr="003A61BD">
        <w:rPr>
          <w:rFonts w:ascii="Arial" w:hAnsi="Arial" w:cs="Arial"/>
          <w:color w:val="000000"/>
          <w:sz w:val="20"/>
          <w:szCs w:val="20"/>
        </w:rPr>
        <w:t>Archiving</w:t>
      </w:r>
      <w:proofErr w:type="spellEnd"/>
      <w:r w:rsidRPr="003A61BD">
        <w:rPr>
          <w:rFonts w:ascii="Arial" w:hAnsi="Arial" w:cs="Arial"/>
          <w:color w:val="000000"/>
          <w:sz w:val="20"/>
          <w:szCs w:val="20"/>
        </w:rPr>
        <w:t xml:space="preserve"> </w:t>
      </w:r>
      <w:proofErr w:type="spellStart"/>
      <w:r w:rsidRPr="003A61BD">
        <w:rPr>
          <w:rFonts w:ascii="Arial" w:hAnsi="Arial" w:cs="Arial"/>
          <w:color w:val="000000"/>
          <w:sz w:val="20"/>
          <w:szCs w:val="20"/>
        </w:rPr>
        <w:t>and</w:t>
      </w:r>
      <w:proofErr w:type="spellEnd"/>
      <w:r w:rsidRPr="003A61BD">
        <w:rPr>
          <w:rFonts w:ascii="Arial" w:hAnsi="Arial" w:cs="Arial"/>
          <w:color w:val="000000"/>
          <w:sz w:val="20"/>
          <w:szCs w:val="20"/>
        </w:rPr>
        <w:t xml:space="preserve"> Communication </w:t>
      </w:r>
      <w:proofErr w:type="spellStart"/>
      <w:r w:rsidRPr="003A61BD">
        <w:rPr>
          <w:rFonts w:ascii="Arial" w:hAnsi="Arial" w:cs="Arial"/>
          <w:color w:val="000000"/>
          <w:sz w:val="20"/>
          <w:szCs w:val="20"/>
        </w:rPr>
        <w:t>Systema</w:t>
      </w:r>
      <w:proofErr w:type="spellEnd"/>
      <w:r w:rsidRPr="003A61BD">
        <w:rPr>
          <w:rFonts w:ascii="Arial" w:hAnsi="Arial" w:cs="Arial"/>
          <w:color w:val="000000"/>
          <w:sz w:val="20"/>
          <w:szCs w:val="20"/>
        </w:rPr>
        <w:t xml:space="preserve"> – Sistema de Armazenamento e Distribuição de imagem) no formato DICOM </w:t>
      </w:r>
      <w:proofErr w:type="gramStart"/>
      <w:r w:rsidRPr="003A61BD">
        <w:rPr>
          <w:rFonts w:ascii="Arial" w:hAnsi="Arial" w:cs="Arial"/>
          <w:color w:val="000000"/>
          <w:sz w:val="20"/>
          <w:szCs w:val="20"/>
        </w:rPr>
        <w:t xml:space="preserve">( </w:t>
      </w:r>
      <w:proofErr w:type="gramEnd"/>
      <w:r w:rsidRPr="003A61BD">
        <w:rPr>
          <w:rFonts w:ascii="Arial" w:hAnsi="Arial" w:cs="Arial"/>
          <w:color w:val="000000"/>
          <w:sz w:val="20"/>
          <w:szCs w:val="20"/>
        </w:rPr>
        <w:t xml:space="preserve">Digital </w:t>
      </w:r>
      <w:proofErr w:type="spellStart"/>
      <w:r w:rsidRPr="003A61BD">
        <w:rPr>
          <w:rFonts w:ascii="Arial" w:hAnsi="Arial" w:cs="Arial"/>
          <w:color w:val="000000"/>
          <w:sz w:val="20"/>
          <w:szCs w:val="20"/>
        </w:rPr>
        <w:t>Imaging</w:t>
      </w:r>
      <w:proofErr w:type="spellEnd"/>
      <w:r w:rsidRPr="003A61BD">
        <w:rPr>
          <w:rFonts w:ascii="Arial" w:hAnsi="Arial" w:cs="Arial"/>
          <w:color w:val="000000"/>
          <w:sz w:val="20"/>
          <w:szCs w:val="20"/>
        </w:rPr>
        <w:t xml:space="preserve"> </w:t>
      </w:r>
      <w:proofErr w:type="spellStart"/>
      <w:r w:rsidRPr="003A61BD">
        <w:rPr>
          <w:rFonts w:ascii="Arial" w:hAnsi="Arial" w:cs="Arial"/>
          <w:color w:val="000000"/>
          <w:sz w:val="20"/>
          <w:szCs w:val="20"/>
        </w:rPr>
        <w:t>and</w:t>
      </w:r>
      <w:proofErr w:type="spellEnd"/>
      <w:r w:rsidRPr="003A61BD">
        <w:rPr>
          <w:rFonts w:ascii="Arial" w:hAnsi="Arial" w:cs="Arial"/>
          <w:color w:val="000000"/>
          <w:sz w:val="20"/>
          <w:szCs w:val="20"/>
        </w:rPr>
        <w:t xml:space="preserve"> Communications in Medicine – comunicação de imagens digitais em medicina), provenientes de modalidade Raio – X Digital (CR/DX/DR).</w:t>
      </w:r>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r w:rsidRPr="003A61BD">
        <w:rPr>
          <w:rFonts w:ascii="Arial" w:hAnsi="Arial" w:cs="Arial"/>
          <w:i/>
          <w:iCs/>
          <w:color w:val="000000"/>
          <w:sz w:val="20"/>
          <w:szCs w:val="20"/>
        </w:rPr>
        <w:t>• </w:t>
      </w:r>
      <w:r w:rsidRPr="003A61BD">
        <w:rPr>
          <w:rFonts w:ascii="Arial" w:hAnsi="Arial" w:cs="Arial"/>
          <w:color w:val="000000"/>
          <w:sz w:val="20"/>
          <w:szCs w:val="20"/>
        </w:rPr>
        <w:t xml:space="preserve">Fornecimento de computador (Servidor PACS) compatível com o sistema para atender as necessidades referente </w:t>
      </w:r>
      <w:proofErr w:type="gramStart"/>
      <w:r w:rsidRPr="003A61BD">
        <w:rPr>
          <w:rFonts w:ascii="Arial" w:hAnsi="Arial" w:cs="Arial"/>
          <w:color w:val="000000"/>
          <w:sz w:val="20"/>
          <w:szCs w:val="20"/>
        </w:rPr>
        <w:t>a</w:t>
      </w:r>
      <w:proofErr w:type="gramEnd"/>
      <w:r w:rsidRPr="003A61BD">
        <w:rPr>
          <w:rFonts w:ascii="Arial" w:hAnsi="Arial" w:cs="Arial"/>
          <w:color w:val="000000"/>
          <w:sz w:val="20"/>
          <w:szCs w:val="20"/>
        </w:rPr>
        <w:t xml:space="preserve"> demanda dos exames de Raio – X médicos a serem realizados na Unidade, com as funções a seguir:</w:t>
      </w:r>
    </w:p>
    <w:p w:rsidR="001E353F" w:rsidRPr="003A61BD" w:rsidRDefault="001E353F" w:rsidP="003A61BD">
      <w:pPr>
        <w:pStyle w:val="NormalWeb"/>
        <w:spacing w:before="0" w:beforeAutospacing="0" w:after="0" w:afterAutospacing="0" w:line="360" w:lineRule="auto"/>
        <w:ind w:left="720" w:hanging="360"/>
        <w:jc w:val="both"/>
        <w:rPr>
          <w:rFonts w:ascii="Arial" w:hAnsi="Arial" w:cs="Arial"/>
          <w:color w:val="000000"/>
          <w:sz w:val="20"/>
          <w:szCs w:val="20"/>
        </w:rPr>
      </w:pPr>
      <w:r w:rsidRPr="003A61BD">
        <w:rPr>
          <w:rFonts w:ascii="Arial" w:hAnsi="Arial" w:cs="Arial"/>
          <w:color w:val="000000"/>
          <w:sz w:val="20"/>
          <w:szCs w:val="20"/>
        </w:rPr>
        <w:t>1. Armazenamento das imagens geradas de uma modalidade (RX);</w:t>
      </w:r>
    </w:p>
    <w:p w:rsidR="001E353F" w:rsidRPr="003A61BD" w:rsidRDefault="001E353F" w:rsidP="003A61BD">
      <w:pPr>
        <w:pStyle w:val="NormalWeb"/>
        <w:spacing w:before="0" w:beforeAutospacing="0" w:after="0" w:afterAutospacing="0" w:line="360" w:lineRule="auto"/>
        <w:ind w:left="720" w:hanging="360"/>
        <w:jc w:val="both"/>
        <w:rPr>
          <w:rFonts w:ascii="Arial" w:hAnsi="Arial" w:cs="Arial"/>
          <w:color w:val="000000"/>
          <w:sz w:val="20"/>
          <w:szCs w:val="20"/>
        </w:rPr>
      </w:pPr>
      <w:r w:rsidRPr="003A61BD">
        <w:rPr>
          <w:rFonts w:ascii="Arial" w:hAnsi="Arial" w:cs="Arial"/>
          <w:color w:val="000000"/>
          <w:sz w:val="20"/>
          <w:szCs w:val="20"/>
        </w:rPr>
        <w:t>2. Distribuição WEB ilimitada interna para consultórios ou departamentos;</w:t>
      </w:r>
    </w:p>
    <w:p w:rsidR="001E353F" w:rsidRPr="003A61BD" w:rsidRDefault="001E353F" w:rsidP="003A61BD">
      <w:pPr>
        <w:pStyle w:val="NormalWeb"/>
        <w:spacing w:before="0" w:beforeAutospacing="0" w:after="0" w:afterAutospacing="0" w:line="360" w:lineRule="auto"/>
        <w:ind w:left="720" w:hanging="360"/>
        <w:jc w:val="both"/>
        <w:rPr>
          <w:rFonts w:ascii="Arial" w:hAnsi="Arial" w:cs="Arial"/>
          <w:color w:val="000000"/>
          <w:sz w:val="20"/>
          <w:szCs w:val="20"/>
        </w:rPr>
      </w:pPr>
      <w:r w:rsidRPr="003A61BD">
        <w:rPr>
          <w:rFonts w:ascii="Arial" w:hAnsi="Arial" w:cs="Arial"/>
          <w:color w:val="000000"/>
          <w:sz w:val="20"/>
          <w:szCs w:val="20"/>
        </w:rPr>
        <w:t>3. Visualizar HTML nos consultórios;</w:t>
      </w:r>
    </w:p>
    <w:p w:rsidR="001E353F" w:rsidRPr="003A61BD" w:rsidRDefault="001E353F" w:rsidP="003A61BD">
      <w:pPr>
        <w:pStyle w:val="NormalWeb"/>
        <w:spacing w:before="0" w:beforeAutospacing="0" w:after="0" w:afterAutospacing="0" w:line="360" w:lineRule="auto"/>
        <w:ind w:left="720" w:hanging="360"/>
        <w:jc w:val="both"/>
        <w:rPr>
          <w:rFonts w:ascii="Arial" w:hAnsi="Arial" w:cs="Arial"/>
          <w:color w:val="000000"/>
          <w:sz w:val="20"/>
          <w:szCs w:val="20"/>
        </w:rPr>
      </w:pPr>
      <w:r w:rsidRPr="003A61BD">
        <w:rPr>
          <w:rFonts w:ascii="Arial" w:hAnsi="Arial" w:cs="Arial"/>
          <w:color w:val="000000"/>
          <w:sz w:val="20"/>
          <w:szCs w:val="20"/>
        </w:rPr>
        <w:t xml:space="preserve">4. Busca de </w:t>
      </w:r>
      <w:proofErr w:type="gramStart"/>
      <w:r w:rsidRPr="003A61BD">
        <w:rPr>
          <w:rFonts w:ascii="Arial" w:hAnsi="Arial" w:cs="Arial"/>
          <w:color w:val="000000"/>
          <w:sz w:val="20"/>
          <w:szCs w:val="20"/>
        </w:rPr>
        <w:t>exames simplificada nos consultórios por lista dos últimos procedimentos ou nome ou números de identificação ou data do procedimento</w:t>
      </w:r>
      <w:proofErr w:type="gramEnd"/>
      <w:r w:rsidRPr="003A61BD">
        <w:rPr>
          <w:rFonts w:ascii="Arial" w:hAnsi="Arial" w:cs="Arial"/>
          <w:color w:val="000000"/>
          <w:sz w:val="20"/>
          <w:szCs w:val="20"/>
        </w:rPr>
        <w:t>;</w:t>
      </w:r>
    </w:p>
    <w:p w:rsidR="001E353F" w:rsidRPr="003A61BD" w:rsidRDefault="001E353F" w:rsidP="003A61BD">
      <w:pPr>
        <w:pStyle w:val="NormalWeb"/>
        <w:spacing w:before="0" w:beforeAutospacing="0" w:after="0" w:afterAutospacing="0" w:line="360" w:lineRule="auto"/>
        <w:ind w:left="720" w:hanging="360"/>
        <w:jc w:val="both"/>
        <w:rPr>
          <w:rFonts w:ascii="Arial" w:hAnsi="Arial" w:cs="Arial"/>
          <w:color w:val="000000"/>
          <w:sz w:val="20"/>
          <w:szCs w:val="20"/>
        </w:rPr>
      </w:pPr>
      <w:r w:rsidRPr="003A61BD">
        <w:rPr>
          <w:rFonts w:ascii="Arial" w:hAnsi="Arial" w:cs="Arial"/>
          <w:color w:val="000000"/>
          <w:sz w:val="20"/>
          <w:szCs w:val="20"/>
        </w:rPr>
        <w:t xml:space="preserve">5. Disponibilidade das imagens por </w:t>
      </w:r>
      <w:proofErr w:type="gramStart"/>
      <w:r w:rsidRPr="003A61BD">
        <w:rPr>
          <w:rFonts w:ascii="Arial" w:hAnsi="Arial" w:cs="Arial"/>
          <w:color w:val="000000"/>
          <w:sz w:val="20"/>
          <w:szCs w:val="20"/>
        </w:rPr>
        <w:t>6</w:t>
      </w:r>
      <w:proofErr w:type="gramEnd"/>
      <w:r w:rsidRPr="003A61BD">
        <w:rPr>
          <w:rFonts w:ascii="Arial" w:hAnsi="Arial" w:cs="Arial"/>
          <w:color w:val="000000"/>
          <w:sz w:val="20"/>
          <w:szCs w:val="20"/>
        </w:rPr>
        <w:t xml:space="preserve"> meses online;</w:t>
      </w:r>
    </w:p>
    <w:p w:rsidR="001E353F" w:rsidRPr="003A61BD" w:rsidRDefault="001E353F" w:rsidP="003A61BD">
      <w:pPr>
        <w:pStyle w:val="NormalWeb"/>
        <w:spacing w:before="0" w:beforeAutospacing="0" w:after="0" w:afterAutospacing="0" w:line="360" w:lineRule="auto"/>
        <w:ind w:left="720" w:hanging="360"/>
        <w:jc w:val="both"/>
        <w:rPr>
          <w:rFonts w:ascii="Arial" w:hAnsi="Arial" w:cs="Arial"/>
          <w:color w:val="000000"/>
          <w:sz w:val="20"/>
          <w:szCs w:val="20"/>
        </w:rPr>
      </w:pPr>
      <w:r w:rsidRPr="003A61BD">
        <w:rPr>
          <w:rFonts w:ascii="Arial" w:hAnsi="Arial" w:cs="Arial"/>
          <w:color w:val="000000"/>
          <w:sz w:val="20"/>
          <w:szCs w:val="20"/>
        </w:rPr>
        <w:t>6. Rotina automática de backup;</w:t>
      </w:r>
    </w:p>
    <w:p w:rsidR="001E353F" w:rsidRPr="003A61BD" w:rsidRDefault="001E353F" w:rsidP="003A61BD">
      <w:pPr>
        <w:pStyle w:val="NormalWeb"/>
        <w:spacing w:before="0" w:beforeAutospacing="0" w:after="0" w:afterAutospacing="0" w:line="360" w:lineRule="auto"/>
        <w:ind w:left="720" w:hanging="360"/>
        <w:jc w:val="both"/>
        <w:rPr>
          <w:rFonts w:ascii="Arial" w:hAnsi="Arial" w:cs="Arial"/>
          <w:color w:val="000000"/>
          <w:sz w:val="20"/>
          <w:szCs w:val="20"/>
        </w:rPr>
      </w:pPr>
      <w:r w:rsidRPr="003A61BD">
        <w:rPr>
          <w:rFonts w:ascii="Arial" w:hAnsi="Arial" w:cs="Arial"/>
          <w:color w:val="000000"/>
          <w:sz w:val="20"/>
          <w:szCs w:val="20"/>
        </w:rPr>
        <w:t>7. Implantação do sistema com integração com o CR/</w:t>
      </w:r>
      <w:proofErr w:type="gramStart"/>
      <w:r w:rsidRPr="003A61BD">
        <w:rPr>
          <w:rFonts w:ascii="Arial" w:hAnsi="Arial" w:cs="Arial"/>
          <w:color w:val="000000"/>
          <w:sz w:val="20"/>
          <w:szCs w:val="20"/>
        </w:rPr>
        <w:t>DR</w:t>
      </w:r>
      <w:proofErr w:type="gramEnd"/>
    </w:p>
    <w:p w:rsidR="001E353F" w:rsidRPr="003A61BD" w:rsidRDefault="001E353F" w:rsidP="003A61BD">
      <w:pPr>
        <w:pStyle w:val="NormalWeb"/>
        <w:spacing w:before="0" w:beforeAutospacing="0" w:after="0" w:afterAutospacing="0" w:line="360" w:lineRule="auto"/>
        <w:ind w:left="720" w:hanging="360"/>
        <w:jc w:val="both"/>
        <w:rPr>
          <w:rFonts w:ascii="Arial" w:hAnsi="Arial" w:cs="Arial"/>
          <w:color w:val="000000"/>
          <w:sz w:val="20"/>
          <w:szCs w:val="20"/>
        </w:rPr>
      </w:pPr>
      <w:r w:rsidRPr="003A61BD">
        <w:rPr>
          <w:rFonts w:ascii="Arial" w:hAnsi="Arial" w:cs="Arial"/>
          <w:color w:val="000000"/>
          <w:sz w:val="20"/>
          <w:szCs w:val="20"/>
        </w:rPr>
        <w:t xml:space="preserve">8. Integração com o sistema do </w:t>
      </w:r>
      <w:proofErr w:type="spellStart"/>
      <w:r w:rsidRPr="003A61BD">
        <w:rPr>
          <w:rFonts w:ascii="Arial" w:hAnsi="Arial" w:cs="Arial"/>
          <w:color w:val="000000"/>
          <w:sz w:val="20"/>
          <w:szCs w:val="20"/>
        </w:rPr>
        <w:t>raio-s</w:t>
      </w:r>
      <w:proofErr w:type="spellEnd"/>
      <w:r w:rsidRPr="003A61BD">
        <w:rPr>
          <w:rFonts w:ascii="Arial" w:hAnsi="Arial" w:cs="Arial"/>
          <w:color w:val="000000"/>
          <w:sz w:val="20"/>
          <w:szCs w:val="20"/>
        </w:rPr>
        <w:t xml:space="preserve"> Siemens/</w:t>
      </w:r>
      <w:proofErr w:type="spellStart"/>
      <w:r w:rsidRPr="003A61BD">
        <w:rPr>
          <w:rFonts w:ascii="Arial" w:hAnsi="Arial" w:cs="Arial"/>
          <w:color w:val="000000"/>
          <w:sz w:val="20"/>
          <w:szCs w:val="20"/>
        </w:rPr>
        <w:t>Multi</w:t>
      </w:r>
      <w:proofErr w:type="spellEnd"/>
      <w:r w:rsidRPr="003A61BD">
        <w:rPr>
          <w:rFonts w:ascii="Arial" w:hAnsi="Arial" w:cs="Arial"/>
          <w:color w:val="000000"/>
          <w:sz w:val="20"/>
          <w:szCs w:val="20"/>
        </w:rPr>
        <w:t xml:space="preserve"> </w:t>
      </w:r>
      <w:proofErr w:type="spellStart"/>
      <w:r w:rsidRPr="003A61BD">
        <w:rPr>
          <w:rFonts w:ascii="Arial" w:hAnsi="Arial" w:cs="Arial"/>
          <w:color w:val="000000"/>
          <w:sz w:val="20"/>
          <w:szCs w:val="20"/>
        </w:rPr>
        <w:t>Select</w:t>
      </w:r>
      <w:proofErr w:type="spellEnd"/>
      <w:r w:rsidRPr="003A61BD">
        <w:rPr>
          <w:rFonts w:ascii="Arial" w:hAnsi="Arial" w:cs="Arial"/>
          <w:color w:val="000000"/>
          <w:sz w:val="20"/>
          <w:szCs w:val="20"/>
        </w:rPr>
        <w:t xml:space="preserve"> </w:t>
      </w:r>
      <w:proofErr w:type="gramStart"/>
      <w:r w:rsidRPr="003A61BD">
        <w:rPr>
          <w:rFonts w:ascii="Arial" w:hAnsi="Arial" w:cs="Arial"/>
          <w:color w:val="000000"/>
          <w:sz w:val="20"/>
          <w:szCs w:val="20"/>
        </w:rPr>
        <w:t>DR</w:t>
      </w:r>
      <w:proofErr w:type="gramEnd"/>
    </w:p>
    <w:p w:rsidR="001E353F" w:rsidRPr="003A61BD" w:rsidRDefault="001E353F" w:rsidP="003A61BD">
      <w:pPr>
        <w:pStyle w:val="NormalWeb"/>
        <w:spacing w:before="0" w:beforeAutospacing="0" w:after="0" w:afterAutospacing="0" w:line="360" w:lineRule="auto"/>
        <w:ind w:left="720" w:hanging="360"/>
        <w:jc w:val="both"/>
        <w:rPr>
          <w:rFonts w:ascii="Arial" w:hAnsi="Arial" w:cs="Arial"/>
          <w:color w:val="000000"/>
          <w:sz w:val="20"/>
          <w:szCs w:val="20"/>
        </w:rPr>
      </w:pPr>
      <w:r w:rsidRPr="003A61BD">
        <w:rPr>
          <w:rFonts w:ascii="Arial" w:hAnsi="Arial" w:cs="Arial"/>
          <w:color w:val="000000"/>
          <w:sz w:val="20"/>
          <w:szCs w:val="20"/>
        </w:rPr>
        <w:t>9. Treinamento de operação e suporte local;</w:t>
      </w:r>
    </w:p>
    <w:p w:rsidR="001E353F" w:rsidRPr="003A61BD" w:rsidRDefault="001E353F" w:rsidP="003A61BD">
      <w:pPr>
        <w:pStyle w:val="NormalWeb"/>
        <w:spacing w:before="0" w:beforeAutospacing="0" w:after="0" w:afterAutospacing="0" w:line="360" w:lineRule="auto"/>
        <w:ind w:left="720" w:hanging="360"/>
        <w:jc w:val="both"/>
        <w:rPr>
          <w:rFonts w:ascii="Arial" w:hAnsi="Arial" w:cs="Arial"/>
          <w:color w:val="000000"/>
          <w:sz w:val="20"/>
          <w:szCs w:val="20"/>
        </w:rPr>
      </w:pPr>
      <w:r w:rsidRPr="003A61BD">
        <w:rPr>
          <w:rFonts w:ascii="Arial" w:hAnsi="Arial" w:cs="Arial"/>
          <w:color w:val="000000"/>
          <w:sz w:val="20"/>
          <w:szCs w:val="20"/>
        </w:rPr>
        <w:t>10. Manutenção e suporte técnico durante a vigência do contrato.</w:t>
      </w:r>
    </w:p>
    <w:p w:rsidR="001E353F" w:rsidRPr="003A61BD" w:rsidRDefault="001E353F" w:rsidP="003A61BD">
      <w:pPr>
        <w:pStyle w:val="NormalWeb"/>
        <w:spacing w:before="0" w:beforeAutospacing="0" w:after="0" w:afterAutospacing="0" w:line="360" w:lineRule="auto"/>
        <w:ind w:left="720"/>
        <w:jc w:val="both"/>
        <w:rPr>
          <w:rFonts w:ascii="Arial" w:hAnsi="Arial" w:cs="Arial"/>
          <w:color w:val="000000"/>
          <w:sz w:val="20"/>
          <w:szCs w:val="20"/>
        </w:rPr>
      </w:pPr>
      <w:r w:rsidRPr="003A61BD">
        <w:rPr>
          <w:rFonts w:ascii="Arial" w:hAnsi="Arial" w:cs="Arial"/>
          <w:color w:val="000000"/>
          <w:sz w:val="20"/>
          <w:szCs w:val="20"/>
        </w:rPr>
        <w:t>Deverá acompanhar: hardware com características compatíveis com o sistema oferecido para garantir o pleno e bom funcionamento do mesmo. Acompanhar ainda estabilizador e demais acessórios necessários.</w:t>
      </w:r>
    </w:p>
    <w:p w:rsidR="001E353F" w:rsidRPr="003A61BD" w:rsidRDefault="001E353F" w:rsidP="003A61BD">
      <w:pPr>
        <w:pStyle w:val="NormalWeb"/>
        <w:spacing w:before="0" w:beforeAutospacing="0" w:after="0" w:afterAutospacing="0" w:line="360" w:lineRule="auto"/>
        <w:ind w:left="720" w:hanging="360"/>
        <w:jc w:val="both"/>
        <w:rPr>
          <w:rFonts w:ascii="Arial" w:hAnsi="Arial" w:cs="Arial"/>
          <w:color w:val="000000"/>
          <w:sz w:val="20"/>
          <w:szCs w:val="20"/>
        </w:rPr>
      </w:pPr>
      <w:r w:rsidRPr="003A61BD">
        <w:rPr>
          <w:rFonts w:ascii="Arial" w:hAnsi="Arial" w:cs="Arial"/>
          <w:color w:val="000000"/>
          <w:sz w:val="20"/>
          <w:szCs w:val="20"/>
        </w:rPr>
        <w:t>11. A empresa licitante deverá apresentar a comprovação de que o produto/software ofertado possui registrado vigente/em validade no ministério da saúde/</w:t>
      </w:r>
      <w:proofErr w:type="gramStart"/>
      <w:r w:rsidRPr="003A61BD">
        <w:rPr>
          <w:rFonts w:ascii="Arial" w:hAnsi="Arial" w:cs="Arial"/>
          <w:color w:val="000000"/>
          <w:sz w:val="20"/>
          <w:szCs w:val="20"/>
        </w:rPr>
        <w:t>ANVISA</w:t>
      </w:r>
      <w:proofErr w:type="gramEnd"/>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r w:rsidRPr="003A61BD">
        <w:rPr>
          <w:rFonts w:ascii="Arial" w:hAnsi="Arial" w:cs="Arial"/>
          <w:color w:val="000000"/>
          <w:sz w:val="20"/>
          <w:szCs w:val="20"/>
        </w:rPr>
        <w:t> </w:t>
      </w:r>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r w:rsidRPr="003A61BD">
        <w:rPr>
          <w:rFonts w:ascii="Arial" w:hAnsi="Arial" w:cs="Arial"/>
          <w:b/>
          <w:bCs/>
          <w:color w:val="000000"/>
          <w:sz w:val="20"/>
          <w:szCs w:val="20"/>
        </w:rPr>
        <w:t>4. FORNECIMENTO DE PEÇAS DE REPOSIÇÃO</w:t>
      </w:r>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r w:rsidRPr="003A61BD">
        <w:rPr>
          <w:rFonts w:ascii="Arial" w:hAnsi="Arial" w:cs="Arial"/>
          <w:color w:val="000000"/>
          <w:sz w:val="20"/>
          <w:szCs w:val="20"/>
        </w:rPr>
        <w:t>4.1 </w:t>
      </w:r>
      <w:proofErr w:type="gramStart"/>
      <w:r w:rsidRPr="003A61BD">
        <w:rPr>
          <w:rFonts w:ascii="Arial" w:hAnsi="Arial" w:cs="Arial"/>
          <w:color w:val="000000"/>
          <w:sz w:val="20"/>
          <w:szCs w:val="20"/>
        </w:rPr>
        <w:t>Entenda-se</w:t>
      </w:r>
      <w:proofErr w:type="gramEnd"/>
      <w:r w:rsidRPr="003A61BD">
        <w:rPr>
          <w:rFonts w:ascii="Arial" w:hAnsi="Arial" w:cs="Arial"/>
          <w:color w:val="000000"/>
          <w:sz w:val="20"/>
          <w:szCs w:val="20"/>
        </w:rPr>
        <w:t xml:space="preserve"> por peças de reposição, todas as peças e partes de equipamentos ou instalações e materiais que substituem outras, equivalentes, que façam parte do aparelho de RX e do digitalizador CR que devam ser substituídas, por razões de quebra, desgaste ou funcionamento indevido.</w:t>
      </w:r>
    </w:p>
    <w:p w:rsidR="001E353F" w:rsidRPr="003A61BD" w:rsidRDefault="001E353F" w:rsidP="003A61BD">
      <w:pPr>
        <w:pStyle w:val="NormalWeb"/>
        <w:spacing w:before="0" w:beforeAutospacing="0" w:after="0" w:afterAutospacing="0" w:line="360" w:lineRule="auto"/>
        <w:ind w:left="15" w:hanging="11"/>
        <w:jc w:val="both"/>
        <w:rPr>
          <w:rFonts w:ascii="Arial" w:hAnsi="Arial" w:cs="Arial"/>
          <w:color w:val="000000"/>
          <w:sz w:val="20"/>
          <w:szCs w:val="20"/>
        </w:rPr>
      </w:pPr>
      <w:r w:rsidRPr="003A61BD">
        <w:rPr>
          <w:rFonts w:ascii="Arial" w:hAnsi="Arial" w:cs="Arial"/>
          <w:color w:val="000000"/>
          <w:sz w:val="20"/>
          <w:szCs w:val="20"/>
        </w:rPr>
        <w:t>- Reposição de peças:</w:t>
      </w:r>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r w:rsidRPr="003A61BD">
        <w:rPr>
          <w:rFonts w:ascii="Arial" w:hAnsi="Arial" w:cs="Arial"/>
          <w:color w:val="000000"/>
          <w:sz w:val="20"/>
          <w:szCs w:val="20"/>
        </w:rPr>
        <w:t xml:space="preserve">a) O fornecimento e substituição de peças de pequeno vulto estão inclusas no contrato no valor mensal, como rodízios, </w:t>
      </w:r>
      <w:proofErr w:type="spellStart"/>
      <w:r w:rsidRPr="003A61BD">
        <w:rPr>
          <w:rFonts w:ascii="Arial" w:hAnsi="Arial" w:cs="Arial"/>
          <w:color w:val="000000"/>
          <w:sz w:val="20"/>
          <w:szCs w:val="20"/>
        </w:rPr>
        <w:t>plug</w:t>
      </w:r>
      <w:proofErr w:type="spellEnd"/>
      <w:r w:rsidRPr="003A61BD">
        <w:rPr>
          <w:rFonts w:ascii="Arial" w:hAnsi="Arial" w:cs="Arial"/>
          <w:color w:val="000000"/>
          <w:sz w:val="20"/>
          <w:szCs w:val="20"/>
        </w:rPr>
        <w:t xml:space="preserve"> de alimentação, botão de disparo, lâmpada do colimador, chaves </w:t>
      </w:r>
      <w:proofErr w:type="spellStart"/>
      <w:r w:rsidRPr="003A61BD">
        <w:rPr>
          <w:rFonts w:ascii="Arial" w:hAnsi="Arial" w:cs="Arial"/>
          <w:color w:val="000000"/>
          <w:sz w:val="20"/>
          <w:szCs w:val="20"/>
        </w:rPr>
        <w:t>tactil</w:t>
      </w:r>
      <w:proofErr w:type="spellEnd"/>
      <w:r w:rsidRPr="003A61BD">
        <w:rPr>
          <w:rFonts w:ascii="Arial" w:hAnsi="Arial" w:cs="Arial"/>
          <w:color w:val="000000"/>
          <w:sz w:val="20"/>
          <w:szCs w:val="20"/>
        </w:rPr>
        <w:t>, membrana do painel e comando; sensores,</w:t>
      </w:r>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proofErr w:type="spellStart"/>
      <w:proofErr w:type="gramStart"/>
      <w:r w:rsidRPr="003A61BD">
        <w:rPr>
          <w:rFonts w:ascii="Arial" w:hAnsi="Arial" w:cs="Arial"/>
          <w:color w:val="000000"/>
          <w:sz w:val="20"/>
          <w:szCs w:val="20"/>
        </w:rPr>
        <w:t>photosensores</w:t>
      </w:r>
      <w:proofErr w:type="spellEnd"/>
      <w:proofErr w:type="gramEnd"/>
      <w:r w:rsidRPr="003A61BD">
        <w:rPr>
          <w:rFonts w:ascii="Arial" w:hAnsi="Arial" w:cs="Arial"/>
          <w:color w:val="000000"/>
          <w:sz w:val="20"/>
          <w:szCs w:val="20"/>
        </w:rPr>
        <w:t xml:space="preserve">, </w:t>
      </w:r>
      <w:proofErr w:type="spellStart"/>
      <w:r w:rsidRPr="003A61BD">
        <w:rPr>
          <w:rFonts w:ascii="Arial" w:hAnsi="Arial" w:cs="Arial"/>
          <w:color w:val="000000"/>
          <w:sz w:val="20"/>
          <w:szCs w:val="20"/>
        </w:rPr>
        <w:t>nut</w:t>
      </w:r>
      <w:proofErr w:type="spellEnd"/>
      <w:r w:rsidRPr="003A61BD">
        <w:rPr>
          <w:rFonts w:ascii="Arial" w:hAnsi="Arial" w:cs="Arial"/>
          <w:color w:val="000000"/>
          <w:sz w:val="20"/>
          <w:szCs w:val="20"/>
        </w:rPr>
        <w:t xml:space="preserve">, </w:t>
      </w:r>
      <w:proofErr w:type="spellStart"/>
      <w:r w:rsidRPr="003A61BD">
        <w:rPr>
          <w:rFonts w:ascii="Arial" w:hAnsi="Arial" w:cs="Arial"/>
          <w:color w:val="000000"/>
          <w:sz w:val="20"/>
          <w:szCs w:val="20"/>
        </w:rPr>
        <w:t>hd</w:t>
      </w:r>
      <w:proofErr w:type="spellEnd"/>
      <w:r w:rsidRPr="003A61BD">
        <w:rPr>
          <w:rFonts w:ascii="Arial" w:hAnsi="Arial" w:cs="Arial"/>
          <w:color w:val="000000"/>
          <w:sz w:val="20"/>
          <w:szCs w:val="20"/>
        </w:rPr>
        <w:t xml:space="preserve"> interno, pente de memória, teclado, mouse, cabos, bateria do nobreak.</w:t>
      </w:r>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r w:rsidRPr="003A61BD">
        <w:rPr>
          <w:rFonts w:ascii="Arial" w:hAnsi="Arial" w:cs="Arial"/>
          <w:color w:val="000000"/>
          <w:sz w:val="20"/>
          <w:szCs w:val="20"/>
        </w:rPr>
        <w:lastRenderedPageBreak/>
        <w:t>b) Se exclui do contrato as peças de grande vulto, relacionadas abaixo, serão de responsabilidade da contratante a aquisição. Podendo ser fornecidas pela contratada através de orçamento previamente aprovado.</w:t>
      </w:r>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r w:rsidRPr="003A61BD">
        <w:rPr>
          <w:rFonts w:ascii="Arial" w:hAnsi="Arial" w:cs="Arial"/>
          <w:color w:val="000000"/>
          <w:sz w:val="20"/>
          <w:szCs w:val="20"/>
        </w:rPr>
        <w:t> </w:t>
      </w:r>
    </w:p>
    <w:tbl>
      <w:tblPr>
        <w:tblW w:w="0" w:type="auto"/>
        <w:tblInd w:w="165" w:type="dxa"/>
        <w:tblCellMar>
          <w:top w:w="15" w:type="dxa"/>
          <w:left w:w="15" w:type="dxa"/>
          <w:bottom w:w="15" w:type="dxa"/>
          <w:right w:w="15" w:type="dxa"/>
        </w:tblCellMar>
        <w:tblLook w:val="04A0" w:firstRow="1" w:lastRow="0" w:firstColumn="1" w:lastColumn="0" w:noHBand="0" w:noVBand="1"/>
      </w:tblPr>
      <w:tblGrid>
        <w:gridCol w:w="8549"/>
      </w:tblGrid>
      <w:tr w:rsidR="001E353F" w:rsidRPr="003A61BD" w:rsidTr="001E353F">
        <w:trPr>
          <w:trHeight w:val="300"/>
        </w:trPr>
        <w:tc>
          <w:tcPr>
            <w:tcW w:w="888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E353F" w:rsidRPr="003A61BD" w:rsidRDefault="001E353F" w:rsidP="003A61BD">
            <w:pPr>
              <w:pStyle w:val="NormalWeb"/>
              <w:spacing w:before="0" w:beforeAutospacing="0" w:after="0" w:afterAutospacing="0" w:line="360" w:lineRule="auto"/>
              <w:ind w:left="60" w:right="60"/>
              <w:rPr>
                <w:rFonts w:ascii="Arial" w:hAnsi="Arial" w:cs="Arial"/>
                <w:color w:val="000000"/>
                <w:sz w:val="20"/>
                <w:szCs w:val="20"/>
              </w:rPr>
            </w:pPr>
            <w:r w:rsidRPr="003A61BD">
              <w:rPr>
                <w:rFonts w:ascii="Arial" w:hAnsi="Arial" w:cs="Arial"/>
                <w:color w:val="000000"/>
                <w:sz w:val="20"/>
                <w:szCs w:val="20"/>
              </w:rPr>
              <w:t>DESCRIÇÃO DAS PEÇAS RX</w:t>
            </w:r>
          </w:p>
        </w:tc>
      </w:tr>
      <w:tr w:rsidR="001E353F" w:rsidRPr="003A61BD" w:rsidTr="001E353F">
        <w:trPr>
          <w:trHeight w:val="300"/>
        </w:trPr>
        <w:tc>
          <w:tcPr>
            <w:tcW w:w="8880"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1E353F" w:rsidRPr="003A61BD" w:rsidRDefault="001E353F" w:rsidP="003A61BD">
            <w:pPr>
              <w:pStyle w:val="NormalWeb"/>
              <w:spacing w:before="0" w:beforeAutospacing="0" w:after="0" w:afterAutospacing="0" w:line="360" w:lineRule="auto"/>
              <w:rPr>
                <w:rFonts w:ascii="Arial" w:hAnsi="Arial" w:cs="Arial"/>
                <w:color w:val="000000"/>
                <w:sz w:val="20"/>
                <w:szCs w:val="20"/>
              </w:rPr>
            </w:pPr>
            <w:r w:rsidRPr="003A61BD">
              <w:rPr>
                <w:rFonts w:ascii="Arial" w:hAnsi="Arial" w:cs="Arial"/>
                <w:color w:val="000000"/>
                <w:sz w:val="20"/>
                <w:szCs w:val="20"/>
              </w:rPr>
              <w:t>Colimador luminoso</w:t>
            </w:r>
          </w:p>
        </w:tc>
      </w:tr>
      <w:tr w:rsidR="001E353F" w:rsidRPr="003A61BD" w:rsidTr="001E353F">
        <w:trPr>
          <w:trHeight w:val="300"/>
        </w:trPr>
        <w:tc>
          <w:tcPr>
            <w:tcW w:w="8880"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1E353F" w:rsidRPr="003A61BD" w:rsidRDefault="001E353F" w:rsidP="003A61BD">
            <w:pPr>
              <w:pStyle w:val="NormalWeb"/>
              <w:spacing w:before="0" w:beforeAutospacing="0" w:after="0" w:afterAutospacing="0" w:line="360" w:lineRule="auto"/>
              <w:rPr>
                <w:rFonts w:ascii="Arial" w:hAnsi="Arial" w:cs="Arial"/>
                <w:color w:val="000000"/>
                <w:sz w:val="20"/>
                <w:szCs w:val="20"/>
              </w:rPr>
            </w:pPr>
            <w:r w:rsidRPr="003A61BD">
              <w:rPr>
                <w:rFonts w:ascii="Arial" w:hAnsi="Arial" w:cs="Arial"/>
                <w:color w:val="000000"/>
                <w:sz w:val="20"/>
                <w:szCs w:val="20"/>
              </w:rPr>
              <w:t>Tubo de raios-x</w:t>
            </w:r>
          </w:p>
        </w:tc>
      </w:tr>
      <w:tr w:rsidR="001E353F" w:rsidRPr="003A61BD" w:rsidTr="001E353F">
        <w:trPr>
          <w:trHeight w:val="300"/>
        </w:trPr>
        <w:tc>
          <w:tcPr>
            <w:tcW w:w="888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1E353F" w:rsidRPr="003A61BD" w:rsidRDefault="001E353F" w:rsidP="003A61BD">
            <w:pPr>
              <w:pStyle w:val="NormalWeb"/>
              <w:spacing w:before="0" w:beforeAutospacing="0" w:after="0" w:afterAutospacing="0" w:line="360" w:lineRule="auto"/>
              <w:rPr>
                <w:rFonts w:ascii="Arial" w:hAnsi="Arial" w:cs="Arial"/>
                <w:color w:val="000000"/>
                <w:sz w:val="20"/>
                <w:szCs w:val="20"/>
              </w:rPr>
            </w:pPr>
            <w:r w:rsidRPr="003A61BD">
              <w:rPr>
                <w:rFonts w:ascii="Arial" w:hAnsi="Arial" w:cs="Arial"/>
                <w:color w:val="000000"/>
                <w:sz w:val="20"/>
                <w:szCs w:val="20"/>
              </w:rPr>
              <w:t>Trafo de alta-tensão</w:t>
            </w:r>
          </w:p>
        </w:tc>
      </w:tr>
      <w:tr w:rsidR="001E353F" w:rsidRPr="003A61BD" w:rsidTr="001E353F">
        <w:trPr>
          <w:trHeight w:val="300"/>
        </w:trPr>
        <w:tc>
          <w:tcPr>
            <w:tcW w:w="888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1E353F" w:rsidRPr="003A61BD" w:rsidRDefault="001E353F" w:rsidP="003A61BD">
            <w:pPr>
              <w:pStyle w:val="NormalWeb"/>
              <w:spacing w:before="0" w:beforeAutospacing="0" w:after="0" w:afterAutospacing="0" w:line="360" w:lineRule="auto"/>
              <w:rPr>
                <w:rFonts w:ascii="Arial" w:hAnsi="Arial" w:cs="Arial"/>
                <w:color w:val="000000"/>
                <w:sz w:val="20"/>
                <w:szCs w:val="20"/>
              </w:rPr>
            </w:pPr>
            <w:r w:rsidRPr="003A61BD">
              <w:rPr>
                <w:rFonts w:ascii="Arial" w:hAnsi="Arial" w:cs="Arial"/>
                <w:color w:val="000000"/>
                <w:sz w:val="20"/>
                <w:szCs w:val="20"/>
              </w:rPr>
              <w:t>Placas eletrônicas</w:t>
            </w:r>
          </w:p>
        </w:tc>
      </w:tr>
      <w:tr w:rsidR="001E353F" w:rsidRPr="003A61BD" w:rsidTr="001E353F">
        <w:trPr>
          <w:trHeight w:val="300"/>
        </w:trPr>
        <w:tc>
          <w:tcPr>
            <w:tcW w:w="8880"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1E353F" w:rsidRPr="003A61BD" w:rsidRDefault="001E353F" w:rsidP="003A61BD">
            <w:pPr>
              <w:pStyle w:val="NormalWeb"/>
              <w:spacing w:before="0" w:beforeAutospacing="0" w:after="0" w:afterAutospacing="0" w:line="360" w:lineRule="auto"/>
              <w:rPr>
                <w:rFonts w:ascii="Arial" w:hAnsi="Arial" w:cs="Arial"/>
                <w:color w:val="000000"/>
                <w:sz w:val="20"/>
                <w:szCs w:val="20"/>
              </w:rPr>
            </w:pPr>
            <w:r w:rsidRPr="003A61BD">
              <w:rPr>
                <w:rFonts w:ascii="Arial" w:hAnsi="Arial" w:cs="Arial"/>
                <w:color w:val="000000"/>
                <w:sz w:val="20"/>
                <w:szCs w:val="20"/>
              </w:rPr>
              <w:t>Placas de potência</w:t>
            </w:r>
          </w:p>
        </w:tc>
      </w:tr>
      <w:tr w:rsidR="001E353F" w:rsidRPr="003A61BD" w:rsidTr="001E353F">
        <w:trPr>
          <w:trHeight w:val="300"/>
        </w:trPr>
        <w:tc>
          <w:tcPr>
            <w:tcW w:w="8880"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1E353F" w:rsidRPr="003A61BD" w:rsidRDefault="001E353F" w:rsidP="003A61BD">
            <w:pPr>
              <w:pStyle w:val="NormalWeb"/>
              <w:spacing w:before="0" w:beforeAutospacing="0" w:after="0" w:afterAutospacing="0" w:line="360" w:lineRule="auto"/>
              <w:rPr>
                <w:rFonts w:ascii="Arial" w:hAnsi="Arial" w:cs="Arial"/>
                <w:color w:val="000000"/>
                <w:sz w:val="20"/>
                <w:szCs w:val="20"/>
              </w:rPr>
            </w:pPr>
            <w:r w:rsidRPr="003A61BD">
              <w:rPr>
                <w:rFonts w:ascii="Arial" w:hAnsi="Arial" w:cs="Arial"/>
                <w:color w:val="000000"/>
                <w:sz w:val="20"/>
                <w:szCs w:val="20"/>
              </w:rPr>
              <w:t>Cabo de Alta-tensão</w:t>
            </w:r>
          </w:p>
        </w:tc>
      </w:tr>
      <w:tr w:rsidR="001E353F" w:rsidRPr="003A61BD" w:rsidTr="001E353F">
        <w:trPr>
          <w:trHeight w:val="300"/>
        </w:trPr>
        <w:tc>
          <w:tcPr>
            <w:tcW w:w="8880"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1E353F" w:rsidRPr="003A61BD" w:rsidRDefault="001E353F" w:rsidP="003A61BD">
            <w:pPr>
              <w:pStyle w:val="NormalWeb"/>
              <w:spacing w:before="0" w:beforeAutospacing="0" w:after="0" w:afterAutospacing="0" w:line="360" w:lineRule="auto"/>
              <w:rPr>
                <w:rFonts w:ascii="Arial" w:hAnsi="Arial" w:cs="Arial"/>
                <w:color w:val="000000"/>
                <w:sz w:val="20"/>
                <w:szCs w:val="20"/>
              </w:rPr>
            </w:pPr>
            <w:r w:rsidRPr="003A61BD">
              <w:rPr>
                <w:rFonts w:ascii="Arial" w:hAnsi="Arial" w:cs="Arial"/>
                <w:color w:val="000000"/>
                <w:sz w:val="20"/>
                <w:szCs w:val="20"/>
              </w:rPr>
              <w:t>Lâmpada de apagamento do CR</w:t>
            </w:r>
          </w:p>
        </w:tc>
      </w:tr>
      <w:tr w:rsidR="001E353F" w:rsidRPr="003A61BD" w:rsidTr="001E353F">
        <w:trPr>
          <w:trHeight w:val="300"/>
        </w:trPr>
        <w:tc>
          <w:tcPr>
            <w:tcW w:w="8880"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1E353F" w:rsidRPr="003A61BD" w:rsidRDefault="001E353F" w:rsidP="003A61BD">
            <w:pPr>
              <w:pStyle w:val="NormalWeb"/>
              <w:spacing w:before="0" w:beforeAutospacing="0" w:after="0" w:afterAutospacing="0" w:line="360" w:lineRule="auto"/>
              <w:rPr>
                <w:rFonts w:ascii="Arial" w:hAnsi="Arial" w:cs="Arial"/>
                <w:color w:val="000000"/>
                <w:sz w:val="20"/>
                <w:szCs w:val="20"/>
              </w:rPr>
            </w:pPr>
            <w:r w:rsidRPr="003A61BD">
              <w:rPr>
                <w:rFonts w:ascii="Arial" w:hAnsi="Arial" w:cs="Arial"/>
                <w:color w:val="000000"/>
                <w:sz w:val="20"/>
                <w:szCs w:val="20"/>
              </w:rPr>
              <w:t>Módulo ótico do CR</w:t>
            </w:r>
          </w:p>
        </w:tc>
      </w:tr>
      <w:tr w:rsidR="001E353F" w:rsidRPr="003A61BD" w:rsidTr="001E353F">
        <w:trPr>
          <w:trHeight w:val="300"/>
        </w:trPr>
        <w:tc>
          <w:tcPr>
            <w:tcW w:w="8880"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1E353F" w:rsidRPr="003A61BD" w:rsidRDefault="001E353F" w:rsidP="003A61BD">
            <w:pPr>
              <w:pStyle w:val="NormalWeb"/>
              <w:spacing w:before="0" w:beforeAutospacing="0" w:after="0" w:afterAutospacing="0" w:line="360" w:lineRule="auto"/>
              <w:rPr>
                <w:rFonts w:ascii="Arial" w:hAnsi="Arial" w:cs="Arial"/>
                <w:color w:val="000000"/>
                <w:sz w:val="20"/>
                <w:szCs w:val="20"/>
              </w:rPr>
            </w:pPr>
            <w:r w:rsidRPr="003A61BD">
              <w:rPr>
                <w:rFonts w:ascii="Arial" w:hAnsi="Arial" w:cs="Arial"/>
                <w:color w:val="000000"/>
                <w:sz w:val="20"/>
                <w:szCs w:val="20"/>
              </w:rPr>
              <w:t>Cassetes/</w:t>
            </w:r>
            <w:proofErr w:type="spellStart"/>
            <w:r w:rsidRPr="003A61BD">
              <w:rPr>
                <w:rFonts w:ascii="Arial" w:hAnsi="Arial" w:cs="Arial"/>
                <w:color w:val="000000"/>
                <w:sz w:val="20"/>
                <w:szCs w:val="20"/>
              </w:rPr>
              <w:t>plates</w:t>
            </w:r>
            <w:proofErr w:type="spellEnd"/>
            <w:r w:rsidRPr="003A61BD">
              <w:rPr>
                <w:rFonts w:ascii="Arial" w:hAnsi="Arial" w:cs="Arial"/>
                <w:color w:val="000000"/>
                <w:sz w:val="20"/>
                <w:szCs w:val="20"/>
              </w:rPr>
              <w:t xml:space="preserve"> do CR</w:t>
            </w:r>
          </w:p>
        </w:tc>
      </w:tr>
      <w:tr w:rsidR="001E353F" w:rsidRPr="003A61BD" w:rsidTr="001E353F">
        <w:trPr>
          <w:trHeight w:val="300"/>
        </w:trPr>
        <w:tc>
          <w:tcPr>
            <w:tcW w:w="8880"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1E353F" w:rsidRPr="003A61BD" w:rsidRDefault="001E353F" w:rsidP="003A61BD">
            <w:pPr>
              <w:pStyle w:val="NormalWeb"/>
              <w:spacing w:before="0" w:beforeAutospacing="0" w:after="0" w:afterAutospacing="0" w:line="360" w:lineRule="auto"/>
              <w:rPr>
                <w:rFonts w:ascii="Arial" w:hAnsi="Arial" w:cs="Arial"/>
                <w:color w:val="000000"/>
                <w:sz w:val="20"/>
                <w:szCs w:val="20"/>
              </w:rPr>
            </w:pPr>
            <w:r w:rsidRPr="003A61BD">
              <w:rPr>
                <w:rFonts w:ascii="Arial" w:hAnsi="Arial" w:cs="Arial"/>
                <w:color w:val="000000"/>
                <w:sz w:val="20"/>
                <w:szCs w:val="20"/>
              </w:rPr>
              <w:t>No breaks</w:t>
            </w:r>
          </w:p>
        </w:tc>
      </w:tr>
      <w:tr w:rsidR="001E353F" w:rsidRPr="003A61BD" w:rsidTr="001E353F">
        <w:trPr>
          <w:trHeight w:val="300"/>
        </w:trPr>
        <w:tc>
          <w:tcPr>
            <w:tcW w:w="8880"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1E353F" w:rsidRPr="003A61BD" w:rsidRDefault="001E353F" w:rsidP="003A61BD">
            <w:pPr>
              <w:pStyle w:val="NormalWeb"/>
              <w:spacing w:before="0" w:beforeAutospacing="0" w:after="0" w:afterAutospacing="0" w:line="360" w:lineRule="auto"/>
              <w:rPr>
                <w:rFonts w:ascii="Arial" w:hAnsi="Arial" w:cs="Arial"/>
                <w:color w:val="000000"/>
                <w:sz w:val="20"/>
                <w:szCs w:val="20"/>
              </w:rPr>
            </w:pPr>
            <w:r w:rsidRPr="003A61BD">
              <w:rPr>
                <w:rFonts w:ascii="Arial" w:hAnsi="Arial" w:cs="Arial"/>
                <w:color w:val="000000"/>
                <w:sz w:val="20"/>
                <w:szCs w:val="20"/>
              </w:rPr>
              <w:t xml:space="preserve">PMU </w:t>
            </w:r>
            <w:proofErr w:type="spellStart"/>
            <w:r w:rsidRPr="003A61BD">
              <w:rPr>
                <w:rFonts w:ascii="Arial" w:hAnsi="Arial" w:cs="Arial"/>
                <w:color w:val="000000"/>
                <w:sz w:val="20"/>
                <w:szCs w:val="20"/>
              </w:rPr>
              <w:t>Photomultiplier</w:t>
            </w:r>
            <w:proofErr w:type="spellEnd"/>
            <w:r w:rsidRPr="003A61BD">
              <w:rPr>
                <w:rFonts w:ascii="Arial" w:hAnsi="Arial" w:cs="Arial"/>
                <w:color w:val="000000"/>
                <w:sz w:val="20"/>
                <w:szCs w:val="20"/>
              </w:rPr>
              <w:t xml:space="preserve"> do CR</w:t>
            </w:r>
          </w:p>
        </w:tc>
      </w:tr>
    </w:tbl>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r w:rsidRPr="003A61BD">
        <w:rPr>
          <w:rFonts w:ascii="Arial" w:hAnsi="Arial" w:cs="Arial"/>
          <w:color w:val="000000"/>
          <w:sz w:val="20"/>
          <w:szCs w:val="20"/>
        </w:rPr>
        <w:t> </w:t>
      </w:r>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r w:rsidRPr="003A61BD">
        <w:rPr>
          <w:rFonts w:ascii="Arial" w:hAnsi="Arial" w:cs="Arial"/>
          <w:color w:val="000000"/>
          <w:sz w:val="20"/>
          <w:szCs w:val="20"/>
        </w:rPr>
        <w:t>As peças de reposição serão adquiridas pelo Centro de Referencia e Treinamento DST/AIDS.</w:t>
      </w:r>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r w:rsidRPr="003A61BD">
        <w:rPr>
          <w:rFonts w:ascii="Arial" w:hAnsi="Arial" w:cs="Arial"/>
          <w:color w:val="000000"/>
          <w:sz w:val="20"/>
          <w:szCs w:val="20"/>
        </w:rPr>
        <w:t>A substituição de peças dos equipamentos poderá ser fornecida pela empresa CONTRATADA, desde que o preço por ela apresentado for compatível com o valor de mercado.</w:t>
      </w:r>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r w:rsidRPr="003A61BD">
        <w:rPr>
          <w:rFonts w:ascii="Arial" w:hAnsi="Arial" w:cs="Arial"/>
          <w:color w:val="000000"/>
          <w:sz w:val="20"/>
          <w:szCs w:val="20"/>
        </w:rPr>
        <w:t>Os serviços de reposição peças substituídas somente serão consideradas a contento, após testes e aprovação da CONTRATANTE, com um período mínimo de funcionamento conforme cada caso.</w:t>
      </w:r>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r w:rsidRPr="003A61BD">
        <w:rPr>
          <w:rFonts w:ascii="Arial" w:hAnsi="Arial" w:cs="Arial"/>
          <w:color w:val="000000"/>
          <w:sz w:val="20"/>
          <w:szCs w:val="20"/>
        </w:rPr>
        <w:t>As peças substituídas deverão ser necessariamente entregues à CONTRATANTE.</w:t>
      </w:r>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r w:rsidRPr="003A61BD">
        <w:rPr>
          <w:rFonts w:ascii="Arial" w:hAnsi="Arial" w:cs="Arial"/>
          <w:color w:val="000000"/>
          <w:sz w:val="20"/>
          <w:szCs w:val="20"/>
        </w:rPr>
        <w:t xml:space="preserve">No caso de peças de responsabilidade da contratante, quando adquiridos de terceiros, a contratada fará a instalação, porém será condicionado o acompanhamento do fornecedor, a fim de evitar perda de garantia original das </w:t>
      </w:r>
      <w:proofErr w:type="gramStart"/>
      <w:r w:rsidRPr="003A61BD">
        <w:rPr>
          <w:rFonts w:ascii="Arial" w:hAnsi="Arial" w:cs="Arial"/>
          <w:color w:val="000000"/>
          <w:sz w:val="20"/>
          <w:szCs w:val="20"/>
        </w:rPr>
        <w:t>peças</w:t>
      </w:r>
      <w:proofErr w:type="gramEnd"/>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r w:rsidRPr="003A61BD">
        <w:rPr>
          <w:rFonts w:ascii="Arial" w:hAnsi="Arial" w:cs="Arial"/>
          <w:color w:val="000000"/>
          <w:sz w:val="20"/>
          <w:szCs w:val="20"/>
        </w:rPr>
        <w:t>A CONTRATADA deverá instalar as peças e partes consideradas como parte do equipamento, necessárias ao conserto dos equipamentos para o perfeito funcionamento do objeto deste projeto. Todo o transporte para aquisição de peças, partes, componentes e acessórios, e o transporte de equipamentos para as oficinas externas da CONTRATADA e seu consequente retorno, deverá ficar a cargo da CONTRATADA sem ônus ao CONTRATANTE.</w:t>
      </w:r>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r w:rsidRPr="003A61BD">
        <w:rPr>
          <w:rFonts w:ascii="Arial" w:hAnsi="Arial" w:cs="Arial"/>
          <w:color w:val="000000"/>
          <w:sz w:val="20"/>
          <w:szCs w:val="20"/>
        </w:rPr>
        <w:t xml:space="preserve">A empresa licitante deverá ser responsável pela logística reversa de partes e peças, tendo em vista que os resíduos precisam ter sua destinação final de forma correta e controlada, conforme </w:t>
      </w:r>
      <w:r w:rsidRPr="003A61BD">
        <w:rPr>
          <w:rFonts w:ascii="Arial" w:hAnsi="Arial" w:cs="Arial"/>
          <w:color w:val="000000"/>
          <w:sz w:val="20"/>
          <w:szCs w:val="20"/>
        </w:rPr>
        <w:lastRenderedPageBreak/>
        <w:t xml:space="preserve">Art. 33. </w:t>
      </w:r>
      <w:proofErr w:type="gramStart"/>
      <w:r w:rsidRPr="003A61BD">
        <w:rPr>
          <w:rFonts w:ascii="Arial" w:hAnsi="Arial" w:cs="Arial"/>
          <w:color w:val="000000"/>
          <w:sz w:val="20"/>
          <w:szCs w:val="20"/>
        </w:rPr>
        <w:t>da</w:t>
      </w:r>
      <w:proofErr w:type="gramEnd"/>
      <w:r w:rsidRPr="003A61BD">
        <w:rPr>
          <w:rFonts w:ascii="Arial" w:hAnsi="Arial" w:cs="Arial"/>
          <w:color w:val="000000"/>
          <w:sz w:val="20"/>
          <w:szCs w:val="20"/>
        </w:rPr>
        <w:t xml:space="preserve"> Lei 12.305/2010, dessa forma a Licitante deverá apresentar, no momento da habilitação Certificado de Movimentação de Resíduos de Interesse Ambiental - </w:t>
      </w:r>
      <w:proofErr w:type="spellStart"/>
      <w:r w:rsidRPr="003A61BD">
        <w:rPr>
          <w:rFonts w:ascii="Arial" w:hAnsi="Arial" w:cs="Arial"/>
          <w:color w:val="000000"/>
          <w:sz w:val="20"/>
          <w:szCs w:val="20"/>
        </w:rPr>
        <w:t>Cadri</w:t>
      </w:r>
      <w:proofErr w:type="spellEnd"/>
      <w:r w:rsidRPr="003A61BD">
        <w:rPr>
          <w:rFonts w:ascii="Arial" w:hAnsi="Arial" w:cs="Arial"/>
          <w:color w:val="000000"/>
          <w:sz w:val="20"/>
          <w:szCs w:val="20"/>
        </w:rPr>
        <w:t xml:space="preserve"> emitido pela Cetesb, para armazenamento, transporte e descarte de resíduos perigosos, especificamente de origem: lâmpada com vapor de mercúrio após o uso, resíduos de componentes e equipamentos eletrônicos, pilhas e baterias, produtos</w:t>
      </w:r>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proofErr w:type="gramStart"/>
      <w:r w:rsidRPr="003A61BD">
        <w:rPr>
          <w:rFonts w:ascii="Arial" w:hAnsi="Arial" w:cs="Arial"/>
          <w:color w:val="000000"/>
          <w:sz w:val="20"/>
          <w:szCs w:val="20"/>
        </w:rPr>
        <w:t>eletroeletrônicos</w:t>
      </w:r>
      <w:proofErr w:type="gramEnd"/>
      <w:r w:rsidRPr="003A61BD">
        <w:rPr>
          <w:rFonts w:ascii="Arial" w:hAnsi="Arial" w:cs="Arial"/>
          <w:color w:val="000000"/>
          <w:sz w:val="20"/>
          <w:szCs w:val="20"/>
        </w:rPr>
        <w:t xml:space="preserve">, e seus componentes fora de uso. Para armazenamento, transporte e descarte de resíduos perigosos, especificamente óleo </w:t>
      </w:r>
      <w:proofErr w:type="gramStart"/>
      <w:r w:rsidRPr="003A61BD">
        <w:rPr>
          <w:rFonts w:ascii="Arial" w:hAnsi="Arial" w:cs="Arial"/>
          <w:color w:val="000000"/>
          <w:sz w:val="20"/>
          <w:szCs w:val="20"/>
        </w:rPr>
        <w:t>lubrificante</w:t>
      </w:r>
      <w:proofErr w:type="gramEnd"/>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proofErr w:type="gramStart"/>
      <w:r w:rsidRPr="003A61BD">
        <w:rPr>
          <w:rFonts w:ascii="Arial" w:hAnsi="Arial" w:cs="Arial"/>
          <w:color w:val="000000"/>
          <w:sz w:val="20"/>
          <w:szCs w:val="20"/>
        </w:rPr>
        <w:t>usado</w:t>
      </w:r>
      <w:proofErr w:type="gramEnd"/>
      <w:r w:rsidRPr="003A61BD">
        <w:rPr>
          <w:rFonts w:ascii="Arial" w:hAnsi="Arial" w:cs="Arial"/>
          <w:color w:val="000000"/>
          <w:sz w:val="20"/>
          <w:szCs w:val="20"/>
        </w:rPr>
        <w:t>, de origem: ampola e transformador de raios-x com data de validade em vigência.</w:t>
      </w:r>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r w:rsidRPr="003A61BD">
        <w:rPr>
          <w:rFonts w:ascii="Arial" w:hAnsi="Arial" w:cs="Arial"/>
          <w:color w:val="000000"/>
          <w:sz w:val="20"/>
          <w:szCs w:val="20"/>
        </w:rPr>
        <w:t> </w:t>
      </w:r>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r w:rsidRPr="003A61BD">
        <w:rPr>
          <w:rFonts w:ascii="Arial" w:hAnsi="Arial" w:cs="Arial"/>
          <w:b/>
          <w:bCs/>
          <w:color w:val="000000"/>
          <w:sz w:val="20"/>
          <w:szCs w:val="20"/>
        </w:rPr>
        <w:t>5. CONDIÇÕES DE ATENDIMENTO</w:t>
      </w:r>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r w:rsidRPr="003A61BD">
        <w:rPr>
          <w:rFonts w:ascii="Arial" w:hAnsi="Arial" w:cs="Arial"/>
          <w:color w:val="000000"/>
          <w:sz w:val="20"/>
          <w:szCs w:val="20"/>
        </w:rPr>
        <w:t xml:space="preserve">5.1 O HORÁRIO DE ATENDIMENTO será das </w:t>
      </w:r>
      <w:proofErr w:type="gramStart"/>
      <w:r w:rsidRPr="003A61BD">
        <w:rPr>
          <w:rFonts w:ascii="Arial" w:hAnsi="Arial" w:cs="Arial"/>
          <w:color w:val="000000"/>
          <w:sz w:val="20"/>
          <w:szCs w:val="20"/>
        </w:rPr>
        <w:t>08:00</w:t>
      </w:r>
      <w:proofErr w:type="gramEnd"/>
      <w:r w:rsidRPr="003A61BD">
        <w:rPr>
          <w:rFonts w:ascii="Arial" w:hAnsi="Arial" w:cs="Arial"/>
          <w:color w:val="000000"/>
          <w:sz w:val="20"/>
          <w:szCs w:val="20"/>
        </w:rPr>
        <w:t xml:space="preserve"> horas as 18:00 horas de segunda a sexta feira, exceto feriados.</w:t>
      </w:r>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r w:rsidRPr="003A61BD">
        <w:rPr>
          <w:rFonts w:ascii="Arial" w:hAnsi="Arial" w:cs="Arial"/>
          <w:color w:val="000000"/>
          <w:sz w:val="20"/>
          <w:szCs w:val="20"/>
        </w:rPr>
        <w:t xml:space="preserve">5.2 Os serviços de manutenção corretiva serão realizados sem limite de chamados ou de horas. As chamadas corretivas serão realizadas através de uma central de atendimento, para a qual deverá ser disponibilizado um número de telefone. Para cada chamado será fornecido um número de protocolo de atendimento que permita a rastreabilidade do chamado. O tempo máximo para resposta telefônica do especialista da empresa será de </w:t>
      </w:r>
      <w:proofErr w:type="gramStart"/>
      <w:r w:rsidRPr="003A61BD">
        <w:rPr>
          <w:rFonts w:ascii="Arial" w:hAnsi="Arial" w:cs="Arial"/>
          <w:color w:val="000000"/>
          <w:sz w:val="20"/>
          <w:szCs w:val="20"/>
        </w:rPr>
        <w:t>1</w:t>
      </w:r>
      <w:proofErr w:type="gramEnd"/>
      <w:r w:rsidRPr="003A61BD">
        <w:rPr>
          <w:rFonts w:ascii="Arial" w:hAnsi="Arial" w:cs="Arial"/>
          <w:color w:val="000000"/>
          <w:sz w:val="20"/>
          <w:szCs w:val="20"/>
        </w:rPr>
        <w:t xml:space="preserve"> (uma) hora, contado a partir da emissão do protocolo de atendimento. Caso seja necessária a visita do técnico ao local de instalação do equipamento, o tempo de atendimento será de no máximo 24 (vinte e quatro) horas úteis, também contados a partir da emissão do protocolo de atendimento.</w:t>
      </w:r>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r w:rsidRPr="003A61BD">
        <w:rPr>
          <w:rFonts w:ascii="Arial" w:hAnsi="Arial" w:cs="Arial"/>
          <w:color w:val="000000"/>
          <w:sz w:val="20"/>
          <w:szCs w:val="20"/>
        </w:rPr>
        <w:t xml:space="preserve">5.3 As Inspeções técnicas serão realizadas mensalmente e as Manutenções Preventivas deverão ser executadas até o 15º. Dia de cada período mensal de prestação dos serviços e </w:t>
      </w:r>
      <w:proofErr w:type="gramStart"/>
      <w:r w:rsidRPr="003A61BD">
        <w:rPr>
          <w:rFonts w:ascii="Arial" w:hAnsi="Arial" w:cs="Arial"/>
          <w:color w:val="000000"/>
          <w:sz w:val="20"/>
          <w:szCs w:val="20"/>
        </w:rPr>
        <w:t>serão</w:t>
      </w:r>
      <w:proofErr w:type="gramEnd"/>
      <w:r w:rsidRPr="003A61BD">
        <w:rPr>
          <w:rFonts w:ascii="Arial" w:hAnsi="Arial" w:cs="Arial"/>
          <w:color w:val="000000"/>
          <w:sz w:val="20"/>
          <w:szCs w:val="20"/>
        </w:rPr>
        <w:t xml:space="preserve"> realizadas segundo cronograma previamente estabelecido, conforme descrito no item 7.1.</w:t>
      </w:r>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r w:rsidRPr="003A61BD">
        <w:rPr>
          <w:rFonts w:ascii="Arial" w:hAnsi="Arial" w:cs="Arial"/>
          <w:color w:val="000000"/>
          <w:sz w:val="20"/>
          <w:szCs w:val="20"/>
        </w:rPr>
        <w:t> </w:t>
      </w:r>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r w:rsidRPr="003A61BD">
        <w:rPr>
          <w:rFonts w:ascii="Arial" w:hAnsi="Arial" w:cs="Arial"/>
          <w:b/>
          <w:bCs/>
          <w:color w:val="000000"/>
          <w:sz w:val="20"/>
          <w:szCs w:val="20"/>
        </w:rPr>
        <w:t>6. RELATÓRIOS E DOCUMENTOS</w:t>
      </w:r>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r w:rsidRPr="003A61BD">
        <w:rPr>
          <w:rFonts w:ascii="Arial" w:hAnsi="Arial" w:cs="Arial"/>
          <w:color w:val="000000"/>
          <w:sz w:val="20"/>
          <w:szCs w:val="20"/>
        </w:rPr>
        <w:t>Durante a vigência do contrato a Empresa CONTRATADA deverá encaminhar os seguintes relatórios e documentos:</w:t>
      </w:r>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proofErr w:type="gramStart"/>
      <w:r w:rsidRPr="003A61BD">
        <w:rPr>
          <w:rFonts w:ascii="Arial" w:hAnsi="Arial" w:cs="Arial"/>
          <w:color w:val="000000"/>
          <w:sz w:val="20"/>
          <w:szCs w:val="20"/>
        </w:rPr>
        <w:t>6.1 Plano</w:t>
      </w:r>
      <w:proofErr w:type="gramEnd"/>
      <w:r w:rsidRPr="003A61BD">
        <w:rPr>
          <w:rFonts w:ascii="Arial" w:hAnsi="Arial" w:cs="Arial"/>
          <w:color w:val="000000"/>
          <w:sz w:val="20"/>
          <w:szCs w:val="20"/>
        </w:rPr>
        <w:t xml:space="preserve"> Anual de Manutenções Preventivas e de Inspeções Técnicas: A Empresa deverá apresentar, nos primeiros 10 (dez) dias de cada ano de vigência</w:t>
      </w:r>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proofErr w:type="gramStart"/>
      <w:r w:rsidRPr="003A61BD">
        <w:rPr>
          <w:rFonts w:ascii="Arial" w:hAnsi="Arial" w:cs="Arial"/>
          <w:color w:val="000000"/>
          <w:sz w:val="20"/>
          <w:szCs w:val="20"/>
        </w:rPr>
        <w:t>do</w:t>
      </w:r>
      <w:proofErr w:type="gramEnd"/>
      <w:r w:rsidRPr="003A61BD">
        <w:rPr>
          <w:rFonts w:ascii="Arial" w:hAnsi="Arial" w:cs="Arial"/>
          <w:color w:val="000000"/>
          <w:sz w:val="20"/>
          <w:szCs w:val="20"/>
        </w:rPr>
        <w:t xml:space="preserve"> contrato, planilha especificando as datas de realização dos serviços e a identificação de cada equipamento (marca, modelo e número de série).</w:t>
      </w:r>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proofErr w:type="gramStart"/>
      <w:r w:rsidRPr="003A61BD">
        <w:rPr>
          <w:rFonts w:ascii="Arial" w:hAnsi="Arial" w:cs="Arial"/>
          <w:color w:val="000000"/>
          <w:sz w:val="20"/>
          <w:szCs w:val="20"/>
        </w:rPr>
        <w:lastRenderedPageBreak/>
        <w:t>6.2 Relatório</w:t>
      </w:r>
      <w:proofErr w:type="gramEnd"/>
      <w:r w:rsidRPr="003A61BD">
        <w:rPr>
          <w:rFonts w:ascii="Arial" w:hAnsi="Arial" w:cs="Arial"/>
          <w:color w:val="000000"/>
          <w:sz w:val="20"/>
          <w:szCs w:val="20"/>
        </w:rPr>
        <w:t xml:space="preserve"> de chamado de corretiva: Imediatamente após a manutenção corretiva realizada em cada equipamento, a Empresa CONTRATADA deverá encaminhar ao CONTRATANTE as seguintes informações:</w:t>
      </w:r>
    </w:p>
    <w:p w:rsidR="001E353F" w:rsidRPr="003A61BD" w:rsidRDefault="001E353F" w:rsidP="003A61BD">
      <w:pPr>
        <w:pStyle w:val="NormalWeb"/>
        <w:spacing w:before="0" w:beforeAutospacing="0" w:after="0" w:afterAutospacing="0" w:line="360" w:lineRule="auto"/>
        <w:ind w:left="720" w:hanging="720"/>
        <w:jc w:val="both"/>
        <w:rPr>
          <w:rFonts w:ascii="Arial" w:hAnsi="Arial" w:cs="Arial"/>
          <w:color w:val="000000"/>
          <w:sz w:val="20"/>
          <w:szCs w:val="20"/>
        </w:rPr>
      </w:pPr>
      <w:r w:rsidRPr="003A61BD">
        <w:rPr>
          <w:rFonts w:ascii="Arial" w:hAnsi="Arial" w:cs="Arial"/>
          <w:color w:val="000000"/>
          <w:sz w:val="20"/>
          <w:szCs w:val="20"/>
        </w:rPr>
        <w:t></w:t>
      </w:r>
      <w:r w:rsidRPr="003A61BD">
        <w:rPr>
          <w:rFonts w:ascii="Arial" w:hAnsi="Arial" w:cs="Arial"/>
          <w:color w:val="000000"/>
          <w:sz w:val="20"/>
          <w:szCs w:val="20"/>
        </w:rPr>
        <w:t>Nome e modelo do Equipamento</w:t>
      </w:r>
    </w:p>
    <w:p w:rsidR="001E353F" w:rsidRPr="003A61BD" w:rsidRDefault="001E353F" w:rsidP="003A61BD">
      <w:pPr>
        <w:pStyle w:val="NormalWeb"/>
        <w:spacing w:before="0" w:beforeAutospacing="0" w:after="0" w:afterAutospacing="0" w:line="360" w:lineRule="auto"/>
        <w:ind w:left="720" w:hanging="720"/>
        <w:jc w:val="both"/>
        <w:rPr>
          <w:rFonts w:ascii="Arial" w:hAnsi="Arial" w:cs="Arial"/>
          <w:color w:val="000000"/>
          <w:sz w:val="20"/>
          <w:szCs w:val="20"/>
        </w:rPr>
      </w:pPr>
      <w:r w:rsidRPr="003A61BD">
        <w:rPr>
          <w:rFonts w:ascii="Arial" w:hAnsi="Arial" w:cs="Arial"/>
          <w:color w:val="000000"/>
          <w:sz w:val="20"/>
          <w:szCs w:val="20"/>
        </w:rPr>
        <w:t></w:t>
      </w:r>
      <w:r w:rsidRPr="003A61BD">
        <w:rPr>
          <w:rFonts w:ascii="Arial" w:hAnsi="Arial" w:cs="Arial"/>
          <w:color w:val="000000"/>
          <w:sz w:val="20"/>
          <w:szCs w:val="20"/>
        </w:rPr>
        <w:t>Defeito apresentado</w:t>
      </w:r>
    </w:p>
    <w:p w:rsidR="001E353F" w:rsidRPr="003A61BD" w:rsidRDefault="001E353F" w:rsidP="003A61BD">
      <w:pPr>
        <w:pStyle w:val="NormalWeb"/>
        <w:spacing w:before="0" w:beforeAutospacing="0" w:after="0" w:afterAutospacing="0" w:line="360" w:lineRule="auto"/>
        <w:ind w:left="720" w:hanging="720"/>
        <w:jc w:val="both"/>
        <w:rPr>
          <w:rFonts w:ascii="Arial" w:hAnsi="Arial" w:cs="Arial"/>
          <w:color w:val="000000"/>
          <w:sz w:val="20"/>
          <w:szCs w:val="20"/>
        </w:rPr>
      </w:pPr>
      <w:r w:rsidRPr="003A61BD">
        <w:rPr>
          <w:rFonts w:ascii="Arial" w:hAnsi="Arial" w:cs="Arial"/>
          <w:color w:val="000000"/>
          <w:sz w:val="20"/>
          <w:szCs w:val="20"/>
        </w:rPr>
        <w:t></w:t>
      </w:r>
      <w:r w:rsidRPr="003A61BD">
        <w:rPr>
          <w:rFonts w:ascii="Arial" w:hAnsi="Arial" w:cs="Arial"/>
          <w:color w:val="000000"/>
          <w:sz w:val="20"/>
          <w:szCs w:val="20"/>
        </w:rPr>
        <w:t>Data e horário do chamado</w:t>
      </w:r>
    </w:p>
    <w:p w:rsidR="001E353F" w:rsidRPr="003A61BD" w:rsidRDefault="001E353F" w:rsidP="003A61BD">
      <w:pPr>
        <w:pStyle w:val="NormalWeb"/>
        <w:spacing w:before="0" w:beforeAutospacing="0" w:after="0" w:afterAutospacing="0" w:line="360" w:lineRule="auto"/>
        <w:ind w:left="720" w:hanging="720"/>
        <w:jc w:val="both"/>
        <w:rPr>
          <w:rFonts w:ascii="Arial" w:hAnsi="Arial" w:cs="Arial"/>
          <w:color w:val="000000"/>
          <w:sz w:val="20"/>
          <w:szCs w:val="20"/>
        </w:rPr>
      </w:pPr>
      <w:r w:rsidRPr="003A61BD">
        <w:rPr>
          <w:rFonts w:ascii="Arial" w:hAnsi="Arial" w:cs="Arial"/>
          <w:color w:val="000000"/>
          <w:sz w:val="20"/>
          <w:szCs w:val="20"/>
        </w:rPr>
        <w:t></w:t>
      </w:r>
      <w:r w:rsidRPr="003A61BD">
        <w:rPr>
          <w:rFonts w:ascii="Arial" w:hAnsi="Arial" w:cs="Arial"/>
          <w:color w:val="000000"/>
          <w:sz w:val="20"/>
          <w:szCs w:val="20"/>
        </w:rPr>
        <w:t>Número do protocolo</w:t>
      </w:r>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proofErr w:type="gramStart"/>
      <w:r w:rsidRPr="003A61BD">
        <w:rPr>
          <w:rFonts w:ascii="Arial" w:hAnsi="Arial" w:cs="Arial"/>
          <w:color w:val="000000"/>
          <w:sz w:val="20"/>
          <w:szCs w:val="20"/>
        </w:rPr>
        <w:t>6.3 Ordem</w:t>
      </w:r>
      <w:proofErr w:type="gramEnd"/>
      <w:r w:rsidRPr="003A61BD">
        <w:rPr>
          <w:rFonts w:ascii="Arial" w:hAnsi="Arial" w:cs="Arial"/>
          <w:color w:val="000000"/>
          <w:sz w:val="20"/>
          <w:szCs w:val="20"/>
        </w:rPr>
        <w:t xml:space="preserve"> de Serviço: A cada visita técnica (preventiva, corretiva ou inspeção técnica), os técnicos da Empresa CONTRATADA deverão reportar-se ao</w:t>
      </w:r>
      <w:r w:rsidR="003A61BD">
        <w:rPr>
          <w:rFonts w:ascii="Arial" w:hAnsi="Arial" w:cs="Arial"/>
          <w:color w:val="000000"/>
          <w:sz w:val="20"/>
          <w:szCs w:val="20"/>
        </w:rPr>
        <w:t xml:space="preserve"> </w:t>
      </w:r>
      <w:r w:rsidRPr="003A61BD">
        <w:rPr>
          <w:rFonts w:ascii="Arial" w:hAnsi="Arial" w:cs="Arial"/>
          <w:color w:val="000000"/>
          <w:sz w:val="20"/>
          <w:szCs w:val="20"/>
        </w:rPr>
        <w:t>responsável pelo Núcleo de Manutenção do Centro de Referência e Treinamento DST/AIDS e preencher a Ordem de Serviço, descrevendo as atividades realizadas, o horário de atendimento, o nome do técnico responsável pela execução e a relação de peças substituídas nos equipamentos. No caso das manutenções preventivas, deverá ser anexado a OS o </w:t>
      </w:r>
      <w:proofErr w:type="spellStart"/>
      <w:r w:rsidRPr="003A61BD">
        <w:rPr>
          <w:rFonts w:ascii="Arial" w:hAnsi="Arial" w:cs="Arial"/>
          <w:i/>
          <w:iCs/>
          <w:color w:val="000000"/>
          <w:sz w:val="20"/>
          <w:szCs w:val="20"/>
        </w:rPr>
        <w:t>check</w:t>
      </w:r>
      <w:proofErr w:type="spellEnd"/>
      <w:r w:rsidRPr="003A61BD">
        <w:rPr>
          <w:rFonts w:ascii="Arial" w:hAnsi="Arial" w:cs="Arial"/>
          <w:i/>
          <w:iCs/>
          <w:color w:val="000000"/>
          <w:sz w:val="20"/>
          <w:szCs w:val="20"/>
        </w:rPr>
        <w:t xml:space="preserve"> </w:t>
      </w:r>
      <w:proofErr w:type="spellStart"/>
      <w:r w:rsidRPr="003A61BD">
        <w:rPr>
          <w:rFonts w:ascii="Arial" w:hAnsi="Arial" w:cs="Arial"/>
          <w:i/>
          <w:iCs/>
          <w:color w:val="000000"/>
          <w:sz w:val="20"/>
          <w:szCs w:val="20"/>
        </w:rPr>
        <w:t>list</w:t>
      </w:r>
      <w:proofErr w:type="spellEnd"/>
      <w:r w:rsidRPr="003A61BD">
        <w:rPr>
          <w:rFonts w:ascii="Arial" w:hAnsi="Arial" w:cs="Arial"/>
          <w:color w:val="000000"/>
          <w:sz w:val="20"/>
          <w:szCs w:val="20"/>
        </w:rPr>
        <w:t> da preventiva realizada, assim como deverá ser anexado a OS de inspeção técnica o questionário aplicado ao usuário.</w:t>
      </w:r>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proofErr w:type="gramStart"/>
      <w:r w:rsidRPr="003A61BD">
        <w:rPr>
          <w:rFonts w:ascii="Arial" w:hAnsi="Arial" w:cs="Arial"/>
          <w:color w:val="000000"/>
          <w:sz w:val="20"/>
          <w:szCs w:val="20"/>
        </w:rPr>
        <w:t>6.4 Relatório</w:t>
      </w:r>
      <w:proofErr w:type="gramEnd"/>
      <w:r w:rsidRPr="003A61BD">
        <w:rPr>
          <w:rFonts w:ascii="Arial" w:hAnsi="Arial" w:cs="Arial"/>
          <w:color w:val="000000"/>
          <w:sz w:val="20"/>
          <w:szCs w:val="20"/>
        </w:rPr>
        <w:t xml:space="preserve"> de serviços executados: A Empresa deverá apresentar até o décimo dia útil do mês </w:t>
      </w:r>
      <w:proofErr w:type="spellStart"/>
      <w:r w:rsidRPr="003A61BD">
        <w:rPr>
          <w:rFonts w:ascii="Arial" w:hAnsi="Arial" w:cs="Arial"/>
          <w:color w:val="000000"/>
          <w:sz w:val="20"/>
          <w:szCs w:val="20"/>
        </w:rPr>
        <w:t>subseqüente</w:t>
      </w:r>
      <w:proofErr w:type="spellEnd"/>
      <w:r w:rsidRPr="003A61BD">
        <w:rPr>
          <w:rFonts w:ascii="Arial" w:hAnsi="Arial" w:cs="Arial"/>
          <w:color w:val="000000"/>
          <w:sz w:val="20"/>
          <w:szCs w:val="20"/>
        </w:rPr>
        <w:t xml:space="preserve"> à realização dos serviços, cópia das Ordens de Serviço (OS) das Inspeções Técnicas e das Manutenções Corretivas e Preventivas (juntamente com os </w:t>
      </w:r>
      <w:proofErr w:type="spellStart"/>
      <w:r w:rsidRPr="003A61BD">
        <w:rPr>
          <w:rFonts w:ascii="Arial" w:hAnsi="Arial" w:cs="Arial"/>
          <w:i/>
          <w:iCs/>
          <w:color w:val="000000"/>
          <w:sz w:val="20"/>
          <w:szCs w:val="20"/>
        </w:rPr>
        <w:t>check-lists</w:t>
      </w:r>
      <w:proofErr w:type="spellEnd"/>
      <w:r w:rsidRPr="003A61BD">
        <w:rPr>
          <w:rFonts w:ascii="Arial" w:hAnsi="Arial" w:cs="Arial"/>
          <w:color w:val="000000"/>
          <w:sz w:val="20"/>
          <w:szCs w:val="20"/>
        </w:rPr>
        <w:t xml:space="preserve">) realizadas nos equipamentos. A referida documentação deverá ser entregue no Núcleo de Manutenção do Centro de Referência e Treinamento DST/AIDS. Além das informações descritas nas </w:t>
      </w:r>
      <w:proofErr w:type="spellStart"/>
      <w:r w:rsidRPr="003A61BD">
        <w:rPr>
          <w:rFonts w:ascii="Arial" w:hAnsi="Arial" w:cs="Arial"/>
          <w:color w:val="000000"/>
          <w:sz w:val="20"/>
          <w:szCs w:val="20"/>
        </w:rPr>
        <w:t>OS’s</w:t>
      </w:r>
      <w:proofErr w:type="spellEnd"/>
      <w:r w:rsidRPr="003A61BD">
        <w:rPr>
          <w:rFonts w:ascii="Arial" w:hAnsi="Arial" w:cs="Arial"/>
          <w:color w:val="000000"/>
          <w:sz w:val="20"/>
          <w:szCs w:val="20"/>
        </w:rPr>
        <w:t xml:space="preserve"> citadas no item 6.3, deverão ser relatadas as eventuais intercorrências associadas aos equipamentos.</w:t>
      </w:r>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r w:rsidRPr="003A61BD">
        <w:rPr>
          <w:rFonts w:ascii="Arial" w:hAnsi="Arial" w:cs="Arial"/>
          <w:color w:val="000000"/>
          <w:sz w:val="20"/>
          <w:szCs w:val="20"/>
        </w:rPr>
        <w:t> </w:t>
      </w:r>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r w:rsidRPr="003A61BD">
        <w:rPr>
          <w:rFonts w:ascii="Arial" w:hAnsi="Arial" w:cs="Arial"/>
          <w:b/>
          <w:bCs/>
          <w:color w:val="000000"/>
          <w:sz w:val="20"/>
          <w:szCs w:val="20"/>
        </w:rPr>
        <w:t>7. OBRIGAÇÕES E RESPONSABILIDADES DA CONTRATADA</w:t>
      </w:r>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r w:rsidRPr="003A61BD">
        <w:rPr>
          <w:rFonts w:ascii="Arial" w:hAnsi="Arial" w:cs="Arial"/>
          <w:color w:val="000000"/>
          <w:sz w:val="20"/>
          <w:szCs w:val="20"/>
        </w:rPr>
        <w:t xml:space="preserve">7.1 A CONTRATADA obriga-se a prestar os serviços mencionados no item </w:t>
      </w:r>
      <w:proofErr w:type="gramStart"/>
      <w:r w:rsidRPr="003A61BD">
        <w:rPr>
          <w:rFonts w:ascii="Arial" w:hAnsi="Arial" w:cs="Arial"/>
          <w:color w:val="000000"/>
          <w:sz w:val="20"/>
          <w:szCs w:val="20"/>
        </w:rPr>
        <w:t>3</w:t>
      </w:r>
      <w:proofErr w:type="gramEnd"/>
      <w:r w:rsidRPr="003A61BD">
        <w:rPr>
          <w:rFonts w:ascii="Arial" w:hAnsi="Arial" w:cs="Arial"/>
          <w:color w:val="000000"/>
          <w:sz w:val="20"/>
          <w:szCs w:val="20"/>
        </w:rPr>
        <w:t xml:space="preserve"> deste termo de referencia, para manutenção corretiva e preventiva dos equipamentos seguintes:</w:t>
      </w:r>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r w:rsidRPr="003A61BD">
        <w:rPr>
          <w:rFonts w:ascii="Arial" w:hAnsi="Arial" w:cs="Arial"/>
          <w:i/>
          <w:iCs/>
          <w:color w:val="000000"/>
          <w:sz w:val="20"/>
          <w:szCs w:val="20"/>
        </w:rPr>
        <w:t xml:space="preserve">•01 Equipamento de </w:t>
      </w:r>
      <w:proofErr w:type="gramStart"/>
      <w:r w:rsidRPr="003A61BD">
        <w:rPr>
          <w:rFonts w:ascii="Arial" w:hAnsi="Arial" w:cs="Arial"/>
          <w:i/>
          <w:iCs/>
          <w:color w:val="000000"/>
          <w:sz w:val="20"/>
          <w:szCs w:val="20"/>
        </w:rPr>
        <w:t>Raio-X</w:t>
      </w:r>
      <w:proofErr w:type="gramEnd"/>
      <w:r w:rsidRPr="003A61BD">
        <w:rPr>
          <w:rFonts w:ascii="Arial" w:hAnsi="Arial" w:cs="Arial"/>
          <w:i/>
          <w:iCs/>
          <w:color w:val="000000"/>
          <w:sz w:val="20"/>
          <w:szCs w:val="20"/>
        </w:rPr>
        <w:t xml:space="preserve"> Portátil</w:t>
      </w:r>
      <w:r w:rsidRPr="003A61BD">
        <w:rPr>
          <w:rFonts w:ascii="Arial" w:hAnsi="Arial" w:cs="Arial"/>
          <w:color w:val="000000"/>
          <w:sz w:val="20"/>
          <w:szCs w:val="20"/>
        </w:rPr>
        <w:t>, </w:t>
      </w:r>
      <w:r w:rsidRPr="003A61BD">
        <w:rPr>
          <w:rFonts w:ascii="Arial" w:hAnsi="Arial" w:cs="Arial"/>
          <w:i/>
          <w:iCs/>
          <w:color w:val="000000"/>
          <w:sz w:val="20"/>
          <w:szCs w:val="20"/>
        </w:rPr>
        <w:t xml:space="preserve">marca </w:t>
      </w:r>
      <w:proofErr w:type="spellStart"/>
      <w:r w:rsidRPr="003A61BD">
        <w:rPr>
          <w:rFonts w:ascii="Arial" w:hAnsi="Arial" w:cs="Arial"/>
          <w:i/>
          <w:iCs/>
          <w:color w:val="000000"/>
          <w:sz w:val="20"/>
          <w:szCs w:val="20"/>
        </w:rPr>
        <w:t>Limex</w:t>
      </w:r>
      <w:proofErr w:type="spellEnd"/>
      <w:r w:rsidRPr="003A61BD">
        <w:rPr>
          <w:rFonts w:ascii="Arial" w:hAnsi="Arial" w:cs="Arial"/>
          <w:i/>
          <w:iCs/>
          <w:color w:val="000000"/>
          <w:sz w:val="20"/>
          <w:szCs w:val="20"/>
        </w:rPr>
        <w:t>, modelo LMT 100/100, Série 0189010049D-049, Patrimônio CRTA 1580;</w:t>
      </w:r>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r w:rsidRPr="003A61BD">
        <w:rPr>
          <w:rFonts w:ascii="Arial" w:hAnsi="Arial" w:cs="Arial"/>
          <w:i/>
          <w:iCs/>
          <w:color w:val="000000"/>
          <w:sz w:val="20"/>
          <w:szCs w:val="20"/>
        </w:rPr>
        <w:t xml:space="preserve">•01 Equipamento de </w:t>
      </w:r>
      <w:proofErr w:type="gramStart"/>
      <w:r w:rsidRPr="003A61BD">
        <w:rPr>
          <w:rFonts w:ascii="Arial" w:hAnsi="Arial" w:cs="Arial"/>
          <w:i/>
          <w:iCs/>
          <w:color w:val="000000"/>
          <w:sz w:val="20"/>
          <w:szCs w:val="20"/>
        </w:rPr>
        <w:t>Raio-X</w:t>
      </w:r>
      <w:proofErr w:type="gramEnd"/>
      <w:r w:rsidRPr="003A61BD">
        <w:rPr>
          <w:rFonts w:ascii="Arial" w:hAnsi="Arial" w:cs="Arial"/>
          <w:i/>
          <w:iCs/>
          <w:color w:val="000000"/>
          <w:sz w:val="20"/>
          <w:szCs w:val="20"/>
        </w:rPr>
        <w:t xml:space="preserve"> Portátil, Marca Philips, Modelo </w:t>
      </w:r>
      <w:proofErr w:type="spellStart"/>
      <w:r w:rsidRPr="003A61BD">
        <w:rPr>
          <w:rFonts w:ascii="Arial" w:hAnsi="Arial" w:cs="Arial"/>
          <w:i/>
          <w:iCs/>
          <w:color w:val="000000"/>
          <w:sz w:val="20"/>
          <w:szCs w:val="20"/>
        </w:rPr>
        <w:t>Aquilla</w:t>
      </w:r>
      <w:proofErr w:type="spellEnd"/>
      <w:r w:rsidRPr="003A61BD">
        <w:rPr>
          <w:rFonts w:ascii="Arial" w:hAnsi="Arial" w:cs="Arial"/>
          <w:i/>
          <w:iCs/>
          <w:color w:val="000000"/>
          <w:sz w:val="20"/>
          <w:szCs w:val="20"/>
        </w:rPr>
        <w:t xml:space="preserve"> Plus 300, Série 01170010574, Patrimônio CRTA 11116;</w:t>
      </w:r>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r w:rsidRPr="003A61BD">
        <w:rPr>
          <w:rFonts w:ascii="Arial" w:hAnsi="Arial" w:cs="Arial"/>
          <w:i/>
          <w:iCs/>
          <w:color w:val="000000"/>
          <w:sz w:val="20"/>
          <w:szCs w:val="20"/>
        </w:rPr>
        <w:t xml:space="preserve">•01 Equipamento de </w:t>
      </w:r>
      <w:proofErr w:type="gramStart"/>
      <w:r w:rsidRPr="003A61BD">
        <w:rPr>
          <w:rFonts w:ascii="Arial" w:hAnsi="Arial" w:cs="Arial"/>
          <w:i/>
          <w:iCs/>
          <w:color w:val="000000"/>
          <w:sz w:val="20"/>
          <w:szCs w:val="20"/>
        </w:rPr>
        <w:t>Raio-X</w:t>
      </w:r>
      <w:proofErr w:type="gramEnd"/>
      <w:r w:rsidRPr="003A61BD">
        <w:rPr>
          <w:rFonts w:ascii="Arial" w:hAnsi="Arial" w:cs="Arial"/>
          <w:i/>
          <w:iCs/>
          <w:color w:val="000000"/>
          <w:sz w:val="20"/>
          <w:szCs w:val="20"/>
        </w:rPr>
        <w:t xml:space="preserve"> CR, Marca Konica, Modelo </w:t>
      </w:r>
      <w:proofErr w:type="spellStart"/>
      <w:r w:rsidRPr="003A61BD">
        <w:rPr>
          <w:rFonts w:ascii="Arial" w:hAnsi="Arial" w:cs="Arial"/>
          <w:i/>
          <w:iCs/>
          <w:color w:val="000000"/>
          <w:sz w:val="20"/>
          <w:szCs w:val="20"/>
        </w:rPr>
        <w:t>Régius</w:t>
      </w:r>
      <w:proofErr w:type="spellEnd"/>
      <w:r w:rsidRPr="003A61BD">
        <w:rPr>
          <w:rFonts w:ascii="Arial" w:hAnsi="Arial" w:cs="Arial"/>
          <w:i/>
          <w:iCs/>
          <w:color w:val="000000"/>
          <w:sz w:val="20"/>
          <w:szCs w:val="20"/>
        </w:rPr>
        <w:t xml:space="preserve"> 110 HQ, Série 090208547, Patrimônio CRTA 11965.</w:t>
      </w:r>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r w:rsidRPr="003A61BD">
        <w:rPr>
          <w:rFonts w:ascii="Arial" w:hAnsi="Arial" w:cs="Arial"/>
          <w:color w:val="000000"/>
          <w:sz w:val="20"/>
          <w:szCs w:val="20"/>
        </w:rPr>
        <w:t xml:space="preserve">7.2 Prestar manutenção corretiva para os equipamentos listados no item </w:t>
      </w:r>
      <w:proofErr w:type="gramStart"/>
      <w:r w:rsidRPr="003A61BD">
        <w:rPr>
          <w:rFonts w:ascii="Arial" w:hAnsi="Arial" w:cs="Arial"/>
          <w:color w:val="000000"/>
          <w:sz w:val="20"/>
          <w:szCs w:val="20"/>
        </w:rPr>
        <w:t>1</w:t>
      </w:r>
      <w:proofErr w:type="gramEnd"/>
      <w:r w:rsidRPr="003A61BD">
        <w:rPr>
          <w:rFonts w:ascii="Arial" w:hAnsi="Arial" w:cs="Arial"/>
          <w:color w:val="000000"/>
          <w:sz w:val="20"/>
          <w:szCs w:val="20"/>
        </w:rPr>
        <w:t xml:space="preserve"> deste termo de referencia sem limitação de chamados ou de horas, nas condições e horários definidos no item 6 deste projeto.</w:t>
      </w:r>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r w:rsidRPr="003A61BD">
        <w:rPr>
          <w:rFonts w:ascii="Arial" w:hAnsi="Arial" w:cs="Arial"/>
          <w:color w:val="000000"/>
          <w:sz w:val="20"/>
          <w:szCs w:val="20"/>
        </w:rPr>
        <w:lastRenderedPageBreak/>
        <w:t>7.3 Os serviços de manutenção preventiva deverão ser executados em data e horário previamente estipulados em comum acordo entre CONTRATADA e</w:t>
      </w:r>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r w:rsidRPr="003A61BD">
        <w:rPr>
          <w:rFonts w:ascii="Arial" w:hAnsi="Arial" w:cs="Arial"/>
          <w:color w:val="000000"/>
          <w:sz w:val="20"/>
          <w:szCs w:val="20"/>
        </w:rPr>
        <w:t xml:space="preserve">CONTRATANTE, de modo que seja minimizada a interferência na rotina de funcionamento do hospital, respeitando o horário de atendimento estabelecido no item </w:t>
      </w:r>
      <w:proofErr w:type="gramStart"/>
      <w:r w:rsidRPr="003A61BD">
        <w:rPr>
          <w:rFonts w:ascii="Arial" w:hAnsi="Arial" w:cs="Arial"/>
          <w:color w:val="000000"/>
          <w:sz w:val="20"/>
          <w:szCs w:val="20"/>
        </w:rPr>
        <w:t>5</w:t>
      </w:r>
      <w:proofErr w:type="gramEnd"/>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r w:rsidRPr="003A61BD">
        <w:rPr>
          <w:rFonts w:ascii="Arial" w:hAnsi="Arial" w:cs="Arial"/>
          <w:color w:val="000000"/>
          <w:sz w:val="20"/>
          <w:szCs w:val="20"/>
        </w:rPr>
        <w:t>7.4 A cada visita, tanto preventiva, inspeção técnica como corretiva, os técnicos deverão reportar-se a CONTRATANTE e, emitir Ordem de Serviço dos trabalhos, descrevendo as atividades realizadas e o horário de atendimento.</w:t>
      </w:r>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r w:rsidRPr="003A61BD">
        <w:rPr>
          <w:rFonts w:ascii="Arial" w:hAnsi="Arial" w:cs="Arial"/>
          <w:color w:val="000000"/>
          <w:sz w:val="20"/>
          <w:szCs w:val="20"/>
        </w:rPr>
        <w:t>7.5 As Ordens de Serviço deverão conter nome e assinatura do técnico da CONTRATADA responsável pela realização do serviço e do profissional da CONTRATANTE responsável pelo aceite dos serviços.</w:t>
      </w:r>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r w:rsidRPr="003A61BD">
        <w:rPr>
          <w:rFonts w:ascii="Arial" w:hAnsi="Arial" w:cs="Arial"/>
          <w:color w:val="000000"/>
          <w:sz w:val="20"/>
          <w:szCs w:val="20"/>
        </w:rPr>
        <w:t>7.6 As Ordens de Serviço deverão ser entregues no Núcleo de Manutenção do Centro de Referência e Treinamento DST/AIDS.</w:t>
      </w:r>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r w:rsidRPr="003A61BD">
        <w:rPr>
          <w:rFonts w:ascii="Arial" w:hAnsi="Arial" w:cs="Arial"/>
          <w:color w:val="000000"/>
          <w:sz w:val="20"/>
          <w:szCs w:val="20"/>
        </w:rPr>
        <w:t xml:space="preserve">7.7 </w:t>
      </w:r>
      <w:proofErr w:type="gramStart"/>
      <w:r w:rsidRPr="003A61BD">
        <w:rPr>
          <w:rFonts w:ascii="Arial" w:hAnsi="Arial" w:cs="Arial"/>
          <w:color w:val="000000"/>
          <w:sz w:val="20"/>
          <w:szCs w:val="20"/>
        </w:rPr>
        <w:t>Cabe</w:t>
      </w:r>
      <w:proofErr w:type="gramEnd"/>
      <w:r w:rsidRPr="003A61BD">
        <w:rPr>
          <w:rFonts w:ascii="Arial" w:hAnsi="Arial" w:cs="Arial"/>
          <w:color w:val="000000"/>
          <w:sz w:val="20"/>
          <w:szCs w:val="20"/>
        </w:rPr>
        <w:t xml:space="preserve"> a CONTRATADA prover com presteza as eventuais peças necessárias a realização das manutenções corretiva e preventiva, que vierem a ser adquiridas pela CONTRATANTE.</w:t>
      </w:r>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r w:rsidRPr="003A61BD">
        <w:rPr>
          <w:rFonts w:ascii="Arial" w:hAnsi="Arial" w:cs="Arial"/>
          <w:color w:val="000000"/>
          <w:sz w:val="20"/>
          <w:szCs w:val="20"/>
        </w:rPr>
        <w:t xml:space="preserve">7.8 Não </w:t>
      </w:r>
      <w:proofErr w:type="gramStart"/>
      <w:r w:rsidRPr="003A61BD">
        <w:rPr>
          <w:rFonts w:ascii="Arial" w:hAnsi="Arial" w:cs="Arial"/>
          <w:color w:val="000000"/>
          <w:sz w:val="20"/>
          <w:szCs w:val="20"/>
        </w:rPr>
        <w:t>será</w:t>
      </w:r>
      <w:proofErr w:type="gramEnd"/>
      <w:r w:rsidRPr="003A61BD">
        <w:rPr>
          <w:rFonts w:ascii="Arial" w:hAnsi="Arial" w:cs="Arial"/>
          <w:color w:val="000000"/>
          <w:sz w:val="20"/>
          <w:szCs w:val="20"/>
        </w:rPr>
        <w:t xml:space="preserve"> permitida, em hipótese alguma, a transferência das obrigações da CONTRATADA a terceiros.</w:t>
      </w:r>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r w:rsidRPr="003A61BD">
        <w:rPr>
          <w:rFonts w:ascii="Arial" w:hAnsi="Arial" w:cs="Arial"/>
          <w:color w:val="000000"/>
          <w:sz w:val="20"/>
          <w:szCs w:val="20"/>
        </w:rPr>
        <w:t>7.9 Manter o quadro de técnicos devidamente uniformizados e identificados através de crachás, constando nome, número de RG, nome da empresa e fotografia recente.</w:t>
      </w:r>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r w:rsidRPr="003A61BD">
        <w:rPr>
          <w:rFonts w:ascii="Arial" w:hAnsi="Arial" w:cs="Arial"/>
          <w:color w:val="000000"/>
          <w:sz w:val="20"/>
          <w:szCs w:val="20"/>
        </w:rPr>
        <w:t xml:space="preserve">7.10 Manter todos os instrumentos e ferramentas necessários </w:t>
      </w:r>
      <w:proofErr w:type="gramStart"/>
      <w:r w:rsidRPr="003A61BD">
        <w:rPr>
          <w:rFonts w:ascii="Arial" w:hAnsi="Arial" w:cs="Arial"/>
          <w:color w:val="000000"/>
          <w:sz w:val="20"/>
          <w:szCs w:val="20"/>
        </w:rPr>
        <w:t>a</w:t>
      </w:r>
      <w:proofErr w:type="gramEnd"/>
      <w:r w:rsidRPr="003A61BD">
        <w:rPr>
          <w:rFonts w:ascii="Arial" w:hAnsi="Arial" w:cs="Arial"/>
          <w:color w:val="000000"/>
          <w:sz w:val="20"/>
          <w:szCs w:val="20"/>
        </w:rPr>
        <w:t xml:space="preserve"> execução dos serviços em perfeitas condições de uso.</w:t>
      </w:r>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r w:rsidRPr="003A61BD">
        <w:rPr>
          <w:rFonts w:ascii="Arial" w:hAnsi="Arial" w:cs="Arial"/>
          <w:color w:val="000000"/>
          <w:sz w:val="20"/>
          <w:szCs w:val="20"/>
        </w:rPr>
        <w:t>7.11 Responsabilizar-se pelo cumprimento, por parte de seus técnicos, das normas disciplinares determinadas pela CONTRATANTE.</w:t>
      </w:r>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r w:rsidRPr="003A61BD">
        <w:rPr>
          <w:rFonts w:ascii="Arial" w:hAnsi="Arial" w:cs="Arial"/>
          <w:color w:val="000000"/>
          <w:sz w:val="20"/>
          <w:szCs w:val="20"/>
        </w:rPr>
        <w:t>7.12 A CONTRATADA é responsável pela disciplina nos locais de execução dos serviços, retirando, após notificação, qualquer mão de obra que venha a ser considerada como conduta inconveniente pela CONTRATANTE.</w:t>
      </w:r>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r w:rsidRPr="003A61BD">
        <w:rPr>
          <w:rFonts w:ascii="Arial" w:hAnsi="Arial" w:cs="Arial"/>
          <w:color w:val="000000"/>
          <w:sz w:val="20"/>
          <w:szCs w:val="20"/>
        </w:rPr>
        <w:t xml:space="preserve">7.13 Fornecer aos seus técnicos os EPI e EPC necessários em cumprimento </w:t>
      </w:r>
      <w:proofErr w:type="gramStart"/>
      <w:r w:rsidRPr="003A61BD">
        <w:rPr>
          <w:rFonts w:ascii="Arial" w:hAnsi="Arial" w:cs="Arial"/>
          <w:color w:val="000000"/>
          <w:sz w:val="20"/>
          <w:szCs w:val="20"/>
        </w:rPr>
        <w:t>as</w:t>
      </w:r>
      <w:proofErr w:type="gramEnd"/>
      <w:r w:rsidRPr="003A61BD">
        <w:rPr>
          <w:rFonts w:ascii="Arial" w:hAnsi="Arial" w:cs="Arial"/>
          <w:color w:val="000000"/>
          <w:sz w:val="20"/>
          <w:szCs w:val="20"/>
        </w:rPr>
        <w:t xml:space="preserve"> normas de segurança.</w:t>
      </w:r>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r w:rsidRPr="003A61BD">
        <w:rPr>
          <w:rFonts w:ascii="Arial" w:hAnsi="Arial" w:cs="Arial"/>
          <w:color w:val="000000"/>
          <w:sz w:val="20"/>
          <w:szCs w:val="20"/>
        </w:rPr>
        <w:t xml:space="preserve">7.14 A empresa deverá comprovar no ato da habilitação, através de certificado, que cumpre as normas relativas à saúde e segurança de seus empregados no trabalho, quanto ao Programa de Gerenciamento de Riscos - PGR e o </w:t>
      </w:r>
      <w:proofErr w:type="gramStart"/>
      <w:r w:rsidRPr="003A61BD">
        <w:rPr>
          <w:rFonts w:ascii="Arial" w:hAnsi="Arial" w:cs="Arial"/>
          <w:color w:val="000000"/>
          <w:sz w:val="20"/>
          <w:szCs w:val="20"/>
        </w:rPr>
        <w:t>Programa</w:t>
      </w:r>
      <w:proofErr w:type="gramEnd"/>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proofErr w:type="gramStart"/>
      <w:r w:rsidRPr="003A61BD">
        <w:rPr>
          <w:rFonts w:ascii="Arial" w:hAnsi="Arial" w:cs="Arial"/>
          <w:color w:val="000000"/>
          <w:sz w:val="20"/>
          <w:szCs w:val="20"/>
        </w:rPr>
        <w:t>de</w:t>
      </w:r>
      <w:proofErr w:type="gramEnd"/>
      <w:r w:rsidRPr="003A61BD">
        <w:rPr>
          <w:rFonts w:ascii="Arial" w:hAnsi="Arial" w:cs="Arial"/>
          <w:color w:val="000000"/>
          <w:sz w:val="20"/>
          <w:szCs w:val="20"/>
        </w:rPr>
        <w:t xml:space="preserve"> Controle Médico de Saúde Ocupacional – PCMSO, do Ministério do Trabalho referente a saúde ocupacional de seus funcionários, devidamente assinado por engenheiro de segurança do trabalho e/ou médico do trabalho, conforme disposições do parágrafo único, art. 117, Constituição do Estado de São Paulo.</w:t>
      </w:r>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r w:rsidRPr="003A61BD">
        <w:rPr>
          <w:rFonts w:ascii="Arial" w:hAnsi="Arial" w:cs="Arial"/>
          <w:color w:val="000000"/>
          <w:sz w:val="20"/>
          <w:szCs w:val="20"/>
        </w:rPr>
        <w:lastRenderedPageBreak/>
        <w:t>7.15 Cumprir a legislação aplicável ao objeto contratado quer de âmbito Federal, Estadual ou Municipal.</w:t>
      </w:r>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r w:rsidRPr="003A61BD">
        <w:rPr>
          <w:rFonts w:ascii="Arial" w:hAnsi="Arial" w:cs="Arial"/>
          <w:color w:val="000000"/>
          <w:sz w:val="20"/>
          <w:szCs w:val="20"/>
        </w:rPr>
        <w:t>7.16 No caso de troca de peça com substituição programada, a CONTRATADA deverá informar a CONTRATANTE com antecedência.</w:t>
      </w:r>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r w:rsidRPr="003A61BD">
        <w:rPr>
          <w:rFonts w:ascii="Arial" w:hAnsi="Arial" w:cs="Arial"/>
          <w:color w:val="000000"/>
          <w:sz w:val="20"/>
          <w:szCs w:val="20"/>
        </w:rPr>
        <w:t>7.17</w:t>
      </w:r>
      <w:r w:rsidRPr="003A61BD">
        <w:rPr>
          <w:rFonts w:ascii="Arial" w:hAnsi="Arial" w:cs="Arial"/>
          <w:b/>
          <w:bCs/>
          <w:color w:val="000000"/>
          <w:sz w:val="20"/>
          <w:szCs w:val="20"/>
        </w:rPr>
        <w:t> </w:t>
      </w:r>
      <w:r w:rsidRPr="003A61BD">
        <w:rPr>
          <w:rFonts w:ascii="Arial" w:hAnsi="Arial" w:cs="Arial"/>
          <w:color w:val="000000"/>
          <w:sz w:val="20"/>
          <w:szCs w:val="20"/>
        </w:rPr>
        <w:t>Apresentar na habilitação, certificado de calibração, comprovando a correta aferição dos instrumentos que serão utilizados para a calibração dos equipamentos, conforme Item 3.1 deste Termo.</w:t>
      </w:r>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r w:rsidRPr="003A61BD">
        <w:rPr>
          <w:rFonts w:ascii="Arial" w:hAnsi="Arial" w:cs="Arial"/>
          <w:color w:val="000000"/>
          <w:sz w:val="20"/>
          <w:szCs w:val="20"/>
        </w:rPr>
        <w:t xml:space="preserve">7.18 A licitante deverá declarar o momento da apresentação dos documentos de Habilitação, que se vencedora, será responsável em fornecer e manter atualizados, através de empresa devidamente certificada pelo CNEN (Comissão Nacional de Energia Nuclear), laudos Levantamento </w:t>
      </w:r>
      <w:proofErr w:type="spellStart"/>
      <w:r w:rsidRPr="003A61BD">
        <w:rPr>
          <w:rFonts w:ascii="Arial" w:hAnsi="Arial" w:cs="Arial"/>
          <w:color w:val="000000"/>
          <w:sz w:val="20"/>
          <w:szCs w:val="20"/>
        </w:rPr>
        <w:t>Radiométrico</w:t>
      </w:r>
      <w:proofErr w:type="spellEnd"/>
      <w:r w:rsidRPr="003A61BD">
        <w:rPr>
          <w:rFonts w:ascii="Arial" w:hAnsi="Arial" w:cs="Arial"/>
          <w:color w:val="000000"/>
          <w:sz w:val="20"/>
          <w:szCs w:val="20"/>
        </w:rPr>
        <w:t>, controle de qualidade e Plano de proteção radiológica, exigidos pela vigilância sanitária conforme RDC/MS/SVS Nº 611/2022 DA ANVISA, para os equipamentos constantes no contrato, sem custo adicional a Contratante.</w:t>
      </w:r>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r w:rsidRPr="003A61BD">
        <w:rPr>
          <w:rFonts w:ascii="Arial" w:hAnsi="Arial" w:cs="Arial"/>
          <w:color w:val="000000"/>
          <w:sz w:val="20"/>
          <w:szCs w:val="20"/>
        </w:rPr>
        <w:t xml:space="preserve">7.19 </w:t>
      </w:r>
      <w:proofErr w:type="gramStart"/>
      <w:r w:rsidRPr="003A61BD">
        <w:rPr>
          <w:rFonts w:ascii="Arial" w:hAnsi="Arial" w:cs="Arial"/>
          <w:color w:val="000000"/>
          <w:sz w:val="20"/>
          <w:szCs w:val="20"/>
        </w:rPr>
        <w:t>Deverá apresentar</w:t>
      </w:r>
      <w:proofErr w:type="gramEnd"/>
      <w:r w:rsidRPr="003A61BD">
        <w:rPr>
          <w:rFonts w:ascii="Arial" w:hAnsi="Arial" w:cs="Arial"/>
          <w:color w:val="000000"/>
          <w:sz w:val="20"/>
          <w:szCs w:val="20"/>
        </w:rPr>
        <w:t xml:space="preserve"> na habilitação autorização de funcionamento (AFE) perante a ANVISA e licença de funcionamento perante os órgãos competentes municipais e/ou estaduais.</w:t>
      </w:r>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r w:rsidRPr="003A61BD">
        <w:rPr>
          <w:rFonts w:ascii="Arial" w:hAnsi="Arial" w:cs="Arial"/>
          <w:color w:val="000000"/>
          <w:sz w:val="20"/>
          <w:szCs w:val="20"/>
        </w:rPr>
        <w:t>7.20 A empresa licitante deverá apresentar na habilitação, Registro de Pessoa Jurídica no CREA - Conselho Regional de Engenharia Arquitetura e Agronomia, ou CRT – Conselho Regional dos Técnicos Industriais, da jurisdição da Licitante,</w:t>
      </w:r>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proofErr w:type="gramStart"/>
      <w:r w:rsidRPr="003A61BD">
        <w:rPr>
          <w:rFonts w:ascii="Arial" w:hAnsi="Arial" w:cs="Arial"/>
          <w:color w:val="000000"/>
          <w:sz w:val="20"/>
          <w:szCs w:val="20"/>
        </w:rPr>
        <w:t>através</w:t>
      </w:r>
      <w:proofErr w:type="gramEnd"/>
      <w:r w:rsidRPr="003A61BD">
        <w:rPr>
          <w:rFonts w:ascii="Arial" w:hAnsi="Arial" w:cs="Arial"/>
          <w:color w:val="000000"/>
          <w:sz w:val="20"/>
          <w:szCs w:val="20"/>
        </w:rPr>
        <w:t xml:space="preserve"> de apresentação da Certidão de Pessoa Jurídica, dentro do prazo de validade, assim como deverá apresentar o Registro CREA ou CRT do(s) responsável(</w:t>
      </w:r>
      <w:proofErr w:type="spellStart"/>
      <w:r w:rsidRPr="003A61BD">
        <w:rPr>
          <w:rFonts w:ascii="Arial" w:hAnsi="Arial" w:cs="Arial"/>
          <w:color w:val="000000"/>
          <w:sz w:val="20"/>
          <w:szCs w:val="20"/>
        </w:rPr>
        <w:t>is</w:t>
      </w:r>
      <w:proofErr w:type="spellEnd"/>
      <w:r w:rsidRPr="003A61BD">
        <w:rPr>
          <w:rFonts w:ascii="Arial" w:hAnsi="Arial" w:cs="Arial"/>
          <w:color w:val="000000"/>
          <w:sz w:val="20"/>
          <w:szCs w:val="20"/>
        </w:rPr>
        <w:t>) técnico(s) da mesma;</w:t>
      </w:r>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r w:rsidRPr="003A61BD">
        <w:rPr>
          <w:rFonts w:ascii="Arial" w:hAnsi="Arial" w:cs="Arial"/>
          <w:color w:val="000000"/>
          <w:sz w:val="20"/>
          <w:szCs w:val="20"/>
        </w:rPr>
        <w:t xml:space="preserve">7.21 A Licitante deverá apresentar, no momento da habilitação Certificado de Movimentação de Resíduos de Interesse Ambiental - </w:t>
      </w:r>
      <w:proofErr w:type="spellStart"/>
      <w:r w:rsidRPr="003A61BD">
        <w:rPr>
          <w:rFonts w:ascii="Arial" w:hAnsi="Arial" w:cs="Arial"/>
          <w:color w:val="000000"/>
          <w:sz w:val="20"/>
          <w:szCs w:val="20"/>
        </w:rPr>
        <w:t>Cadri</w:t>
      </w:r>
      <w:proofErr w:type="spellEnd"/>
      <w:r w:rsidRPr="003A61BD">
        <w:rPr>
          <w:rFonts w:ascii="Arial" w:hAnsi="Arial" w:cs="Arial"/>
          <w:color w:val="000000"/>
          <w:sz w:val="20"/>
          <w:szCs w:val="20"/>
        </w:rPr>
        <w:t xml:space="preserve"> emitido pela </w:t>
      </w:r>
      <w:proofErr w:type="gramStart"/>
      <w:r w:rsidRPr="003A61BD">
        <w:rPr>
          <w:rFonts w:ascii="Arial" w:hAnsi="Arial" w:cs="Arial"/>
          <w:color w:val="000000"/>
          <w:sz w:val="20"/>
          <w:szCs w:val="20"/>
        </w:rPr>
        <w:t>Cetesb</w:t>
      </w:r>
      <w:proofErr w:type="gramEnd"/>
      <w:r w:rsidRPr="003A61BD">
        <w:rPr>
          <w:rFonts w:ascii="Arial" w:hAnsi="Arial" w:cs="Arial"/>
          <w:color w:val="000000"/>
          <w:sz w:val="20"/>
          <w:szCs w:val="20"/>
        </w:rPr>
        <w:t>, para armazenamento, transporte e descarte de resíduos perigosos, especificamente de origem: lâmpada com vapor de mercúrio após o uso, resíduos</w:t>
      </w:r>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proofErr w:type="gramStart"/>
      <w:r w:rsidRPr="003A61BD">
        <w:rPr>
          <w:rFonts w:ascii="Arial" w:hAnsi="Arial" w:cs="Arial"/>
          <w:color w:val="000000"/>
          <w:sz w:val="20"/>
          <w:szCs w:val="20"/>
        </w:rPr>
        <w:t>de</w:t>
      </w:r>
      <w:proofErr w:type="gramEnd"/>
      <w:r w:rsidRPr="003A61BD">
        <w:rPr>
          <w:rFonts w:ascii="Arial" w:hAnsi="Arial" w:cs="Arial"/>
          <w:color w:val="000000"/>
          <w:sz w:val="20"/>
          <w:szCs w:val="20"/>
        </w:rPr>
        <w:t xml:space="preserve"> componentes e equipamentos eletrônicos, pilhas e baterias, produtos eletroeletrônicos, e seus componentes fora de uso. Para armazenamento, transporte e descarte de resíduos perigosos, especificamente óleo lubrificante usado, de origem: ampola e transformador de raios-x com data de validade em vigência.</w:t>
      </w:r>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r w:rsidRPr="003A61BD">
        <w:rPr>
          <w:rFonts w:ascii="Arial" w:hAnsi="Arial" w:cs="Arial"/>
          <w:color w:val="000000"/>
          <w:sz w:val="20"/>
          <w:szCs w:val="20"/>
        </w:rPr>
        <w:t>7.22 Correrão por conta da contratada todas as despesas de embalagem, seguros, transporte, tributos, encargos trabalhistas e previdenciários, decorrentes da entrega e da própria aquisição dos produtos.</w:t>
      </w:r>
    </w:p>
    <w:p w:rsidR="001E353F" w:rsidRDefault="001E353F" w:rsidP="003A61BD">
      <w:pPr>
        <w:pStyle w:val="NormalWeb"/>
        <w:spacing w:before="0" w:beforeAutospacing="0" w:after="0" w:afterAutospacing="0" w:line="360" w:lineRule="auto"/>
        <w:jc w:val="both"/>
        <w:rPr>
          <w:rFonts w:ascii="Arial" w:hAnsi="Arial" w:cs="Arial"/>
          <w:color w:val="000000"/>
          <w:sz w:val="20"/>
          <w:szCs w:val="20"/>
        </w:rPr>
      </w:pPr>
      <w:r w:rsidRPr="003A61BD">
        <w:rPr>
          <w:rFonts w:ascii="Arial" w:hAnsi="Arial" w:cs="Arial"/>
          <w:color w:val="000000"/>
          <w:sz w:val="20"/>
          <w:szCs w:val="20"/>
        </w:rPr>
        <w:t> </w:t>
      </w:r>
    </w:p>
    <w:p w:rsidR="003A61BD" w:rsidRDefault="003A61BD" w:rsidP="003A61BD">
      <w:pPr>
        <w:pStyle w:val="NormalWeb"/>
        <w:spacing w:before="0" w:beforeAutospacing="0" w:after="0" w:afterAutospacing="0" w:line="360" w:lineRule="auto"/>
        <w:jc w:val="both"/>
        <w:rPr>
          <w:rFonts w:ascii="Arial" w:hAnsi="Arial" w:cs="Arial"/>
          <w:color w:val="000000"/>
          <w:sz w:val="20"/>
          <w:szCs w:val="20"/>
        </w:rPr>
      </w:pPr>
    </w:p>
    <w:p w:rsidR="003A61BD" w:rsidRPr="003A61BD" w:rsidRDefault="003A61BD" w:rsidP="003A61BD">
      <w:pPr>
        <w:pStyle w:val="NormalWeb"/>
        <w:spacing w:before="0" w:beforeAutospacing="0" w:after="0" w:afterAutospacing="0" w:line="360" w:lineRule="auto"/>
        <w:jc w:val="both"/>
        <w:rPr>
          <w:rFonts w:ascii="Arial" w:hAnsi="Arial" w:cs="Arial"/>
          <w:color w:val="000000"/>
          <w:sz w:val="20"/>
          <w:szCs w:val="20"/>
        </w:rPr>
      </w:pPr>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r w:rsidRPr="003A61BD">
        <w:rPr>
          <w:rFonts w:ascii="Arial" w:hAnsi="Arial" w:cs="Arial"/>
          <w:b/>
          <w:bCs/>
          <w:color w:val="000000"/>
          <w:sz w:val="20"/>
          <w:szCs w:val="20"/>
        </w:rPr>
        <w:lastRenderedPageBreak/>
        <w:t>8. OBRIGAÇÕES E RESPONSABILIDADES DA CONTRATANTE</w:t>
      </w:r>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r w:rsidRPr="003A61BD">
        <w:rPr>
          <w:rFonts w:ascii="Arial" w:hAnsi="Arial" w:cs="Arial"/>
          <w:color w:val="000000"/>
          <w:sz w:val="20"/>
          <w:szCs w:val="20"/>
        </w:rPr>
        <w:t>8.1 Facilitar o exercício das funções da CONTRATADA assegurando livre acesso aos técnicos que executarão os serviços.</w:t>
      </w:r>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r w:rsidRPr="003A61BD">
        <w:rPr>
          <w:rFonts w:ascii="Arial" w:hAnsi="Arial" w:cs="Arial"/>
          <w:color w:val="000000"/>
          <w:sz w:val="20"/>
          <w:szCs w:val="20"/>
        </w:rPr>
        <w:t>8.2 Fiscalizar o bom andamento do serviço contratado e prestado pela CONTRATADA.</w:t>
      </w:r>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r w:rsidRPr="003A61BD">
        <w:rPr>
          <w:rFonts w:ascii="Arial" w:hAnsi="Arial" w:cs="Arial"/>
          <w:color w:val="000000"/>
          <w:sz w:val="20"/>
          <w:szCs w:val="20"/>
        </w:rPr>
        <w:t>8.3 Prestar aos técnicos da CONTRATADA, informações e esclarecimentos que eventualmente venham solicitar e digam respeito à natureza dos serviços que tenham a executar.</w:t>
      </w:r>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r w:rsidRPr="003A61BD">
        <w:rPr>
          <w:rFonts w:ascii="Arial" w:hAnsi="Arial" w:cs="Arial"/>
          <w:color w:val="000000"/>
          <w:sz w:val="20"/>
          <w:szCs w:val="20"/>
        </w:rPr>
        <w:t>8.4 Cumprir rigorosamente a orientação técnica da CONTRATADA, mantendo os equipamentos em condições de segurança e conservação.</w:t>
      </w:r>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r w:rsidRPr="003A61BD">
        <w:rPr>
          <w:rFonts w:ascii="Arial" w:hAnsi="Arial" w:cs="Arial"/>
          <w:color w:val="000000"/>
          <w:sz w:val="20"/>
          <w:szCs w:val="20"/>
        </w:rPr>
        <w:t>8.5 Permitir que os funcionários habilitados da CONTRATADA verifiquem os equipamentos sempre que necessário.</w:t>
      </w:r>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r w:rsidRPr="003A61BD">
        <w:rPr>
          <w:rFonts w:ascii="Arial" w:hAnsi="Arial" w:cs="Arial"/>
          <w:color w:val="000000"/>
          <w:sz w:val="20"/>
          <w:szCs w:val="20"/>
        </w:rPr>
        <w:t>8.6 Viabilizar a execução das manutenções preventivas, respeitando o plano anual de manutenções.</w:t>
      </w:r>
    </w:p>
    <w:p w:rsidR="001E353F" w:rsidRPr="003A61BD" w:rsidRDefault="001E353F" w:rsidP="003A61BD">
      <w:pPr>
        <w:pStyle w:val="NormalWeb"/>
        <w:spacing w:before="0" w:beforeAutospacing="0" w:after="0" w:afterAutospacing="0" w:line="360" w:lineRule="auto"/>
        <w:rPr>
          <w:rFonts w:ascii="Arial" w:hAnsi="Arial" w:cs="Arial"/>
          <w:color w:val="000000"/>
          <w:sz w:val="20"/>
          <w:szCs w:val="20"/>
        </w:rPr>
      </w:pPr>
      <w:r w:rsidRPr="003A61BD">
        <w:rPr>
          <w:rFonts w:ascii="Arial" w:hAnsi="Arial" w:cs="Arial"/>
          <w:color w:val="000000"/>
          <w:sz w:val="20"/>
          <w:szCs w:val="20"/>
        </w:rPr>
        <w:t> </w:t>
      </w:r>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r w:rsidRPr="003A61BD">
        <w:rPr>
          <w:rFonts w:ascii="Arial" w:hAnsi="Arial" w:cs="Arial"/>
          <w:b/>
          <w:bCs/>
          <w:color w:val="000000"/>
          <w:sz w:val="20"/>
          <w:szCs w:val="20"/>
        </w:rPr>
        <w:t>9. VIGÊNCIA</w:t>
      </w:r>
    </w:p>
    <w:p w:rsidR="001E353F" w:rsidRPr="003A61BD" w:rsidRDefault="001E353F" w:rsidP="003A61BD">
      <w:pPr>
        <w:pStyle w:val="NormalWeb"/>
        <w:spacing w:before="0" w:beforeAutospacing="0" w:after="0" w:afterAutospacing="0" w:line="360" w:lineRule="auto"/>
        <w:jc w:val="both"/>
        <w:rPr>
          <w:rFonts w:ascii="Arial" w:hAnsi="Arial" w:cs="Arial"/>
          <w:color w:val="000000"/>
          <w:sz w:val="20"/>
          <w:szCs w:val="20"/>
        </w:rPr>
      </w:pPr>
      <w:r w:rsidRPr="003A61BD">
        <w:rPr>
          <w:rFonts w:ascii="Arial" w:hAnsi="Arial" w:cs="Arial"/>
          <w:i/>
          <w:iCs/>
          <w:color w:val="000000"/>
          <w:sz w:val="20"/>
          <w:szCs w:val="20"/>
        </w:rPr>
        <w:t>9.1 O contrato terá vigência de 15 (quinze) meses, podendo ser prorrogado por 60 (sessenta) meses, de acordo com a lei.</w:t>
      </w:r>
    </w:p>
    <w:p w:rsidR="0090571D" w:rsidRPr="0090571D" w:rsidRDefault="0090571D" w:rsidP="0090571D">
      <w:pPr>
        <w:spacing w:line="360" w:lineRule="auto"/>
        <w:jc w:val="both"/>
        <w:rPr>
          <w:rFonts w:ascii="Arial" w:hAnsi="Arial" w:cs="Arial"/>
          <w:b/>
          <w:color w:val="000000"/>
          <w:sz w:val="20"/>
          <w:szCs w:val="20"/>
        </w:rPr>
      </w:pPr>
    </w:p>
    <w:p w:rsidR="005D2DE8" w:rsidRPr="00104A17" w:rsidRDefault="0090571D" w:rsidP="00104A17">
      <w:pPr>
        <w:spacing w:line="360" w:lineRule="auto"/>
        <w:jc w:val="both"/>
        <w:rPr>
          <w:rFonts w:asciiTheme="minorHAnsi" w:hAnsiTheme="minorHAnsi" w:cstheme="minorHAnsi"/>
          <w:b/>
          <w:sz w:val="22"/>
          <w:szCs w:val="22"/>
        </w:rPr>
      </w:pPr>
      <w:proofErr w:type="gramStart"/>
      <w:r>
        <w:rPr>
          <w:rFonts w:asciiTheme="minorHAnsi" w:hAnsiTheme="minorHAnsi" w:cstheme="minorHAnsi"/>
          <w:b/>
          <w:sz w:val="22"/>
          <w:szCs w:val="22"/>
        </w:rPr>
        <w:t>10</w:t>
      </w:r>
      <w:r w:rsidR="00104A17">
        <w:rPr>
          <w:rFonts w:asciiTheme="minorHAnsi" w:hAnsiTheme="minorHAnsi" w:cstheme="minorHAnsi"/>
          <w:b/>
          <w:sz w:val="22"/>
          <w:szCs w:val="22"/>
        </w:rPr>
        <w:t>.</w:t>
      </w:r>
      <w:proofErr w:type="gramEnd"/>
      <w:r w:rsidR="005D2DE8" w:rsidRPr="00104A17">
        <w:rPr>
          <w:rFonts w:asciiTheme="minorHAnsi" w:hAnsiTheme="minorHAnsi" w:cstheme="minorHAnsi"/>
          <w:b/>
          <w:sz w:val="22"/>
          <w:szCs w:val="22"/>
        </w:rPr>
        <w:t>LOCA</w:t>
      </w:r>
      <w:r w:rsidR="00422259" w:rsidRPr="00104A17">
        <w:rPr>
          <w:rFonts w:asciiTheme="minorHAnsi" w:hAnsiTheme="minorHAnsi" w:cstheme="minorHAnsi"/>
          <w:b/>
          <w:sz w:val="22"/>
          <w:szCs w:val="22"/>
        </w:rPr>
        <w:t>L</w:t>
      </w:r>
      <w:r w:rsidR="005D2DE8" w:rsidRPr="00104A17">
        <w:rPr>
          <w:rFonts w:asciiTheme="minorHAnsi" w:hAnsiTheme="minorHAnsi" w:cstheme="minorHAnsi"/>
          <w:b/>
          <w:sz w:val="22"/>
          <w:szCs w:val="22"/>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5D2DE8" w:rsidRPr="00222F44" w:rsidTr="00422259">
        <w:tc>
          <w:tcPr>
            <w:tcW w:w="2835" w:type="dxa"/>
            <w:shd w:val="clear" w:color="auto" w:fill="D5DCE4"/>
          </w:tcPr>
          <w:p w:rsidR="005D2DE8" w:rsidRPr="00222F44" w:rsidRDefault="005D2DE8" w:rsidP="005D754B">
            <w:pPr>
              <w:spacing w:line="360" w:lineRule="auto"/>
              <w:jc w:val="both"/>
              <w:rPr>
                <w:rFonts w:asciiTheme="minorHAnsi" w:hAnsiTheme="minorHAnsi" w:cstheme="minorHAnsi"/>
                <w:b/>
                <w:sz w:val="22"/>
                <w:szCs w:val="22"/>
              </w:rPr>
            </w:pPr>
            <w:r w:rsidRPr="00222F44">
              <w:rPr>
                <w:rFonts w:asciiTheme="minorHAnsi" w:hAnsiTheme="minorHAnsi" w:cstheme="minorHAnsi"/>
                <w:b/>
                <w:sz w:val="22"/>
                <w:szCs w:val="22"/>
              </w:rPr>
              <w:t>Unidades</w:t>
            </w:r>
          </w:p>
        </w:tc>
        <w:tc>
          <w:tcPr>
            <w:tcW w:w="6408" w:type="dxa"/>
            <w:shd w:val="clear" w:color="auto" w:fill="D5DCE4"/>
          </w:tcPr>
          <w:p w:rsidR="005D2DE8" w:rsidRPr="00222F44" w:rsidRDefault="005D2DE8" w:rsidP="005D754B">
            <w:pPr>
              <w:spacing w:line="360" w:lineRule="auto"/>
              <w:jc w:val="both"/>
              <w:rPr>
                <w:rFonts w:asciiTheme="minorHAnsi" w:hAnsiTheme="minorHAnsi" w:cstheme="minorHAnsi"/>
                <w:b/>
                <w:sz w:val="22"/>
                <w:szCs w:val="22"/>
              </w:rPr>
            </w:pPr>
            <w:r w:rsidRPr="00222F44">
              <w:rPr>
                <w:rFonts w:asciiTheme="minorHAnsi" w:hAnsiTheme="minorHAnsi" w:cstheme="minorHAnsi"/>
                <w:b/>
                <w:sz w:val="22"/>
                <w:szCs w:val="22"/>
              </w:rPr>
              <w:t>Endereço completo para entrega</w:t>
            </w:r>
          </w:p>
        </w:tc>
      </w:tr>
      <w:tr w:rsidR="005D2DE8" w:rsidRPr="00222F44" w:rsidTr="00422259">
        <w:tc>
          <w:tcPr>
            <w:tcW w:w="2835" w:type="dxa"/>
          </w:tcPr>
          <w:p w:rsidR="005D2DE8" w:rsidRPr="00222F44" w:rsidRDefault="005D2DE8" w:rsidP="005D754B">
            <w:pPr>
              <w:spacing w:line="360" w:lineRule="auto"/>
              <w:jc w:val="both"/>
              <w:rPr>
                <w:rFonts w:asciiTheme="minorHAnsi" w:hAnsiTheme="minorHAnsi" w:cstheme="minorHAnsi"/>
                <w:sz w:val="22"/>
                <w:szCs w:val="22"/>
              </w:rPr>
            </w:pPr>
            <w:r w:rsidRPr="00222F44">
              <w:rPr>
                <w:rFonts w:asciiTheme="minorHAnsi" w:hAnsiTheme="minorHAnsi" w:cstheme="minorHAnsi"/>
                <w:sz w:val="22"/>
                <w:szCs w:val="22"/>
              </w:rPr>
              <w:t xml:space="preserve">CRT-DST/AIDS </w:t>
            </w:r>
          </w:p>
        </w:tc>
        <w:tc>
          <w:tcPr>
            <w:tcW w:w="6408" w:type="dxa"/>
          </w:tcPr>
          <w:p w:rsidR="00F333C4" w:rsidRPr="00CD5132" w:rsidRDefault="00971350" w:rsidP="00F333C4">
            <w:pPr>
              <w:spacing w:line="360" w:lineRule="auto"/>
              <w:jc w:val="both"/>
              <w:rPr>
                <w:rFonts w:asciiTheme="minorHAnsi" w:hAnsiTheme="minorHAnsi" w:cstheme="minorHAnsi"/>
                <w:color w:val="FF0000"/>
                <w:sz w:val="22"/>
                <w:szCs w:val="22"/>
              </w:rPr>
            </w:pPr>
            <w:r>
              <w:rPr>
                <w:rFonts w:asciiTheme="minorHAnsi" w:hAnsiTheme="minorHAnsi" w:cstheme="minorHAnsi"/>
                <w:color w:val="FF0000"/>
                <w:sz w:val="22"/>
                <w:szCs w:val="22"/>
              </w:rPr>
              <w:t xml:space="preserve">RUA </w:t>
            </w:r>
            <w:r w:rsidR="00CD5132">
              <w:rPr>
                <w:rFonts w:asciiTheme="minorHAnsi" w:hAnsiTheme="minorHAnsi" w:cstheme="minorHAnsi"/>
                <w:color w:val="FF0000"/>
                <w:sz w:val="22"/>
                <w:szCs w:val="22"/>
              </w:rPr>
              <w:t xml:space="preserve">SANTA CRUZ, 81 – VILA MARIANA </w:t>
            </w:r>
            <w:r>
              <w:rPr>
                <w:rFonts w:asciiTheme="minorHAnsi" w:hAnsiTheme="minorHAnsi" w:cstheme="minorHAnsi"/>
                <w:color w:val="FF0000"/>
                <w:sz w:val="22"/>
                <w:szCs w:val="22"/>
              </w:rPr>
              <w:t xml:space="preserve">– SÃO PAULO – </w:t>
            </w:r>
            <w:proofErr w:type="gramStart"/>
            <w:r>
              <w:rPr>
                <w:rFonts w:asciiTheme="minorHAnsi" w:hAnsiTheme="minorHAnsi" w:cstheme="minorHAnsi"/>
                <w:color w:val="FF0000"/>
                <w:sz w:val="22"/>
                <w:szCs w:val="22"/>
              </w:rPr>
              <w:t>SP</w:t>
            </w:r>
            <w:proofErr w:type="gramEnd"/>
            <w:r>
              <w:rPr>
                <w:rFonts w:asciiTheme="minorHAnsi" w:hAnsiTheme="minorHAnsi" w:cstheme="minorHAnsi"/>
                <w:color w:val="FF0000"/>
                <w:sz w:val="22"/>
                <w:szCs w:val="22"/>
              </w:rPr>
              <w:t xml:space="preserve"> </w:t>
            </w:r>
          </w:p>
        </w:tc>
      </w:tr>
    </w:tbl>
    <w:p w:rsidR="00641140" w:rsidRPr="00641140" w:rsidRDefault="0090571D" w:rsidP="00104A17">
      <w:pPr>
        <w:pStyle w:val="Nvel1-SemNum"/>
        <w:rPr>
          <w:rFonts w:asciiTheme="minorHAnsi" w:hAnsiTheme="minorHAnsi" w:cstheme="minorHAnsi"/>
          <w:color w:val="auto"/>
          <w:sz w:val="22"/>
          <w:szCs w:val="22"/>
        </w:rPr>
      </w:pPr>
      <w:proofErr w:type="gramStart"/>
      <w:r>
        <w:rPr>
          <w:rFonts w:asciiTheme="minorHAnsi" w:hAnsiTheme="minorHAnsi" w:cstheme="minorHAnsi"/>
          <w:color w:val="auto"/>
          <w:sz w:val="22"/>
          <w:szCs w:val="22"/>
        </w:rPr>
        <w:t>11</w:t>
      </w:r>
      <w:r w:rsidR="00104A17">
        <w:rPr>
          <w:rFonts w:asciiTheme="minorHAnsi" w:hAnsiTheme="minorHAnsi" w:cstheme="minorHAnsi"/>
          <w:color w:val="auto"/>
          <w:sz w:val="22"/>
          <w:szCs w:val="22"/>
        </w:rPr>
        <w:t>.</w:t>
      </w:r>
      <w:proofErr w:type="gramEnd"/>
      <w:r w:rsidR="00641140" w:rsidRPr="00641140">
        <w:rPr>
          <w:rFonts w:asciiTheme="minorHAnsi" w:hAnsiTheme="minorHAnsi" w:cstheme="minorHAnsi"/>
          <w:color w:val="auto"/>
          <w:sz w:val="22"/>
          <w:szCs w:val="22"/>
        </w:rPr>
        <w:t>Condições de Entrega</w:t>
      </w:r>
    </w:p>
    <w:p w:rsidR="00641140" w:rsidRPr="00641140" w:rsidRDefault="00B32E93" w:rsidP="00641140">
      <w:pPr>
        <w:rPr>
          <w:rFonts w:asciiTheme="minorHAnsi" w:hAnsiTheme="minorHAnsi" w:cstheme="minorHAnsi"/>
          <w:sz w:val="22"/>
          <w:szCs w:val="22"/>
        </w:rPr>
      </w:pPr>
      <w:r w:rsidRPr="00B32E93">
        <w:rPr>
          <w:rFonts w:ascii="Arial" w:hAnsi="Arial" w:cs="Arial"/>
          <w:b/>
          <w:color w:val="000000"/>
          <w:sz w:val="20"/>
          <w:szCs w:val="20"/>
        </w:rPr>
        <w:t>A execução dos serviços deverá ter início em até 05 dias (úteis) após assinatura do contrato</w:t>
      </w:r>
      <w:r w:rsidR="00641140" w:rsidRPr="00641140">
        <w:rPr>
          <w:rFonts w:asciiTheme="minorHAnsi" w:hAnsiTheme="minorHAnsi" w:cstheme="minorHAnsi"/>
          <w:sz w:val="22"/>
          <w:szCs w:val="22"/>
        </w:rPr>
        <w:t>.</w:t>
      </w:r>
    </w:p>
    <w:p w:rsidR="00641140" w:rsidRPr="00641140" w:rsidRDefault="0090571D" w:rsidP="00CD5132">
      <w:pPr>
        <w:pStyle w:val="Nvel1-SemNumPreto"/>
        <w:rPr>
          <w:rFonts w:asciiTheme="minorHAnsi" w:hAnsiTheme="minorHAnsi" w:cstheme="minorHAnsi"/>
          <w:color w:val="auto"/>
          <w:sz w:val="22"/>
          <w:szCs w:val="22"/>
        </w:rPr>
      </w:pPr>
      <w:proofErr w:type="gramStart"/>
      <w:r>
        <w:rPr>
          <w:rFonts w:asciiTheme="minorHAnsi" w:hAnsiTheme="minorHAnsi" w:cstheme="minorHAnsi"/>
          <w:color w:val="auto"/>
          <w:sz w:val="22"/>
          <w:szCs w:val="22"/>
        </w:rPr>
        <w:t>12</w:t>
      </w:r>
      <w:r w:rsidR="00CD5132">
        <w:rPr>
          <w:rFonts w:asciiTheme="minorHAnsi" w:hAnsiTheme="minorHAnsi" w:cstheme="minorHAnsi"/>
          <w:color w:val="auto"/>
          <w:sz w:val="22"/>
          <w:szCs w:val="22"/>
        </w:rPr>
        <w:t>.</w:t>
      </w:r>
      <w:proofErr w:type="gramEnd"/>
      <w:r w:rsidR="00641140" w:rsidRPr="00641140">
        <w:rPr>
          <w:rFonts w:asciiTheme="minorHAnsi" w:hAnsiTheme="minorHAnsi" w:cstheme="minorHAnsi"/>
          <w:color w:val="auto"/>
          <w:sz w:val="22"/>
          <w:szCs w:val="22"/>
        </w:rPr>
        <w:t>Prazo de pagamento</w:t>
      </w:r>
    </w:p>
    <w:p w:rsidR="00641140" w:rsidRPr="00641140" w:rsidRDefault="00641140" w:rsidP="00641140">
      <w:pPr>
        <w:rPr>
          <w:rFonts w:asciiTheme="minorHAnsi" w:hAnsiTheme="minorHAnsi" w:cstheme="minorHAnsi"/>
          <w:sz w:val="22"/>
          <w:szCs w:val="22"/>
        </w:rPr>
      </w:pPr>
      <w:r w:rsidRPr="00641140">
        <w:rPr>
          <w:rFonts w:asciiTheme="minorHAnsi" w:hAnsiTheme="minorHAnsi" w:cstheme="minorHAnsi"/>
          <w:sz w:val="22"/>
          <w:szCs w:val="22"/>
        </w:rPr>
        <w:t>O pagamento será efetuado no prazo de 30 (trinta) dias, contados da apresentação da nota fiscal ou documento de cobrança equivalente, desde que tenha sido finalizada a liquidação da despesa.</w:t>
      </w:r>
    </w:p>
    <w:p w:rsidR="00422259" w:rsidRDefault="00422259" w:rsidP="005D2DE8">
      <w:pPr>
        <w:rPr>
          <w:rFonts w:asciiTheme="minorHAnsi" w:hAnsiTheme="minorHAnsi" w:cstheme="minorHAnsi"/>
          <w:sz w:val="22"/>
          <w:szCs w:val="22"/>
        </w:rPr>
      </w:pPr>
    </w:p>
    <w:p w:rsidR="000A0466" w:rsidRPr="00222F44" w:rsidRDefault="000A0466" w:rsidP="005D2DE8">
      <w:pPr>
        <w:rPr>
          <w:rFonts w:asciiTheme="minorHAnsi" w:hAnsiTheme="minorHAnsi" w:cstheme="minorHAnsi"/>
          <w:sz w:val="22"/>
          <w:szCs w:val="22"/>
        </w:rPr>
      </w:pPr>
    </w:p>
    <w:p w:rsidR="005D2DE8" w:rsidRPr="00222F44" w:rsidRDefault="005D2DE8" w:rsidP="005D2DE8">
      <w:pPr>
        <w:spacing w:line="360" w:lineRule="auto"/>
        <w:jc w:val="both"/>
        <w:rPr>
          <w:rFonts w:asciiTheme="minorHAnsi" w:hAnsiTheme="minorHAnsi" w:cstheme="minorHAnsi"/>
          <w:b/>
          <w:sz w:val="22"/>
          <w:szCs w:val="22"/>
        </w:rPr>
      </w:pPr>
      <w:r w:rsidRPr="00222F44">
        <w:rPr>
          <w:rFonts w:asciiTheme="minorHAnsi" w:hAnsiTheme="minorHAnsi" w:cstheme="minorHAnsi"/>
          <w:b/>
          <w:sz w:val="22"/>
          <w:szCs w:val="22"/>
        </w:rPr>
        <w:t>PAULO CÉSAR SOARES MINEIRO</w:t>
      </w:r>
    </w:p>
    <w:p w:rsidR="005D2DE8" w:rsidRPr="00222F44" w:rsidRDefault="005D2DE8" w:rsidP="005D2DE8">
      <w:pPr>
        <w:spacing w:line="360" w:lineRule="auto"/>
        <w:jc w:val="both"/>
        <w:rPr>
          <w:rFonts w:asciiTheme="minorHAnsi" w:hAnsiTheme="minorHAnsi" w:cstheme="minorHAnsi"/>
          <w:b/>
          <w:sz w:val="22"/>
          <w:szCs w:val="22"/>
        </w:rPr>
      </w:pPr>
      <w:r w:rsidRPr="00222F44">
        <w:rPr>
          <w:rFonts w:asciiTheme="minorHAnsi" w:hAnsiTheme="minorHAnsi" w:cstheme="minorHAnsi"/>
          <w:b/>
          <w:sz w:val="22"/>
          <w:szCs w:val="22"/>
        </w:rPr>
        <w:t xml:space="preserve">Diretor Técnico I                                                                                                  </w:t>
      </w:r>
    </w:p>
    <w:p w:rsidR="000A0466" w:rsidRDefault="000A0466" w:rsidP="005D2DE8">
      <w:pPr>
        <w:spacing w:line="360" w:lineRule="auto"/>
        <w:jc w:val="right"/>
        <w:rPr>
          <w:rFonts w:asciiTheme="minorHAnsi" w:hAnsiTheme="minorHAnsi" w:cstheme="minorHAnsi"/>
          <w:sz w:val="22"/>
          <w:szCs w:val="22"/>
        </w:rPr>
      </w:pPr>
    </w:p>
    <w:p w:rsidR="005D2DE8" w:rsidRPr="00222F44" w:rsidRDefault="005D2DE8" w:rsidP="005D2DE8">
      <w:pPr>
        <w:spacing w:line="360" w:lineRule="auto"/>
        <w:jc w:val="right"/>
        <w:rPr>
          <w:rFonts w:asciiTheme="minorHAnsi" w:hAnsiTheme="minorHAnsi" w:cstheme="minorHAnsi"/>
          <w:sz w:val="22"/>
          <w:szCs w:val="22"/>
        </w:rPr>
      </w:pPr>
      <w:r w:rsidRPr="00222F44">
        <w:rPr>
          <w:rFonts w:asciiTheme="minorHAnsi" w:hAnsiTheme="minorHAnsi" w:cstheme="minorHAnsi"/>
          <w:sz w:val="22"/>
          <w:szCs w:val="22"/>
        </w:rPr>
        <w:lastRenderedPageBreak/>
        <w:t>Aprovo o Termo de Referência.</w:t>
      </w:r>
    </w:p>
    <w:p w:rsidR="005D2DE8" w:rsidRPr="00222F44" w:rsidRDefault="005D2DE8" w:rsidP="005D2DE8">
      <w:pPr>
        <w:spacing w:line="360" w:lineRule="auto"/>
        <w:jc w:val="both"/>
        <w:rPr>
          <w:rFonts w:asciiTheme="minorHAnsi" w:hAnsiTheme="minorHAnsi" w:cstheme="minorHAnsi"/>
          <w:sz w:val="22"/>
          <w:szCs w:val="22"/>
        </w:rPr>
      </w:pPr>
    </w:p>
    <w:p w:rsidR="005D2DE8" w:rsidRPr="00222F44" w:rsidRDefault="005D2DE8" w:rsidP="005D2DE8">
      <w:pPr>
        <w:spacing w:line="360" w:lineRule="auto"/>
        <w:jc w:val="right"/>
        <w:rPr>
          <w:rFonts w:asciiTheme="minorHAnsi" w:hAnsiTheme="minorHAnsi" w:cstheme="minorHAnsi"/>
          <w:b/>
          <w:color w:val="000000"/>
          <w:sz w:val="22"/>
          <w:szCs w:val="22"/>
        </w:rPr>
      </w:pPr>
      <w:r w:rsidRPr="00222F44">
        <w:rPr>
          <w:rFonts w:asciiTheme="minorHAnsi" w:hAnsiTheme="minorHAnsi" w:cstheme="minorHAnsi"/>
          <w:b/>
          <w:color w:val="000000"/>
          <w:sz w:val="22"/>
          <w:szCs w:val="22"/>
        </w:rPr>
        <w:t>ALEXANDRE GONÇALVES</w:t>
      </w:r>
    </w:p>
    <w:p w:rsidR="005D2DE8" w:rsidRPr="00222F44" w:rsidRDefault="005D2DE8" w:rsidP="005D2DE8">
      <w:pPr>
        <w:spacing w:line="360" w:lineRule="auto"/>
        <w:jc w:val="right"/>
        <w:rPr>
          <w:rFonts w:asciiTheme="minorHAnsi" w:hAnsiTheme="minorHAnsi" w:cstheme="minorHAnsi"/>
          <w:b/>
          <w:color w:val="000000"/>
          <w:sz w:val="22"/>
          <w:szCs w:val="22"/>
        </w:rPr>
      </w:pPr>
      <w:r w:rsidRPr="00222F44">
        <w:rPr>
          <w:rFonts w:asciiTheme="minorHAnsi" w:hAnsiTheme="minorHAnsi" w:cstheme="minorHAnsi"/>
          <w:b/>
          <w:color w:val="000000"/>
          <w:sz w:val="22"/>
          <w:szCs w:val="22"/>
        </w:rPr>
        <w:t>Diretor Técnico de Saúde III</w:t>
      </w:r>
    </w:p>
    <w:p w:rsidR="000A0466" w:rsidRDefault="000A0466" w:rsidP="00A20206">
      <w:pPr>
        <w:jc w:val="center"/>
        <w:rPr>
          <w:rFonts w:ascii="Arial" w:hAnsi="Arial" w:cs="Arial"/>
          <w:b/>
          <w:bCs/>
          <w:sz w:val="20"/>
          <w:szCs w:val="20"/>
        </w:rPr>
      </w:pPr>
    </w:p>
    <w:p w:rsidR="000A0466" w:rsidRDefault="000A0466" w:rsidP="00A20206">
      <w:pPr>
        <w:jc w:val="center"/>
        <w:rPr>
          <w:rFonts w:ascii="Arial" w:hAnsi="Arial" w:cs="Arial"/>
          <w:b/>
          <w:bCs/>
          <w:sz w:val="20"/>
          <w:szCs w:val="20"/>
        </w:rPr>
      </w:pPr>
    </w:p>
    <w:p w:rsidR="000A0466" w:rsidRDefault="000A0466" w:rsidP="00A20206">
      <w:pPr>
        <w:jc w:val="center"/>
        <w:rPr>
          <w:rFonts w:ascii="Arial" w:hAnsi="Arial" w:cs="Arial"/>
          <w:b/>
          <w:bCs/>
          <w:sz w:val="20"/>
          <w:szCs w:val="20"/>
        </w:rPr>
      </w:pPr>
    </w:p>
    <w:p w:rsidR="000A0466" w:rsidRDefault="000A0466" w:rsidP="00A20206">
      <w:pPr>
        <w:jc w:val="center"/>
        <w:rPr>
          <w:rFonts w:ascii="Arial" w:hAnsi="Arial" w:cs="Arial"/>
          <w:b/>
          <w:bCs/>
          <w:sz w:val="20"/>
          <w:szCs w:val="20"/>
        </w:rPr>
      </w:pPr>
    </w:p>
    <w:p w:rsidR="000A0466" w:rsidRDefault="000A0466" w:rsidP="00A20206">
      <w:pPr>
        <w:jc w:val="center"/>
        <w:rPr>
          <w:rFonts w:ascii="Arial" w:hAnsi="Arial" w:cs="Arial"/>
          <w:b/>
          <w:bCs/>
          <w:sz w:val="20"/>
          <w:szCs w:val="20"/>
        </w:rPr>
      </w:pPr>
    </w:p>
    <w:p w:rsidR="000A0466" w:rsidRDefault="000A0466" w:rsidP="00A20206">
      <w:pPr>
        <w:jc w:val="center"/>
        <w:rPr>
          <w:rFonts w:ascii="Arial" w:hAnsi="Arial" w:cs="Arial"/>
          <w:b/>
          <w:bCs/>
          <w:sz w:val="20"/>
          <w:szCs w:val="20"/>
        </w:rPr>
      </w:pPr>
    </w:p>
    <w:p w:rsidR="00971350" w:rsidRDefault="00971350" w:rsidP="00A20206">
      <w:pPr>
        <w:jc w:val="center"/>
        <w:rPr>
          <w:rFonts w:ascii="Arial" w:hAnsi="Arial" w:cs="Arial"/>
          <w:b/>
          <w:bCs/>
          <w:sz w:val="20"/>
          <w:szCs w:val="20"/>
        </w:rPr>
      </w:pPr>
    </w:p>
    <w:p w:rsidR="00D55ABD" w:rsidRDefault="00D55ABD" w:rsidP="00A20206">
      <w:pPr>
        <w:jc w:val="center"/>
        <w:rPr>
          <w:rFonts w:ascii="Arial" w:hAnsi="Arial" w:cs="Arial"/>
          <w:b/>
          <w:bCs/>
          <w:sz w:val="20"/>
          <w:szCs w:val="20"/>
        </w:rPr>
      </w:pPr>
    </w:p>
    <w:p w:rsidR="00D55ABD" w:rsidRDefault="00D55ABD" w:rsidP="00A20206">
      <w:pPr>
        <w:jc w:val="center"/>
        <w:rPr>
          <w:rFonts w:ascii="Arial" w:hAnsi="Arial" w:cs="Arial"/>
          <w:b/>
          <w:bCs/>
          <w:sz w:val="20"/>
          <w:szCs w:val="20"/>
        </w:rPr>
      </w:pPr>
    </w:p>
    <w:p w:rsidR="0090571D" w:rsidRDefault="0090571D" w:rsidP="00A20206">
      <w:pPr>
        <w:jc w:val="center"/>
        <w:rPr>
          <w:rFonts w:ascii="Arial" w:hAnsi="Arial" w:cs="Arial"/>
          <w:b/>
          <w:bCs/>
          <w:sz w:val="20"/>
          <w:szCs w:val="20"/>
        </w:rPr>
      </w:pPr>
    </w:p>
    <w:p w:rsidR="0090571D" w:rsidRDefault="0090571D" w:rsidP="00A20206">
      <w:pPr>
        <w:jc w:val="center"/>
        <w:rPr>
          <w:rFonts w:ascii="Arial" w:hAnsi="Arial" w:cs="Arial"/>
          <w:b/>
          <w:bCs/>
          <w:sz w:val="20"/>
          <w:szCs w:val="20"/>
        </w:rPr>
      </w:pPr>
    </w:p>
    <w:p w:rsidR="0090571D" w:rsidRDefault="0090571D" w:rsidP="00A20206">
      <w:pPr>
        <w:jc w:val="center"/>
        <w:rPr>
          <w:rFonts w:ascii="Arial" w:hAnsi="Arial" w:cs="Arial"/>
          <w:b/>
          <w:bCs/>
          <w:sz w:val="20"/>
          <w:szCs w:val="20"/>
        </w:rPr>
      </w:pPr>
    </w:p>
    <w:p w:rsidR="0090571D" w:rsidRDefault="0090571D" w:rsidP="00A20206">
      <w:pPr>
        <w:jc w:val="center"/>
        <w:rPr>
          <w:rFonts w:ascii="Arial" w:hAnsi="Arial" w:cs="Arial"/>
          <w:b/>
          <w:bCs/>
          <w:sz w:val="20"/>
          <w:szCs w:val="20"/>
        </w:rPr>
      </w:pPr>
    </w:p>
    <w:p w:rsidR="0090571D" w:rsidRDefault="0090571D" w:rsidP="00A20206">
      <w:pPr>
        <w:jc w:val="center"/>
        <w:rPr>
          <w:rFonts w:ascii="Arial" w:hAnsi="Arial" w:cs="Arial"/>
          <w:b/>
          <w:bCs/>
          <w:sz w:val="20"/>
          <w:szCs w:val="20"/>
        </w:rPr>
      </w:pPr>
    </w:p>
    <w:p w:rsidR="0090571D" w:rsidRDefault="0090571D" w:rsidP="00A20206">
      <w:pPr>
        <w:jc w:val="center"/>
        <w:rPr>
          <w:rFonts w:ascii="Arial" w:hAnsi="Arial" w:cs="Arial"/>
          <w:b/>
          <w:bCs/>
          <w:sz w:val="20"/>
          <w:szCs w:val="20"/>
        </w:rPr>
      </w:pPr>
    </w:p>
    <w:p w:rsidR="0090571D" w:rsidRDefault="0090571D" w:rsidP="00A20206">
      <w:pPr>
        <w:jc w:val="center"/>
        <w:rPr>
          <w:rFonts w:ascii="Arial" w:hAnsi="Arial" w:cs="Arial"/>
          <w:b/>
          <w:bCs/>
          <w:sz w:val="20"/>
          <w:szCs w:val="20"/>
        </w:rPr>
      </w:pPr>
    </w:p>
    <w:p w:rsidR="0090571D" w:rsidRDefault="0090571D" w:rsidP="00A20206">
      <w:pPr>
        <w:jc w:val="center"/>
        <w:rPr>
          <w:rFonts w:ascii="Arial" w:hAnsi="Arial" w:cs="Arial"/>
          <w:b/>
          <w:bCs/>
          <w:sz w:val="20"/>
          <w:szCs w:val="20"/>
        </w:rPr>
      </w:pPr>
    </w:p>
    <w:p w:rsidR="0090571D" w:rsidRDefault="0090571D" w:rsidP="00A20206">
      <w:pPr>
        <w:jc w:val="center"/>
        <w:rPr>
          <w:rFonts w:ascii="Arial" w:hAnsi="Arial" w:cs="Arial"/>
          <w:b/>
          <w:bCs/>
          <w:sz w:val="20"/>
          <w:szCs w:val="20"/>
        </w:rPr>
      </w:pPr>
    </w:p>
    <w:p w:rsidR="0090571D" w:rsidRDefault="0090571D" w:rsidP="00A20206">
      <w:pPr>
        <w:jc w:val="center"/>
        <w:rPr>
          <w:rFonts w:ascii="Arial" w:hAnsi="Arial" w:cs="Arial"/>
          <w:b/>
          <w:bCs/>
          <w:sz w:val="20"/>
          <w:szCs w:val="20"/>
        </w:rPr>
      </w:pPr>
    </w:p>
    <w:p w:rsidR="0090571D" w:rsidRDefault="0090571D" w:rsidP="00A20206">
      <w:pPr>
        <w:jc w:val="center"/>
        <w:rPr>
          <w:rFonts w:ascii="Arial" w:hAnsi="Arial" w:cs="Arial"/>
          <w:b/>
          <w:bCs/>
          <w:sz w:val="20"/>
          <w:szCs w:val="20"/>
        </w:rPr>
      </w:pPr>
    </w:p>
    <w:p w:rsidR="0090571D" w:rsidRDefault="0090571D" w:rsidP="00A20206">
      <w:pPr>
        <w:jc w:val="center"/>
        <w:rPr>
          <w:rFonts w:ascii="Arial" w:hAnsi="Arial" w:cs="Arial"/>
          <w:b/>
          <w:bCs/>
          <w:sz w:val="20"/>
          <w:szCs w:val="20"/>
        </w:rPr>
      </w:pPr>
    </w:p>
    <w:p w:rsidR="0090571D" w:rsidRDefault="0090571D" w:rsidP="00A20206">
      <w:pPr>
        <w:jc w:val="center"/>
        <w:rPr>
          <w:rFonts w:ascii="Arial" w:hAnsi="Arial" w:cs="Arial"/>
          <w:b/>
          <w:bCs/>
          <w:sz w:val="20"/>
          <w:szCs w:val="20"/>
        </w:rPr>
      </w:pPr>
    </w:p>
    <w:p w:rsidR="0090571D" w:rsidRDefault="0090571D" w:rsidP="00A20206">
      <w:pPr>
        <w:jc w:val="center"/>
        <w:rPr>
          <w:rFonts w:ascii="Arial" w:hAnsi="Arial" w:cs="Arial"/>
          <w:b/>
          <w:bCs/>
          <w:sz w:val="20"/>
          <w:szCs w:val="20"/>
        </w:rPr>
      </w:pPr>
    </w:p>
    <w:p w:rsidR="0090571D" w:rsidRDefault="0090571D" w:rsidP="00A20206">
      <w:pPr>
        <w:jc w:val="center"/>
        <w:rPr>
          <w:rFonts w:ascii="Arial" w:hAnsi="Arial" w:cs="Arial"/>
          <w:b/>
          <w:bCs/>
          <w:sz w:val="20"/>
          <w:szCs w:val="20"/>
        </w:rPr>
      </w:pPr>
    </w:p>
    <w:p w:rsidR="0090571D" w:rsidRDefault="0090571D" w:rsidP="00A20206">
      <w:pPr>
        <w:jc w:val="center"/>
        <w:rPr>
          <w:rFonts w:ascii="Arial" w:hAnsi="Arial" w:cs="Arial"/>
          <w:b/>
          <w:bCs/>
          <w:sz w:val="20"/>
          <w:szCs w:val="20"/>
        </w:rPr>
      </w:pPr>
    </w:p>
    <w:p w:rsidR="003A61BD" w:rsidRDefault="003A61BD" w:rsidP="00A20206">
      <w:pPr>
        <w:jc w:val="center"/>
        <w:rPr>
          <w:rFonts w:ascii="Arial" w:hAnsi="Arial" w:cs="Arial"/>
          <w:b/>
          <w:bCs/>
          <w:sz w:val="20"/>
          <w:szCs w:val="20"/>
        </w:rPr>
      </w:pPr>
    </w:p>
    <w:p w:rsidR="003A61BD" w:rsidRDefault="003A61BD" w:rsidP="00A20206">
      <w:pPr>
        <w:jc w:val="center"/>
        <w:rPr>
          <w:rFonts w:ascii="Arial" w:hAnsi="Arial" w:cs="Arial"/>
          <w:b/>
          <w:bCs/>
          <w:sz w:val="20"/>
          <w:szCs w:val="20"/>
        </w:rPr>
      </w:pPr>
    </w:p>
    <w:p w:rsidR="003A61BD" w:rsidRDefault="003A61BD" w:rsidP="00A20206">
      <w:pPr>
        <w:jc w:val="center"/>
        <w:rPr>
          <w:rFonts w:ascii="Arial" w:hAnsi="Arial" w:cs="Arial"/>
          <w:b/>
          <w:bCs/>
          <w:sz w:val="20"/>
          <w:szCs w:val="20"/>
        </w:rPr>
      </w:pPr>
    </w:p>
    <w:p w:rsidR="003A61BD" w:rsidRDefault="003A61BD" w:rsidP="00A20206">
      <w:pPr>
        <w:jc w:val="center"/>
        <w:rPr>
          <w:rFonts w:ascii="Arial" w:hAnsi="Arial" w:cs="Arial"/>
          <w:b/>
          <w:bCs/>
          <w:sz w:val="20"/>
          <w:szCs w:val="20"/>
        </w:rPr>
      </w:pPr>
    </w:p>
    <w:p w:rsidR="003A61BD" w:rsidRDefault="003A61BD" w:rsidP="00A20206">
      <w:pPr>
        <w:jc w:val="center"/>
        <w:rPr>
          <w:rFonts w:ascii="Arial" w:hAnsi="Arial" w:cs="Arial"/>
          <w:b/>
          <w:bCs/>
          <w:sz w:val="20"/>
          <w:szCs w:val="20"/>
        </w:rPr>
      </w:pPr>
    </w:p>
    <w:p w:rsidR="003A61BD" w:rsidRDefault="003A61BD" w:rsidP="00A20206">
      <w:pPr>
        <w:jc w:val="center"/>
        <w:rPr>
          <w:rFonts w:ascii="Arial" w:hAnsi="Arial" w:cs="Arial"/>
          <w:b/>
          <w:bCs/>
          <w:sz w:val="20"/>
          <w:szCs w:val="20"/>
        </w:rPr>
      </w:pPr>
    </w:p>
    <w:p w:rsidR="003A61BD" w:rsidRDefault="003A61BD" w:rsidP="00A20206">
      <w:pPr>
        <w:jc w:val="center"/>
        <w:rPr>
          <w:rFonts w:ascii="Arial" w:hAnsi="Arial" w:cs="Arial"/>
          <w:b/>
          <w:bCs/>
          <w:sz w:val="20"/>
          <w:szCs w:val="20"/>
        </w:rPr>
      </w:pPr>
    </w:p>
    <w:p w:rsidR="003A61BD" w:rsidRDefault="003A61BD" w:rsidP="00A20206">
      <w:pPr>
        <w:jc w:val="center"/>
        <w:rPr>
          <w:rFonts w:ascii="Arial" w:hAnsi="Arial" w:cs="Arial"/>
          <w:b/>
          <w:bCs/>
          <w:sz w:val="20"/>
          <w:szCs w:val="20"/>
        </w:rPr>
      </w:pPr>
    </w:p>
    <w:p w:rsidR="003A61BD" w:rsidRDefault="003A61BD" w:rsidP="00A20206">
      <w:pPr>
        <w:jc w:val="center"/>
        <w:rPr>
          <w:rFonts w:ascii="Arial" w:hAnsi="Arial" w:cs="Arial"/>
          <w:b/>
          <w:bCs/>
          <w:sz w:val="20"/>
          <w:szCs w:val="20"/>
        </w:rPr>
      </w:pPr>
    </w:p>
    <w:p w:rsidR="003A61BD" w:rsidRDefault="003A61BD" w:rsidP="00A20206">
      <w:pPr>
        <w:jc w:val="center"/>
        <w:rPr>
          <w:rFonts w:ascii="Arial" w:hAnsi="Arial" w:cs="Arial"/>
          <w:b/>
          <w:bCs/>
          <w:sz w:val="20"/>
          <w:szCs w:val="20"/>
        </w:rPr>
      </w:pPr>
    </w:p>
    <w:p w:rsidR="003A61BD" w:rsidRDefault="003A61BD" w:rsidP="00A20206">
      <w:pPr>
        <w:jc w:val="center"/>
        <w:rPr>
          <w:rFonts w:ascii="Arial" w:hAnsi="Arial" w:cs="Arial"/>
          <w:b/>
          <w:bCs/>
          <w:sz w:val="20"/>
          <w:szCs w:val="20"/>
        </w:rPr>
      </w:pPr>
    </w:p>
    <w:p w:rsidR="003A61BD" w:rsidRDefault="003A61BD" w:rsidP="00A20206">
      <w:pPr>
        <w:jc w:val="center"/>
        <w:rPr>
          <w:rFonts w:ascii="Arial" w:hAnsi="Arial" w:cs="Arial"/>
          <w:b/>
          <w:bCs/>
          <w:sz w:val="20"/>
          <w:szCs w:val="20"/>
        </w:rPr>
      </w:pPr>
    </w:p>
    <w:p w:rsidR="003A61BD" w:rsidRDefault="003A61BD" w:rsidP="00A20206">
      <w:pPr>
        <w:jc w:val="center"/>
        <w:rPr>
          <w:rFonts w:ascii="Arial" w:hAnsi="Arial" w:cs="Arial"/>
          <w:b/>
          <w:bCs/>
          <w:sz w:val="20"/>
          <w:szCs w:val="20"/>
        </w:rPr>
      </w:pPr>
    </w:p>
    <w:p w:rsidR="003A61BD" w:rsidRDefault="003A61BD" w:rsidP="00A20206">
      <w:pPr>
        <w:jc w:val="center"/>
        <w:rPr>
          <w:rFonts w:ascii="Arial" w:hAnsi="Arial" w:cs="Arial"/>
          <w:b/>
          <w:bCs/>
          <w:sz w:val="20"/>
          <w:szCs w:val="20"/>
        </w:rPr>
      </w:pPr>
    </w:p>
    <w:p w:rsidR="003A61BD" w:rsidRDefault="003A61BD" w:rsidP="00A20206">
      <w:pPr>
        <w:jc w:val="center"/>
        <w:rPr>
          <w:rFonts w:ascii="Arial" w:hAnsi="Arial" w:cs="Arial"/>
          <w:b/>
          <w:bCs/>
          <w:sz w:val="20"/>
          <w:szCs w:val="20"/>
        </w:rPr>
      </w:pPr>
    </w:p>
    <w:p w:rsidR="003A61BD" w:rsidRDefault="003A61BD" w:rsidP="00A20206">
      <w:pPr>
        <w:jc w:val="center"/>
        <w:rPr>
          <w:rFonts w:ascii="Arial" w:hAnsi="Arial" w:cs="Arial"/>
          <w:b/>
          <w:bCs/>
          <w:sz w:val="20"/>
          <w:szCs w:val="20"/>
        </w:rPr>
      </w:pPr>
    </w:p>
    <w:p w:rsidR="003A61BD" w:rsidRDefault="003A61BD" w:rsidP="00A20206">
      <w:pPr>
        <w:jc w:val="center"/>
        <w:rPr>
          <w:rFonts w:ascii="Arial" w:hAnsi="Arial" w:cs="Arial"/>
          <w:b/>
          <w:bCs/>
          <w:sz w:val="20"/>
          <w:szCs w:val="20"/>
        </w:rPr>
      </w:pPr>
    </w:p>
    <w:p w:rsidR="003A61BD" w:rsidRDefault="003A61BD" w:rsidP="00A20206">
      <w:pPr>
        <w:jc w:val="center"/>
        <w:rPr>
          <w:rFonts w:ascii="Arial" w:hAnsi="Arial" w:cs="Arial"/>
          <w:b/>
          <w:bCs/>
          <w:sz w:val="20"/>
          <w:szCs w:val="20"/>
        </w:rPr>
      </w:pPr>
    </w:p>
    <w:p w:rsidR="003A61BD" w:rsidRDefault="003A61BD" w:rsidP="00A20206">
      <w:pPr>
        <w:jc w:val="center"/>
        <w:rPr>
          <w:rFonts w:ascii="Arial" w:hAnsi="Arial" w:cs="Arial"/>
          <w:b/>
          <w:bCs/>
          <w:sz w:val="20"/>
          <w:szCs w:val="20"/>
        </w:rPr>
      </w:pPr>
    </w:p>
    <w:p w:rsidR="00A20206" w:rsidRDefault="00852304" w:rsidP="00A20206">
      <w:pPr>
        <w:jc w:val="center"/>
        <w:rPr>
          <w:rFonts w:ascii="Arial" w:hAnsi="Arial" w:cs="Arial"/>
          <w:b/>
          <w:bCs/>
          <w:sz w:val="20"/>
          <w:szCs w:val="20"/>
        </w:rPr>
      </w:pPr>
      <w:r>
        <w:rPr>
          <w:rFonts w:ascii="Arial" w:hAnsi="Arial" w:cs="Arial"/>
          <w:b/>
          <w:bCs/>
          <w:sz w:val="20"/>
          <w:szCs w:val="20"/>
        </w:rPr>
        <w:lastRenderedPageBreak/>
        <w:t>A</w:t>
      </w:r>
      <w:r w:rsidR="00A20206" w:rsidRPr="003D3EF9">
        <w:rPr>
          <w:rFonts w:ascii="Arial" w:hAnsi="Arial" w:cs="Arial"/>
          <w:b/>
          <w:bCs/>
          <w:sz w:val="20"/>
          <w:szCs w:val="20"/>
        </w:rPr>
        <w:t>NEXO II</w:t>
      </w:r>
    </w:p>
    <w:p w:rsidR="00D20410" w:rsidRDefault="00D20410" w:rsidP="00A20206">
      <w:pPr>
        <w:jc w:val="center"/>
        <w:rPr>
          <w:rFonts w:ascii="Arial" w:hAnsi="Arial" w:cs="Arial"/>
          <w:b/>
          <w:bCs/>
          <w:sz w:val="20"/>
          <w:szCs w:val="20"/>
        </w:rPr>
      </w:pPr>
    </w:p>
    <w:p w:rsidR="00D20410" w:rsidRDefault="00D20410" w:rsidP="00A20206">
      <w:pPr>
        <w:jc w:val="center"/>
        <w:rPr>
          <w:rFonts w:ascii="Arial" w:hAnsi="Arial" w:cs="Arial"/>
          <w:b/>
          <w:bCs/>
          <w:sz w:val="20"/>
          <w:szCs w:val="20"/>
        </w:rPr>
      </w:pPr>
      <w:r>
        <w:rPr>
          <w:rFonts w:ascii="Arial" w:hAnsi="Arial" w:cs="Arial"/>
          <w:b/>
          <w:bCs/>
          <w:sz w:val="20"/>
          <w:szCs w:val="20"/>
        </w:rPr>
        <w:t>MODELO DE PLANILHA DE PR</w:t>
      </w:r>
      <w:r w:rsidR="00ED7C1D">
        <w:rPr>
          <w:rFonts w:ascii="Arial" w:hAnsi="Arial" w:cs="Arial"/>
          <w:b/>
          <w:bCs/>
          <w:sz w:val="20"/>
          <w:szCs w:val="20"/>
        </w:rPr>
        <w:t>O</w:t>
      </w:r>
      <w:r>
        <w:rPr>
          <w:rFonts w:ascii="Arial" w:hAnsi="Arial" w:cs="Arial"/>
          <w:b/>
          <w:bCs/>
          <w:sz w:val="20"/>
          <w:szCs w:val="20"/>
        </w:rPr>
        <w:t>POSTA</w:t>
      </w:r>
    </w:p>
    <w:p w:rsidR="007747C2" w:rsidRDefault="007747C2" w:rsidP="00A20206">
      <w:pPr>
        <w:jc w:val="center"/>
        <w:rPr>
          <w:rFonts w:ascii="Arial" w:hAnsi="Arial" w:cs="Arial"/>
          <w:b/>
          <w:bCs/>
          <w:sz w:val="20"/>
          <w:szCs w:val="20"/>
        </w:rPr>
      </w:pPr>
    </w:p>
    <w:p w:rsidR="007747C2" w:rsidRDefault="00DA1336" w:rsidP="00F87D07">
      <w:pPr>
        <w:jc w:val="both"/>
        <w:rPr>
          <w:b/>
        </w:rPr>
      </w:pPr>
      <w:r>
        <w:rPr>
          <w:b/>
        </w:rPr>
        <w:t xml:space="preserve">CONTRATAÇÃO DE EMPRESA ESPECIALIZADA EM MANUTENÇÃO PREVENTIVA, CORRETIVA E INSPEÇÃO TÉCNICA EM EQUIPAMENTOS DE IMAGENS </w:t>
      </w:r>
      <w:proofErr w:type="gramStart"/>
      <w:r>
        <w:rPr>
          <w:b/>
        </w:rPr>
        <w:t>MÉDICAS</w:t>
      </w:r>
      <w:proofErr w:type="gramEnd"/>
    </w:p>
    <w:p w:rsidR="000E11B7" w:rsidRDefault="000E11B7" w:rsidP="007747C2">
      <w:pPr>
        <w:jc w:val="center"/>
        <w:rPr>
          <w:rFonts w:ascii="Arial" w:hAnsi="Arial" w:cs="Arial"/>
          <w:b/>
          <w:bCs/>
          <w:szCs w:val="22"/>
        </w:rPr>
      </w:pPr>
    </w:p>
    <w:p w:rsidR="00F333C4" w:rsidRDefault="00F333C4" w:rsidP="00F333C4">
      <w:pPr>
        <w:pStyle w:val="PargrafodaLista"/>
        <w:numPr>
          <w:ilvl w:val="0"/>
          <w:numId w:val="36"/>
        </w:numPr>
        <w:rPr>
          <w:rFonts w:ascii="Arial" w:hAnsi="Arial" w:cs="Arial"/>
          <w:b/>
          <w:bCs/>
          <w:szCs w:val="22"/>
        </w:rPr>
      </w:pPr>
      <w:r>
        <w:rPr>
          <w:rFonts w:ascii="Arial" w:hAnsi="Arial" w:cs="Arial"/>
          <w:b/>
          <w:bCs/>
          <w:szCs w:val="22"/>
        </w:rPr>
        <w:t>Descrição</w:t>
      </w:r>
    </w:p>
    <w:p w:rsidR="00B32E93" w:rsidRDefault="00B32E93" w:rsidP="00B32E93">
      <w:pPr>
        <w:rPr>
          <w:rFonts w:ascii="Arial" w:hAnsi="Arial" w:cs="Arial"/>
          <w:b/>
          <w:bCs/>
          <w:szCs w:val="22"/>
        </w:rPr>
      </w:pPr>
    </w:p>
    <w:tbl>
      <w:tblPr>
        <w:tblW w:w="9770" w:type="dxa"/>
        <w:jc w:val="center"/>
        <w:tblInd w:w="5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694"/>
        <w:gridCol w:w="1100"/>
        <w:gridCol w:w="4638"/>
        <w:gridCol w:w="1295"/>
        <w:gridCol w:w="1340"/>
      </w:tblGrid>
      <w:tr w:rsidR="00026E7F" w:rsidRPr="00C5089B" w:rsidTr="003A61BD">
        <w:trPr>
          <w:jc w:val="center"/>
        </w:trPr>
        <w:tc>
          <w:tcPr>
            <w:tcW w:w="703" w:type="dxa"/>
          </w:tcPr>
          <w:p w:rsidR="00026E7F" w:rsidRPr="00C5089B" w:rsidRDefault="00026E7F" w:rsidP="00B32E93">
            <w:pPr>
              <w:spacing w:line="360" w:lineRule="auto"/>
              <w:jc w:val="center"/>
              <w:rPr>
                <w:rStyle w:val="PGE-Alteraesdestacadas"/>
                <w:rFonts w:asciiTheme="minorHAnsi" w:hAnsiTheme="minorHAnsi" w:cstheme="minorHAnsi"/>
                <w:szCs w:val="22"/>
              </w:rPr>
            </w:pPr>
            <w:r>
              <w:rPr>
                <w:rStyle w:val="PGE-Alteraesdestacadas"/>
                <w:rFonts w:asciiTheme="minorHAnsi" w:hAnsiTheme="minorHAnsi" w:cstheme="minorHAnsi"/>
                <w:szCs w:val="22"/>
              </w:rPr>
              <w:t>LOTE</w:t>
            </w:r>
          </w:p>
        </w:tc>
        <w:tc>
          <w:tcPr>
            <w:tcW w:w="694" w:type="dxa"/>
          </w:tcPr>
          <w:p w:rsidR="00026E7F" w:rsidRPr="00C5089B" w:rsidRDefault="00026E7F" w:rsidP="00B32E93">
            <w:pPr>
              <w:spacing w:line="360" w:lineRule="auto"/>
              <w:jc w:val="center"/>
              <w:rPr>
                <w:rStyle w:val="PGE-Alteraesdestacadas"/>
                <w:rFonts w:asciiTheme="minorHAnsi" w:hAnsiTheme="minorHAnsi" w:cstheme="minorHAnsi"/>
                <w:szCs w:val="22"/>
              </w:rPr>
            </w:pPr>
            <w:r>
              <w:rPr>
                <w:rStyle w:val="PGE-Alteraesdestacadas"/>
                <w:rFonts w:asciiTheme="minorHAnsi" w:hAnsiTheme="minorHAnsi" w:cstheme="minorHAnsi"/>
                <w:szCs w:val="22"/>
              </w:rPr>
              <w:t>QTD</w:t>
            </w:r>
          </w:p>
        </w:tc>
        <w:tc>
          <w:tcPr>
            <w:tcW w:w="1100" w:type="dxa"/>
          </w:tcPr>
          <w:p w:rsidR="00026E7F" w:rsidRPr="00C5089B" w:rsidRDefault="00026E7F" w:rsidP="00B32E93">
            <w:pPr>
              <w:spacing w:line="360" w:lineRule="auto"/>
              <w:jc w:val="center"/>
              <w:rPr>
                <w:rStyle w:val="PGE-Alteraesdestacadas"/>
                <w:rFonts w:asciiTheme="minorHAnsi" w:hAnsiTheme="minorHAnsi" w:cstheme="minorHAnsi"/>
                <w:szCs w:val="22"/>
              </w:rPr>
            </w:pPr>
            <w:r>
              <w:rPr>
                <w:rStyle w:val="PGE-Alteraesdestacadas"/>
                <w:rFonts w:asciiTheme="minorHAnsi" w:hAnsiTheme="minorHAnsi" w:cstheme="minorHAnsi"/>
                <w:szCs w:val="22"/>
              </w:rPr>
              <w:t>SIAFÍSICO</w:t>
            </w:r>
          </w:p>
        </w:tc>
        <w:tc>
          <w:tcPr>
            <w:tcW w:w="4638" w:type="dxa"/>
            <w:shd w:val="clear" w:color="auto" w:fill="auto"/>
          </w:tcPr>
          <w:p w:rsidR="00026E7F" w:rsidRPr="00C5089B" w:rsidRDefault="00026E7F" w:rsidP="00B32E93">
            <w:pPr>
              <w:spacing w:line="360" w:lineRule="auto"/>
              <w:jc w:val="center"/>
              <w:rPr>
                <w:rStyle w:val="PGE-Alteraesdestacadas"/>
                <w:rFonts w:asciiTheme="minorHAnsi" w:hAnsiTheme="minorHAnsi" w:cstheme="minorHAnsi"/>
                <w:bCs/>
                <w:szCs w:val="22"/>
              </w:rPr>
            </w:pPr>
            <w:r w:rsidRPr="00C5089B">
              <w:rPr>
                <w:rStyle w:val="PGE-Alteraesdestacadas"/>
                <w:rFonts w:asciiTheme="minorHAnsi" w:hAnsiTheme="minorHAnsi" w:cstheme="minorHAnsi"/>
                <w:szCs w:val="22"/>
              </w:rPr>
              <w:t>ITEM 01</w:t>
            </w:r>
          </w:p>
        </w:tc>
        <w:tc>
          <w:tcPr>
            <w:tcW w:w="1295" w:type="dxa"/>
            <w:shd w:val="clear" w:color="auto" w:fill="auto"/>
          </w:tcPr>
          <w:p w:rsidR="00026E7F" w:rsidRPr="00C5089B" w:rsidRDefault="00026E7F" w:rsidP="00B32E93">
            <w:pPr>
              <w:spacing w:line="360" w:lineRule="auto"/>
              <w:jc w:val="center"/>
              <w:rPr>
                <w:rStyle w:val="PGE-Alteraesdestacadas"/>
                <w:rFonts w:asciiTheme="minorHAnsi" w:hAnsiTheme="minorHAnsi" w:cstheme="minorHAnsi"/>
                <w:bCs/>
                <w:szCs w:val="22"/>
              </w:rPr>
            </w:pPr>
            <w:r w:rsidRPr="00C5089B">
              <w:rPr>
                <w:rStyle w:val="PGE-Alteraesdestacadas"/>
                <w:rFonts w:asciiTheme="minorHAnsi" w:hAnsiTheme="minorHAnsi" w:cstheme="minorHAnsi"/>
                <w:szCs w:val="22"/>
              </w:rPr>
              <w:t xml:space="preserve">VALOR DA MÃO DE OBRA COM PEÇAS </w:t>
            </w:r>
          </w:p>
          <w:p w:rsidR="00026E7F" w:rsidRPr="00C5089B" w:rsidRDefault="00026E7F" w:rsidP="00B32E93">
            <w:pPr>
              <w:spacing w:line="360" w:lineRule="auto"/>
              <w:jc w:val="center"/>
              <w:rPr>
                <w:rStyle w:val="PGE-Alteraesdestacadas"/>
                <w:rFonts w:asciiTheme="minorHAnsi" w:hAnsiTheme="minorHAnsi" w:cstheme="minorHAnsi"/>
                <w:bCs/>
                <w:szCs w:val="22"/>
              </w:rPr>
            </w:pPr>
            <w:r w:rsidRPr="00C5089B">
              <w:rPr>
                <w:rStyle w:val="PGE-Alteraesdestacadas"/>
                <w:rFonts w:asciiTheme="minorHAnsi" w:hAnsiTheme="minorHAnsi" w:cstheme="minorHAnsi"/>
                <w:szCs w:val="22"/>
              </w:rPr>
              <w:t>(MENSAL</w:t>
            </w:r>
            <w:proofErr w:type="gramStart"/>
            <w:r w:rsidRPr="00C5089B">
              <w:rPr>
                <w:rStyle w:val="PGE-Alteraesdestacadas"/>
                <w:rFonts w:asciiTheme="minorHAnsi" w:hAnsiTheme="minorHAnsi" w:cstheme="minorHAnsi"/>
                <w:szCs w:val="22"/>
              </w:rPr>
              <w:t xml:space="preserve"> )</w:t>
            </w:r>
            <w:proofErr w:type="gramEnd"/>
          </w:p>
        </w:tc>
        <w:tc>
          <w:tcPr>
            <w:tcW w:w="1340" w:type="dxa"/>
          </w:tcPr>
          <w:p w:rsidR="00026E7F" w:rsidRPr="00C5089B" w:rsidRDefault="00026E7F" w:rsidP="00B32E93">
            <w:pPr>
              <w:spacing w:line="360" w:lineRule="auto"/>
              <w:jc w:val="center"/>
              <w:rPr>
                <w:rStyle w:val="PGE-Alteraesdestacadas"/>
                <w:rFonts w:asciiTheme="minorHAnsi" w:hAnsiTheme="minorHAnsi" w:cstheme="minorHAnsi"/>
                <w:bCs/>
                <w:szCs w:val="22"/>
              </w:rPr>
            </w:pPr>
            <w:r w:rsidRPr="00C5089B">
              <w:rPr>
                <w:rStyle w:val="PGE-Alteraesdestacadas"/>
                <w:rFonts w:asciiTheme="minorHAnsi" w:hAnsiTheme="minorHAnsi" w:cstheme="minorHAnsi"/>
                <w:szCs w:val="22"/>
              </w:rPr>
              <w:t xml:space="preserve">VALOR DA MÃO DE OBRA COM PEÇAS </w:t>
            </w:r>
          </w:p>
          <w:p w:rsidR="00026E7F" w:rsidRPr="00C5089B" w:rsidRDefault="00026E7F" w:rsidP="00B32E93">
            <w:pPr>
              <w:spacing w:line="360" w:lineRule="auto"/>
              <w:jc w:val="center"/>
              <w:rPr>
                <w:rStyle w:val="PGE-Alteraesdestacadas"/>
                <w:rFonts w:asciiTheme="minorHAnsi" w:hAnsiTheme="minorHAnsi" w:cstheme="minorHAnsi"/>
                <w:bCs/>
                <w:szCs w:val="22"/>
              </w:rPr>
            </w:pPr>
            <w:r w:rsidRPr="00C5089B">
              <w:rPr>
                <w:rStyle w:val="PGE-Alteraesdestacadas"/>
                <w:rFonts w:asciiTheme="minorHAnsi" w:hAnsiTheme="minorHAnsi" w:cstheme="minorHAnsi"/>
                <w:szCs w:val="22"/>
              </w:rPr>
              <w:t>(15 MESES</w:t>
            </w:r>
            <w:proofErr w:type="gramStart"/>
            <w:r w:rsidRPr="00C5089B">
              <w:rPr>
                <w:rStyle w:val="PGE-Alteraesdestacadas"/>
                <w:rFonts w:asciiTheme="minorHAnsi" w:hAnsiTheme="minorHAnsi" w:cstheme="minorHAnsi"/>
                <w:szCs w:val="22"/>
              </w:rPr>
              <w:t xml:space="preserve"> )</w:t>
            </w:r>
            <w:proofErr w:type="gramEnd"/>
          </w:p>
        </w:tc>
      </w:tr>
      <w:tr w:rsidR="00026E7F" w:rsidRPr="00C5089B" w:rsidTr="003A61BD">
        <w:trPr>
          <w:jc w:val="center"/>
        </w:trPr>
        <w:tc>
          <w:tcPr>
            <w:tcW w:w="703" w:type="dxa"/>
          </w:tcPr>
          <w:p w:rsidR="00026E7F" w:rsidRDefault="00026E7F" w:rsidP="00B32E93">
            <w:pPr>
              <w:spacing w:line="360" w:lineRule="auto"/>
              <w:jc w:val="both"/>
              <w:rPr>
                <w:rFonts w:ascii="Arial" w:hAnsi="Arial" w:cs="Arial"/>
                <w:bCs/>
                <w:iCs/>
                <w:color w:val="000000"/>
                <w:sz w:val="20"/>
                <w:szCs w:val="20"/>
              </w:rPr>
            </w:pPr>
            <w:r>
              <w:rPr>
                <w:rFonts w:ascii="Arial" w:hAnsi="Arial" w:cs="Arial"/>
                <w:bCs/>
                <w:iCs/>
                <w:color w:val="000000"/>
                <w:sz w:val="20"/>
                <w:szCs w:val="20"/>
              </w:rPr>
              <w:t>01</w:t>
            </w:r>
          </w:p>
        </w:tc>
        <w:tc>
          <w:tcPr>
            <w:tcW w:w="694" w:type="dxa"/>
          </w:tcPr>
          <w:p w:rsidR="00026E7F" w:rsidRDefault="00026E7F" w:rsidP="00B32E93">
            <w:pPr>
              <w:spacing w:line="360" w:lineRule="auto"/>
              <w:jc w:val="both"/>
              <w:rPr>
                <w:rFonts w:ascii="Arial" w:hAnsi="Arial" w:cs="Arial"/>
                <w:bCs/>
                <w:iCs/>
                <w:color w:val="000000"/>
                <w:sz w:val="20"/>
                <w:szCs w:val="20"/>
              </w:rPr>
            </w:pPr>
            <w:r>
              <w:rPr>
                <w:rFonts w:ascii="Arial" w:hAnsi="Arial" w:cs="Arial"/>
                <w:bCs/>
                <w:iCs/>
                <w:color w:val="000000"/>
                <w:sz w:val="20"/>
                <w:szCs w:val="20"/>
              </w:rPr>
              <w:t>01</w:t>
            </w:r>
          </w:p>
        </w:tc>
        <w:tc>
          <w:tcPr>
            <w:tcW w:w="1100" w:type="dxa"/>
          </w:tcPr>
          <w:p w:rsidR="00026E7F" w:rsidRDefault="00026E7F" w:rsidP="00B32E93">
            <w:pPr>
              <w:spacing w:line="360" w:lineRule="auto"/>
              <w:jc w:val="both"/>
              <w:rPr>
                <w:rFonts w:ascii="Arial" w:hAnsi="Arial" w:cs="Arial"/>
                <w:bCs/>
                <w:iCs/>
                <w:color w:val="000000"/>
                <w:sz w:val="20"/>
                <w:szCs w:val="20"/>
              </w:rPr>
            </w:pPr>
            <w:r>
              <w:rPr>
                <w:rFonts w:ascii="Arial" w:hAnsi="Arial" w:cs="Arial"/>
                <w:bCs/>
                <w:iCs/>
                <w:color w:val="000000"/>
                <w:sz w:val="20"/>
                <w:szCs w:val="20"/>
              </w:rPr>
              <w:t>2922-0</w:t>
            </w:r>
          </w:p>
        </w:tc>
        <w:tc>
          <w:tcPr>
            <w:tcW w:w="4638" w:type="dxa"/>
            <w:shd w:val="clear" w:color="auto" w:fill="auto"/>
          </w:tcPr>
          <w:p w:rsidR="00026E7F" w:rsidRPr="00B32E93" w:rsidRDefault="00026E7F" w:rsidP="00B32E93">
            <w:pPr>
              <w:spacing w:line="360" w:lineRule="auto"/>
              <w:jc w:val="both"/>
              <w:rPr>
                <w:rStyle w:val="PGE-Alteraesdestacadas"/>
                <w:rFonts w:asciiTheme="minorHAnsi" w:hAnsiTheme="minorHAnsi" w:cstheme="minorHAnsi"/>
                <w:b w:val="0"/>
                <w:bCs/>
                <w:szCs w:val="22"/>
              </w:rPr>
            </w:pPr>
            <w:r w:rsidRPr="00B32E93">
              <w:rPr>
                <w:rFonts w:ascii="Arial" w:hAnsi="Arial" w:cs="Arial"/>
                <w:bCs/>
                <w:iCs/>
                <w:color w:val="000000"/>
                <w:sz w:val="20"/>
                <w:szCs w:val="20"/>
              </w:rPr>
              <w:t xml:space="preserve">Equipamento de </w:t>
            </w:r>
            <w:proofErr w:type="gramStart"/>
            <w:r w:rsidRPr="00B32E93">
              <w:rPr>
                <w:rFonts w:ascii="Arial" w:hAnsi="Arial" w:cs="Arial"/>
                <w:bCs/>
                <w:iCs/>
                <w:color w:val="000000"/>
                <w:sz w:val="20"/>
                <w:szCs w:val="20"/>
              </w:rPr>
              <w:t>Raio-X</w:t>
            </w:r>
            <w:proofErr w:type="gramEnd"/>
            <w:r w:rsidRPr="00B32E93">
              <w:rPr>
                <w:rFonts w:ascii="Arial" w:hAnsi="Arial" w:cs="Arial"/>
                <w:bCs/>
                <w:iCs/>
                <w:color w:val="000000"/>
                <w:sz w:val="20"/>
                <w:szCs w:val="20"/>
              </w:rPr>
              <w:t xml:space="preserve"> Portátil, marca </w:t>
            </w:r>
            <w:proofErr w:type="spellStart"/>
            <w:r w:rsidRPr="00B32E93">
              <w:rPr>
                <w:rFonts w:ascii="Arial" w:hAnsi="Arial" w:cs="Arial"/>
                <w:bCs/>
                <w:iCs/>
                <w:color w:val="000000"/>
                <w:sz w:val="20"/>
                <w:szCs w:val="20"/>
              </w:rPr>
              <w:t>Limex</w:t>
            </w:r>
            <w:proofErr w:type="spellEnd"/>
            <w:r w:rsidRPr="00B32E93">
              <w:rPr>
                <w:rFonts w:ascii="Arial" w:hAnsi="Arial" w:cs="Arial"/>
                <w:bCs/>
                <w:iCs/>
                <w:color w:val="000000"/>
                <w:sz w:val="20"/>
                <w:szCs w:val="20"/>
              </w:rPr>
              <w:t>, modelo LMT 100/100, Série 0189010049D-049, Patrimônio CRTA 1580</w:t>
            </w:r>
          </w:p>
        </w:tc>
        <w:tc>
          <w:tcPr>
            <w:tcW w:w="1295" w:type="dxa"/>
            <w:shd w:val="clear" w:color="auto" w:fill="auto"/>
          </w:tcPr>
          <w:p w:rsidR="00026E7F" w:rsidRPr="00C5089B" w:rsidRDefault="00026E7F" w:rsidP="00B32E93">
            <w:pPr>
              <w:spacing w:line="360" w:lineRule="auto"/>
              <w:jc w:val="center"/>
              <w:rPr>
                <w:rStyle w:val="PGE-Alteraesdestacadas"/>
                <w:rFonts w:asciiTheme="minorHAnsi" w:hAnsiTheme="minorHAnsi" w:cstheme="minorHAnsi"/>
                <w:b w:val="0"/>
                <w:bCs/>
                <w:szCs w:val="22"/>
              </w:rPr>
            </w:pPr>
          </w:p>
        </w:tc>
        <w:tc>
          <w:tcPr>
            <w:tcW w:w="1340" w:type="dxa"/>
          </w:tcPr>
          <w:p w:rsidR="00026E7F" w:rsidRPr="00C5089B" w:rsidRDefault="00026E7F" w:rsidP="00B32E93">
            <w:pPr>
              <w:spacing w:line="360" w:lineRule="auto"/>
              <w:jc w:val="center"/>
              <w:rPr>
                <w:rStyle w:val="PGE-Alteraesdestacadas"/>
                <w:rFonts w:asciiTheme="minorHAnsi" w:hAnsiTheme="minorHAnsi" w:cstheme="minorHAnsi"/>
                <w:b w:val="0"/>
                <w:bCs/>
                <w:szCs w:val="22"/>
              </w:rPr>
            </w:pPr>
          </w:p>
        </w:tc>
      </w:tr>
      <w:tr w:rsidR="00026E7F" w:rsidRPr="00C5089B" w:rsidTr="003A61BD">
        <w:trPr>
          <w:jc w:val="center"/>
        </w:trPr>
        <w:tc>
          <w:tcPr>
            <w:tcW w:w="703" w:type="dxa"/>
          </w:tcPr>
          <w:p w:rsidR="00026E7F" w:rsidRPr="00B32E93" w:rsidRDefault="00026E7F" w:rsidP="00B32E93">
            <w:pPr>
              <w:spacing w:line="360" w:lineRule="auto"/>
              <w:jc w:val="both"/>
              <w:rPr>
                <w:rFonts w:ascii="Arial" w:hAnsi="Arial" w:cs="Arial"/>
                <w:bCs/>
                <w:iCs/>
                <w:color w:val="000000"/>
                <w:sz w:val="20"/>
                <w:szCs w:val="20"/>
              </w:rPr>
            </w:pPr>
          </w:p>
        </w:tc>
        <w:tc>
          <w:tcPr>
            <w:tcW w:w="694" w:type="dxa"/>
          </w:tcPr>
          <w:p w:rsidR="00026E7F" w:rsidRPr="00B32E93" w:rsidRDefault="00026E7F" w:rsidP="00B32E93">
            <w:pPr>
              <w:spacing w:line="360" w:lineRule="auto"/>
              <w:jc w:val="both"/>
              <w:rPr>
                <w:rFonts w:ascii="Arial" w:hAnsi="Arial" w:cs="Arial"/>
                <w:bCs/>
                <w:iCs/>
                <w:color w:val="000000"/>
                <w:sz w:val="20"/>
                <w:szCs w:val="20"/>
              </w:rPr>
            </w:pPr>
            <w:r>
              <w:rPr>
                <w:rFonts w:ascii="Arial" w:hAnsi="Arial" w:cs="Arial"/>
                <w:bCs/>
                <w:iCs/>
                <w:color w:val="000000"/>
                <w:sz w:val="20"/>
                <w:szCs w:val="20"/>
              </w:rPr>
              <w:t>01</w:t>
            </w:r>
          </w:p>
        </w:tc>
        <w:tc>
          <w:tcPr>
            <w:tcW w:w="1100" w:type="dxa"/>
          </w:tcPr>
          <w:p w:rsidR="00026E7F" w:rsidRPr="00B32E93" w:rsidRDefault="00026E7F" w:rsidP="00B32E93">
            <w:pPr>
              <w:spacing w:line="360" w:lineRule="auto"/>
              <w:jc w:val="both"/>
              <w:rPr>
                <w:rFonts w:ascii="Arial" w:hAnsi="Arial" w:cs="Arial"/>
                <w:bCs/>
                <w:iCs/>
                <w:color w:val="000000"/>
                <w:sz w:val="20"/>
                <w:szCs w:val="20"/>
              </w:rPr>
            </w:pPr>
            <w:r>
              <w:rPr>
                <w:rFonts w:ascii="Arial" w:hAnsi="Arial" w:cs="Arial"/>
                <w:bCs/>
                <w:iCs/>
                <w:color w:val="000000"/>
                <w:sz w:val="20"/>
                <w:szCs w:val="20"/>
              </w:rPr>
              <w:t>2922-0</w:t>
            </w:r>
          </w:p>
        </w:tc>
        <w:tc>
          <w:tcPr>
            <w:tcW w:w="4638" w:type="dxa"/>
            <w:shd w:val="clear" w:color="auto" w:fill="auto"/>
          </w:tcPr>
          <w:p w:rsidR="00026E7F" w:rsidRPr="00B32E93" w:rsidRDefault="00026E7F" w:rsidP="00B32E93">
            <w:pPr>
              <w:spacing w:line="360" w:lineRule="auto"/>
              <w:jc w:val="both"/>
              <w:rPr>
                <w:rStyle w:val="PGE-Alteraesdestacadas"/>
                <w:rFonts w:asciiTheme="minorHAnsi" w:hAnsiTheme="minorHAnsi" w:cstheme="minorHAnsi"/>
                <w:b w:val="0"/>
                <w:bCs/>
                <w:szCs w:val="22"/>
              </w:rPr>
            </w:pPr>
            <w:r w:rsidRPr="00B32E93">
              <w:rPr>
                <w:rFonts w:ascii="Arial" w:hAnsi="Arial" w:cs="Arial"/>
                <w:bCs/>
                <w:iCs/>
                <w:color w:val="000000"/>
                <w:sz w:val="20"/>
                <w:szCs w:val="20"/>
              </w:rPr>
              <w:t xml:space="preserve">Equipamento de </w:t>
            </w:r>
            <w:proofErr w:type="gramStart"/>
            <w:r w:rsidRPr="00B32E93">
              <w:rPr>
                <w:rFonts w:ascii="Arial" w:hAnsi="Arial" w:cs="Arial"/>
                <w:bCs/>
                <w:iCs/>
                <w:color w:val="000000"/>
                <w:sz w:val="20"/>
                <w:szCs w:val="20"/>
              </w:rPr>
              <w:t>Raio-X</w:t>
            </w:r>
            <w:proofErr w:type="gramEnd"/>
            <w:r w:rsidRPr="00B32E93">
              <w:rPr>
                <w:rFonts w:ascii="Arial" w:hAnsi="Arial" w:cs="Arial"/>
                <w:bCs/>
                <w:iCs/>
                <w:color w:val="000000"/>
                <w:sz w:val="20"/>
                <w:szCs w:val="20"/>
              </w:rPr>
              <w:t xml:space="preserve"> Portátil, Marca Philips, Modelo </w:t>
            </w:r>
            <w:proofErr w:type="spellStart"/>
            <w:r w:rsidRPr="00B32E93">
              <w:rPr>
                <w:rFonts w:ascii="Arial" w:hAnsi="Arial" w:cs="Arial"/>
                <w:bCs/>
                <w:iCs/>
                <w:color w:val="000000"/>
                <w:sz w:val="20"/>
                <w:szCs w:val="20"/>
              </w:rPr>
              <w:t>Aquilla</w:t>
            </w:r>
            <w:proofErr w:type="spellEnd"/>
            <w:r w:rsidRPr="00B32E93">
              <w:rPr>
                <w:rFonts w:ascii="Arial" w:hAnsi="Arial" w:cs="Arial"/>
                <w:bCs/>
                <w:iCs/>
                <w:color w:val="000000"/>
                <w:sz w:val="20"/>
                <w:szCs w:val="20"/>
              </w:rPr>
              <w:t xml:space="preserve"> Plus 300, Série 01170010574, Patrimônio CRTA 11116</w:t>
            </w:r>
          </w:p>
        </w:tc>
        <w:tc>
          <w:tcPr>
            <w:tcW w:w="1295" w:type="dxa"/>
            <w:shd w:val="clear" w:color="auto" w:fill="auto"/>
          </w:tcPr>
          <w:p w:rsidR="00026E7F" w:rsidRPr="00C5089B" w:rsidRDefault="00026E7F" w:rsidP="00B32E93">
            <w:pPr>
              <w:spacing w:line="360" w:lineRule="auto"/>
              <w:jc w:val="center"/>
              <w:rPr>
                <w:rStyle w:val="PGE-Alteraesdestacadas"/>
                <w:rFonts w:asciiTheme="minorHAnsi" w:hAnsiTheme="minorHAnsi" w:cstheme="minorHAnsi"/>
                <w:b w:val="0"/>
                <w:bCs/>
                <w:szCs w:val="22"/>
              </w:rPr>
            </w:pPr>
          </w:p>
        </w:tc>
        <w:tc>
          <w:tcPr>
            <w:tcW w:w="1340" w:type="dxa"/>
          </w:tcPr>
          <w:p w:rsidR="00026E7F" w:rsidRPr="00C5089B" w:rsidRDefault="00026E7F" w:rsidP="00B32E93">
            <w:pPr>
              <w:spacing w:line="360" w:lineRule="auto"/>
              <w:jc w:val="center"/>
              <w:rPr>
                <w:rStyle w:val="PGE-Alteraesdestacadas"/>
                <w:rFonts w:asciiTheme="minorHAnsi" w:hAnsiTheme="minorHAnsi" w:cstheme="minorHAnsi"/>
                <w:b w:val="0"/>
                <w:bCs/>
                <w:szCs w:val="22"/>
              </w:rPr>
            </w:pPr>
          </w:p>
        </w:tc>
      </w:tr>
      <w:tr w:rsidR="00026E7F" w:rsidRPr="00C5089B" w:rsidTr="003A61BD">
        <w:trPr>
          <w:jc w:val="center"/>
        </w:trPr>
        <w:tc>
          <w:tcPr>
            <w:tcW w:w="703" w:type="dxa"/>
          </w:tcPr>
          <w:p w:rsidR="00026E7F" w:rsidRPr="00B32E93" w:rsidRDefault="00026E7F" w:rsidP="00B32E93">
            <w:pPr>
              <w:spacing w:line="360" w:lineRule="auto"/>
              <w:jc w:val="both"/>
              <w:rPr>
                <w:rFonts w:ascii="Arial" w:hAnsi="Arial" w:cs="Arial"/>
                <w:bCs/>
                <w:iCs/>
                <w:color w:val="000000"/>
                <w:sz w:val="20"/>
                <w:szCs w:val="20"/>
              </w:rPr>
            </w:pPr>
          </w:p>
        </w:tc>
        <w:tc>
          <w:tcPr>
            <w:tcW w:w="694" w:type="dxa"/>
          </w:tcPr>
          <w:p w:rsidR="00026E7F" w:rsidRPr="00B32E93" w:rsidRDefault="00026E7F" w:rsidP="00B32E93">
            <w:pPr>
              <w:spacing w:line="360" w:lineRule="auto"/>
              <w:jc w:val="both"/>
              <w:rPr>
                <w:rFonts w:ascii="Arial" w:hAnsi="Arial" w:cs="Arial"/>
                <w:bCs/>
                <w:iCs/>
                <w:color w:val="000000"/>
                <w:sz w:val="20"/>
                <w:szCs w:val="20"/>
              </w:rPr>
            </w:pPr>
            <w:r>
              <w:rPr>
                <w:rFonts w:ascii="Arial" w:hAnsi="Arial" w:cs="Arial"/>
                <w:bCs/>
                <w:iCs/>
                <w:color w:val="000000"/>
                <w:sz w:val="20"/>
                <w:szCs w:val="20"/>
              </w:rPr>
              <w:t>01</w:t>
            </w:r>
          </w:p>
        </w:tc>
        <w:tc>
          <w:tcPr>
            <w:tcW w:w="1100" w:type="dxa"/>
          </w:tcPr>
          <w:p w:rsidR="00026E7F" w:rsidRPr="00B32E93" w:rsidRDefault="00026E7F" w:rsidP="00B32E93">
            <w:pPr>
              <w:spacing w:line="360" w:lineRule="auto"/>
              <w:jc w:val="both"/>
              <w:rPr>
                <w:rFonts w:ascii="Arial" w:hAnsi="Arial" w:cs="Arial"/>
                <w:bCs/>
                <w:iCs/>
                <w:color w:val="000000"/>
                <w:sz w:val="20"/>
                <w:szCs w:val="20"/>
              </w:rPr>
            </w:pPr>
            <w:r>
              <w:rPr>
                <w:rFonts w:ascii="Arial" w:hAnsi="Arial" w:cs="Arial"/>
                <w:bCs/>
                <w:iCs/>
                <w:color w:val="000000"/>
                <w:sz w:val="20"/>
                <w:szCs w:val="20"/>
              </w:rPr>
              <w:t>17194-8</w:t>
            </w:r>
          </w:p>
        </w:tc>
        <w:tc>
          <w:tcPr>
            <w:tcW w:w="4638" w:type="dxa"/>
            <w:shd w:val="clear" w:color="auto" w:fill="auto"/>
          </w:tcPr>
          <w:p w:rsidR="00026E7F" w:rsidRPr="00B32E93" w:rsidRDefault="00026E7F" w:rsidP="00B32E93">
            <w:pPr>
              <w:spacing w:line="360" w:lineRule="auto"/>
              <w:jc w:val="both"/>
              <w:rPr>
                <w:rStyle w:val="PGE-Alteraesdestacadas"/>
                <w:rFonts w:asciiTheme="minorHAnsi" w:hAnsiTheme="minorHAnsi" w:cstheme="minorHAnsi"/>
                <w:b w:val="0"/>
                <w:bCs/>
                <w:szCs w:val="22"/>
              </w:rPr>
            </w:pPr>
            <w:r w:rsidRPr="00B32E93">
              <w:rPr>
                <w:rFonts w:ascii="Arial" w:hAnsi="Arial" w:cs="Arial"/>
                <w:bCs/>
                <w:iCs/>
                <w:color w:val="000000"/>
                <w:sz w:val="20"/>
                <w:szCs w:val="20"/>
              </w:rPr>
              <w:t xml:space="preserve">Equipamento de </w:t>
            </w:r>
            <w:proofErr w:type="gramStart"/>
            <w:r w:rsidRPr="00B32E93">
              <w:rPr>
                <w:rFonts w:ascii="Arial" w:hAnsi="Arial" w:cs="Arial"/>
                <w:bCs/>
                <w:iCs/>
                <w:color w:val="000000"/>
                <w:sz w:val="20"/>
                <w:szCs w:val="20"/>
              </w:rPr>
              <w:t>Raio-X</w:t>
            </w:r>
            <w:proofErr w:type="gramEnd"/>
            <w:r w:rsidRPr="00B32E93">
              <w:rPr>
                <w:rFonts w:ascii="Arial" w:hAnsi="Arial" w:cs="Arial"/>
                <w:bCs/>
                <w:iCs/>
                <w:color w:val="000000"/>
                <w:sz w:val="20"/>
                <w:szCs w:val="20"/>
              </w:rPr>
              <w:t xml:space="preserve"> CR, Marca Konica, Modelo </w:t>
            </w:r>
            <w:proofErr w:type="spellStart"/>
            <w:r w:rsidRPr="00B32E93">
              <w:rPr>
                <w:rFonts w:ascii="Arial" w:hAnsi="Arial" w:cs="Arial"/>
                <w:bCs/>
                <w:iCs/>
                <w:color w:val="000000"/>
                <w:sz w:val="20"/>
                <w:szCs w:val="20"/>
              </w:rPr>
              <w:t>Régius</w:t>
            </w:r>
            <w:proofErr w:type="spellEnd"/>
            <w:r w:rsidRPr="00B32E93">
              <w:rPr>
                <w:rFonts w:ascii="Arial" w:hAnsi="Arial" w:cs="Arial"/>
                <w:bCs/>
                <w:iCs/>
                <w:color w:val="000000"/>
                <w:sz w:val="20"/>
                <w:szCs w:val="20"/>
              </w:rPr>
              <w:t xml:space="preserve"> 110 HQ, Série 090208547, Patrimônio CRTA 11965</w:t>
            </w:r>
          </w:p>
        </w:tc>
        <w:tc>
          <w:tcPr>
            <w:tcW w:w="1295" w:type="dxa"/>
            <w:shd w:val="clear" w:color="auto" w:fill="auto"/>
          </w:tcPr>
          <w:p w:rsidR="00026E7F" w:rsidRPr="00C5089B" w:rsidRDefault="00026E7F" w:rsidP="00B32E93">
            <w:pPr>
              <w:spacing w:line="360" w:lineRule="auto"/>
              <w:jc w:val="center"/>
              <w:rPr>
                <w:rStyle w:val="PGE-Alteraesdestacadas"/>
                <w:rFonts w:asciiTheme="minorHAnsi" w:hAnsiTheme="minorHAnsi" w:cstheme="minorHAnsi"/>
                <w:b w:val="0"/>
                <w:bCs/>
                <w:szCs w:val="22"/>
              </w:rPr>
            </w:pPr>
          </w:p>
        </w:tc>
        <w:tc>
          <w:tcPr>
            <w:tcW w:w="1340" w:type="dxa"/>
          </w:tcPr>
          <w:p w:rsidR="00026E7F" w:rsidRPr="00C5089B" w:rsidRDefault="00026E7F" w:rsidP="00B32E93">
            <w:pPr>
              <w:spacing w:line="360" w:lineRule="auto"/>
              <w:jc w:val="center"/>
              <w:rPr>
                <w:rStyle w:val="PGE-Alteraesdestacadas"/>
                <w:rFonts w:asciiTheme="minorHAnsi" w:hAnsiTheme="minorHAnsi" w:cstheme="minorHAnsi"/>
                <w:b w:val="0"/>
                <w:bCs/>
                <w:szCs w:val="22"/>
              </w:rPr>
            </w:pPr>
          </w:p>
        </w:tc>
      </w:tr>
      <w:tr w:rsidR="00026E7F" w:rsidRPr="00C5089B" w:rsidTr="003A61BD">
        <w:trPr>
          <w:jc w:val="center"/>
        </w:trPr>
        <w:tc>
          <w:tcPr>
            <w:tcW w:w="703" w:type="dxa"/>
          </w:tcPr>
          <w:p w:rsidR="00026E7F" w:rsidRDefault="00026E7F" w:rsidP="001E353F">
            <w:pPr>
              <w:spacing w:line="360" w:lineRule="auto"/>
              <w:jc w:val="both"/>
            </w:pPr>
          </w:p>
        </w:tc>
        <w:tc>
          <w:tcPr>
            <w:tcW w:w="694" w:type="dxa"/>
          </w:tcPr>
          <w:p w:rsidR="00026E7F" w:rsidRDefault="00026E7F" w:rsidP="001E353F">
            <w:pPr>
              <w:spacing w:line="360" w:lineRule="auto"/>
              <w:jc w:val="both"/>
            </w:pPr>
            <w:r>
              <w:t>01</w:t>
            </w:r>
          </w:p>
        </w:tc>
        <w:tc>
          <w:tcPr>
            <w:tcW w:w="1100" w:type="dxa"/>
          </w:tcPr>
          <w:p w:rsidR="00026E7F" w:rsidRDefault="00026E7F" w:rsidP="001E353F">
            <w:pPr>
              <w:spacing w:line="360" w:lineRule="auto"/>
              <w:jc w:val="both"/>
            </w:pPr>
            <w:r>
              <w:t>18444-6</w:t>
            </w:r>
          </w:p>
        </w:tc>
        <w:tc>
          <w:tcPr>
            <w:tcW w:w="4638" w:type="dxa"/>
            <w:shd w:val="clear" w:color="auto" w:fill="auto"/>
          </w:tcPr>
          <w:p w:rsidR="00026E7F" w:rsidRPr="003A61BD" w:rsidRDefault="00026E7F" w:rsidP="001E353F">
            <w:pPr>
              <w:spacing w:line="360" w:lineRule="auto"/>
              <w:jc w:val="both"/>
              <w:rPr>
                <w:rFonts w:ascii="Arial" w:hAnsi="Arial" w:cs="Arial"/>
                <w:bCs/>
                <w:iCs/>
                <w:color w:val="000000"/>
                <w:sz w:val="20"/>
                <w:szCs w:val="20"/>
              </w:rPr>
            </w:pPr>
            <w:r w:rsidRPr="003A61BD">
              <w:rPr>
                <w:rFonts w:ascii="Arial" w:hAnsi="Arial" w:cs="Arial"/>
                <w:sz w:val="20"/>
                <w:szCs w:val="20"/>
              </w:rPr>
              <w:t>FORNECIMENTO DE SISTEMA PACS PARA ARMAZENAMENTO E DISTRIBUIÇÃO DAS IMAGENS DE RAIOS-X - Hardware e nobreak compatível com o sistema incluso compatível com o sistema incluso</w:t>
            </w:r>
          </w:p>
        </w:tc>
        <w:tc>
          <w:tcPr>
            <w:tcW w:w="1295" w:type="dxa"/>
            <w:shd w:val="clear" w:color="auto" w:fill="auto"/>
          </w:tcPr>
          <w:p w:rsidR="00026E7F" w:rsidRPr="00C5089B" w:rsidRDefault="00026E7F" w:rsidP="00B32E93">
            <w:pPr>
              <w:spacing w:line="360" w:lineRule="auto"/>
              <w:jc w:val="center"/>
              <w:rPr>
                <w:rStyle w:val="PGE-Alteraesdestacadas"/>
                <w:rFonts w:asciiTheme="minorHAnsi" w:hAnsiTheme="minorHAnsi" w:cstheme="minorHAnsi"/>
                <w:b w:val="0"/>
                <w:bCs/>
                <w:szCs w:val="22"/>
              </w:rPr>
            </w:pPr>
          </w:p>
        </w:tc>
        <w:tc>
          <w:tcPr>
            <w:tcW w:w="1340" w:type="dxa"/>
          </w:tcPr>
          <w:p w:rsidR="00026E7F" w:rsidRPr="00C5089B" w:rsidRDefault="00026E7F" w:rsidP="00B32E93">
            <w:pPr>
              <w:spacing w:line="360" w:lineRule="auto"/>
              <w:jc w:val="center"/>
              <w:rPr>
                <w:rStyle w:val="PGE-Alteraesdestacadas"/>
                <w:rFonts w:asciiTheme="minorHAnsi" w:hAnsiTheme="minorHAnsi" w:cstheme="minorHAnsi"/>
                <w:b w:val="0"/>
                <w:bCs/>
                <w:szCs w:val="22"/>
              </w:rPr>
            </w:pPr>
          </w:p>
        </w:tc>
      </w:tr>
    </w:tbl>
    <w:p w:rsidR="00B32E93" w:rsidRDefault="00B32E93" w:rsidP="00B32E93">
      <w:pPr>
        <w:rPr>
          <w:rFonts w:ascii="Arial" w:hAnsi="Arial" w:cs="Arial"/>
          <w:b/>
          <w:color w:val="000000"/>
          <w:sz w:val="20"/>
          <w:szCs w:val="20"/>
        </w:rPr>
      </w:pPr>
    </w:p>
    <w:p w:rsidR="00B32E93" w:rsidRPr="00B32E93" w:rsidRDefault="00B32E93" w:rsidP="003A61BD">
      <w:pPr>
        <w:spacing w:line="360" w:lineRule="auto"/>
        <w:rPr>
          <w:rFonts w:ascii="Arial" w:hAnsi="Arial" w:cs="Arial"/>
          <w:b/>
          <w:color w:val="000000"/>
          <w:sz w:val="20"/>
          <w:szCs w:val="20"/>
        </w:rPr>
      </w:pPr>
      <w:r w:rsidRPr="00B32E93">
        <w:rPr>
          <w:rFonts w:ascii="Arial" w:hAnsi="Arial" w:cs="Arial"/>
          <w:b/>
          <w:color w:val="000000"/>
          <w:sz w:val="20"/>
          <w:szCs w:val="20"/>
        </w:rPr>
        <w:t>VALOR</w:t>
      </w:r>
      <w:proofErr w:type="gramStart"/>
      <w:r w:rsidRPr="00B32E93">
        <w:rPr>
          <w:rFonts w:ascii="Arial" w:hAnsi="Arial" w:cs="Arial"/>
          <w:b/>
          <w:color w:val="000000"/>
          <w:sz w:val="20"/>
          <w:szCs w:val="20"/>
        </w:rPr>
        <w:t xml:space="preserve">  </w:t>
      </w:r>
      <w:proofErr w:type="gramEnd"/>
      <w:r w:rsidRPr="00B32E93">
        <w:rPr>
          <w:rFonts w:ascii="Arial" w:hAnsi="Arial" w:cs="Arial"/>
          <w:b/>
          <w:color w:val="000000"/>
          <w:sz w:val="20"/>
          <w:szCs w:val="20"/>
        </w:rPr>
        <w:t>TOTAL MENSAL R$ ______________</w:t>
      </w:r>
    </w:p>
    <w:p w:rsidR="00B32E93" w:rsidRPr="00B32E93" w:rsidRDefault="00B32E93" w:rsidP="003A61BD">
      <w:pPr>
        <w:spacing w:line="360" w:lineRule="auto"/>
        <w:rPr>
          <w:rFonts w:ascii="Arial" w:hAnsi="Arial" w:cs="Arial"/>
          <w:b/>
          <w:color w:val="000000"/>
          <w:sz w:val="20"/>
          <w:szCs w:val="20"/>
        </w:rPr>
      </w:pPr>
      <w:r w:rsidRPr="00B32E93">
        <w:rPr>
          <w:rFonts w:ascii="Arial" w:hAnsi="Arial" w:cs="Arial"/>
          <w:b/>
          <w:color w:val="000000"/>
          <w:sz w:val="20"/>
          <w:szCs w:val="20"/>
        </w:rPr>
        <w:t>VALOR TOTAL (15 MESES) R$ _____________</w:t>
      </w:r>
    </w:p>
    <w:p w:rsidR="00B32E93" w:rsidRDefault="00B32E93" w:rsidP="003A61BD">
      <w:pPr>
        <w:spacing w:line="360" w:lineRule="auto"/>
        <w:rPr>
          <w:rFonts w:ascii="Arial" w:hAnsi="Arial" w:cs="Arial"/>
          <w:b/>
          <w:color w:val="000000"/>
          <w:sz w:val="20"/>
          <w:szCs w:val="20"/>
        </w:rPr>
      </w:pPr>
      <w:r w:rsidRPr="00B32E93">
        <w:rPr>
          <w:rFonts w:ascii="Arial" w:hAnsi="Arial" w:cs="Arial"/>
          <w:b/>
          <w:color w:val="000000"/>
          <w:sz w:val="20"/>
          <w:szCs w:val="20"/>
        </w:rPr>
        <w:t>VALIDADE DA PROPOSTA: 60 (sessenta) DIAS</w:t>
      </w:r>
    </w:p>
    <w:p w:rsidR="00B32E93" w:rsidRDefault="00B32E93" w:rsidP="00B32E93">
      <w:pPr>
        <w:rPr>
          <w:rFonts w:ascii="Arial" w:hAnsi="Arial" w:cs="Arial"/>
          <w:b/>
          <w:color w:val="000000"/>
          <w:sz w:val="20"/>
          <w:szCs w:val="20"/>
        </w:rPr>
      </w:pPr>
    </w:p>
    <w:p w:rsidR="00B32E93" w:rsidRPr="00B32E93" w:rsidRDefault="00B32E93" w:rsidP="00B32E93">
      <w:pPr>
        <w:rPr>
          <w:rFonts w:ascii="Arial" w:hAnsi="Arial" w:cs="Arial"/>
          <w:b/>
          <w:color w:val="000000"/>
          <w:sz w:val="20"/>
          <w:szCs w:val="20"/>
        </w:rPr>
      </w:pPr>
    </w:p>
    <w:p w:rsidR="00B32E93" w:rsidRPr="00B32E93" w:rsidRDefault="00B32E93" w:rsidP="00435C40">
      <w:pPr>
        <w:pStyle w:val="PargrafodaLista"/>
        <w:numPr>
          <w:ilvl w:val="0"/>
          <w:numId w:val="40"/>
        </w:numPr>
        <w:suppressAutoHyphens/>
        <w:spacing w:line="360" w:lineRule="auto"/>
        <w:ind w:right="539"/>
        <w:jc w:val="both"/>
        <w:rPr>
          <w:rFonts w:ascii="Arial" w:hAnsi="Arial" w:cs="Arial"/>
          <w:sz w:val="20"/>
          <w:szCs w:val="20"/>
          <w:lang w:eastAsia="ar-SA"/>
        </w:rPr>
      </w:pPr>
      <w:r w:rsidRPr="00B32E93">
        <w:rPr>
          <w:rFonts w:ascii="Arial" w:hAnsi="Arial" w:cs="Arial"/>
          <w:sz w:val="20"/>
          <w:szCs w:val="20"/>
          <w:lang w:eastAsia="ar-SA"/>
        </w:rPr>
        <w:t xml:space="preserve">Declaramos que nos preços cotados, estão inclusos, além do lucro da empresa, todas as despesas e custos necessários ao cumprimento integral das obrigações </w:t>
      </w:r>
      <w:r w:rsidRPr="00B32E93">
        <w:rPr>
          <w:rFonts w:ascii="Arial" w:hAnsi="Arial" w:cs="Arial"/>
          <w:sz w:val="20"/>
          <w:szCs w:val="20"/>
          <w:lang w:eastAsia="ar-SA"/>
        </w:rPr>
        <w:lastRenderedPageBreak/>
        <w:t>decorrentes da contratação, tais como: custos salariais, encargos sociais, benefícios ao empregado, custos de uniforme e equipamentos, benefícios e despesas indiretas (BDI), transporte, tributos de qualquer natureza, etc.</w:t>
      </w:r>
    </w:p>
    <w:p w:rsidR="00B32E93" w:rsidRPr="00B32E93" w:rsidRDefault="00B32E93" w:rsidP="00435C40">
      <w:pPr>
        <w:pStyle w:val="PargrafodaLista"/>
        <w:numPr>
          <w:ilvl w:val="0"/>
          <w:numId w:val="40"/>
        </w:numPr>
        <w:suppressAutoHyphens/>
        <w:spacing w:line="360" w:lineRule="auto"/>
        <w:rPr>
          <w:rFonts w:ascii="Arial" w:hAnsi="Arial" w:cs="Arial"/>
          <w:sz w:val="20"/>
          <w:szCs w:val="20"/>
          <w:lang w:eastAsia="ar-SA"/>
        </w:rPr>
      </w:pPr>
      <w:r w:rsidRPr="00B32E93">
        <w:rPr>
          <w:rFonts w:ascii="Arial" w:hAnsi="Arial" w:cs="Arial"/>
          <w:sz w:val="20"/>
          <w:szCs w:val="20"/>
          <w:lang w:eastAsia="ar-SA"/>
        </w:rPr>
        <w:t>Validade da Proposta: 60 Dias</w:t>
      </w:r>
    </w:p>
    <w:p w:rsidR="00B32E93" w:rsidRPr="00B32E93" w:rsidRDefault="00B32E93" w:rsidP="00435C40">
      <w:pPr>
        <w:pStyle w:val="PargrafodaLista"/>
        <w:numPr>
          <w:ilvl w:val="0"/>
          <w:numId w:val="40"/>
        </w:numPr>
        <w:spacing w:line="360" w:lineRule="auto"/>
        <w:jc w:val="both"/>
        <w:rPr>
          <w:rFonts w:ascii="Arial" w:hAnsi="Arial" w:cs="Arial"/>
          <w:sz w:val="20"/>
          <w:szCs w:val="20"/>
        </w:rPr>
      </w:pPr>
      <w:r w:rsidRPr="00B32E93">
        <w:rPr>
          <w:rFonts w:ascii="Arial" w:hAnsi="Arial" w:cs="Arial"/>
          <w:sz w:val="20"/>
          <w:szCs w:val="20"/>
        </w:rPr>
        <w:t xml:space="preserve">LOCAL Centro de Referencia e Treinamento DST/AIDS, sito na Rua Santa Cruz, 81 – Vila Mariana na cidade de São Paulo, conforme Termo de </w:t>
      </w:r>
      <w:proofErr w:type="gramStart"/>
      <w:r w:rsidRPr="00B32E93">
        <w:rPr>
          <w:rFonts w:ascii="Arial" w:hAnsi="Arial" w:cs="Arial"/>
          <w:sz w:val="20"/>
          <w:szCs w:val="20"/>
        </w:rPr>
        <w:t>Referência</w:t>
      </w:r>
      <w:proofErr w:type="gramEnd"/>
    </w:p>
    <w:p w:rsidR="00B32E93" w:rsidRPr="00B32E93" w:rsidRDefault="00B32E93" w:rsidP="00435C40">
      <w:pPr>
        <w:pStyle w:val="PargrafodaLista"/>
        <w:numPr>
          <w:ilvl w:val="0"/>
          <w:numId w:val="40"/>
        </w:numPr>
        <w:spacing w:line="360" w:lineRule="auto"/>
        <w:rPr>
          <w:rFonts w:ascii="Arial" w:hAnsi="Arial" w:cs="Arial"/>
          <w:b/>
          <w:color w:val="000000"/>
          <w:sz w:val="20"/>
          <w:szCs w:val="20"/>
        </w:rPr>
      </w:pPr>
      <w:r w:rsidRPr="00B32E93">
        <w:rPr>
          <w:rFonts w:ascii="Arial" w:hAnsi="Arial" w:cs="Arial"/>
          <w:b/>
          <w:color w:val="000000"/>
          <w:sz w:val="20"/>
          <w:szCs w:val="20"/>
        </w:rPr>
        <w:t>A execução dos serviços deverá ter início em até 05 dias (úteis) após assinatura do contrato.</w:t>
      </w:r>
    </w:p>
    <w:p w:rsidR="00B32E93" w:rsidRDefault="00B32E93" w:rsidP="00B32E93">
      <w:pPr>
        <w:rPr>
          <w:rFonts w:ascii="Arial" w:hAnsi="Arial" w:cs="Arial"/>
          <w:b/>
          <w:color w:val="000000"/>
          <w:sz w:val="20"/>
          <w:szCs w:val="20"/>
        </w:rPr>
      </w:pPr>
    </w:p>
    <w:p w:rsidR="00B32E93" w:rsidRPr="00B32E93" w:rsidRDefault="00B32E93" w:rsidP="00B32E93">
      <w:pPr>
        <w:rPr>
          <w:rFonts w:ascii="Arial" w:hAnsi="Arial" w:cs="Arial"/>
          <w:b/>
          <w:color w:val="000000"/>
          <w:sz w:val="20"/>
          <w:szCs w:val="20"/>
        </w:rPr>
      </w:pPr>
    </w:p>
    <w:p w:rsidR="00B32E93" w:rsidRPr="00B32E93" w:rsidRDefault="00B32E93" w:rsidP="00B32E93">
      <w:pPr>
        <w:jc w:val="center"/>
        <w:rPr>
          <w:rFonts w:ascii="Arial" w:hAnsi="Arial" w:cs="Arial"/>
          <w:b/>
          <w:color w:val="000000"/>
          <w:sz w:val="20"/>
          <w:szCs w:val="20"/>
        </w:rPr>
      </w:pPr>
      <w:r w:rsidRPr="00B32E93">
        <w:rPr>
          <w:rFonts w:ascii="Arial" w:hAnsi="Arial" w:cs="Arial"/>
          <w:b/>
          <w:color w:val="000000"/>
          <w:sz w:val="20"/>
          <w:szCs w:val="20"/>
        </w:rPr>
        <w:t>São Paulo, ________</w:t>
      </w:r>
    </w:p>
    <w:p w:rsidR="00FB6895" w:rsidRPr="00FB6895" w:rsidRDefault="00C5148F" w:rsidP="00FB6895">
      <w:pPr>
        <w:pageBreakBefore/>
        <w:spacing w:line="360" w:lineRule="auto"/>
        <w:jc w:val="center"/>
        <w:rPr>
          <w:rFonts w:ascii="Arial" w:hAnsi="Arial" w:cs="Arial"/>
          <w:sz w:val="20"/>
          <w:szCs w:val="20"/>
        </w:rPr>
      </w:pPr>
      <w:r>
        <w:rPr>
          <w:rFonts w:ascii="Arial" w:hAnsi="Arial" w:cs="Arial"/>
          <w:b/>
          <w:bCs/>
          <w:sz w:val="20"/>
          <w:szCs w:val="20"/>
        </w:rPr>
        <w:lastRenderedPageBreak/>
        <w:t>AN</w:t>
      </w:r>
      <w:r w:rsidR="00FB6895" w:rsidRPr="00FB6895">
        <w:rPr>
          <w:rFonts w:ascii="Arial" w:hAnsi="Arial" w:cs="Arial"/>
          <w:b/>
          <w:bCs/>
          <w:sz w:val="20"/>
          <w:szCs w:val="20"/>
        </w:rPr>
        <w:t>EXO III</w:t>
      </w:r>
    </w:p>
    <w:p w:rsidR="00FB6895" w:rsidRPr="00FB6895" w:rsidRDefault="00FB6895" w:rsidP="00FB6895">
      <w:pPr>
        <w:pStyle w:val="Ttulo1"/>
        <w:keepLines w:val="0"/>
        <w:tabs>
          <w:tab w:val="num" w:pos="0"/>
        </w:tabs>
        <w:suppressAutoHyphens/>
        <w:spacing w:before="0" w:line="360" w:lineRule="auto"/>
        <w:jc w:val="center"/>
        <w:rPr>
          <w:rFonts w:ascii="Arial" w:hAnsi="Arial" w:cs="Arial"/>
          <w:sz w:val="20"/>
          <w:szCs w:val="20"/>
        </w:rPr>
      </w:pPr>
      <w:r w:rsidRPr="00FB6895">
        <w:rPr>
          <w:rFonts w:ascii="Arial" w:hAnsi="Arial" w:cs="Arial"/>
          <w:sz w:val="20"/>
          <w:szCs w:val="20"/>
        </w:rPr>
        <w:t>MODELOS DE DECLARAÇÕES</w:t>
      </w:r>
    </w:p>
    <w:p w:rsidR="00FB6895" w:rsidRPr="00FB6895" w:rsidRDefault="00FB6895" w:rsidP="00FB6895">
      <w:pPr>
        <w:spacing w:line="360" w:lineRule="auto"/>
        <w:jc w:val="center"/>
        <w:rPr>
          <w:rFonts w:ascii="Arial" w:hAnsi="Arial" w:cs="Arial"/>
          <w:b/>
          <w:sz w:val="20"/>
          <w:szCs w:val="20"/>
        </w:rPr>
      </w:pPr>
    </w:p>
    <w:p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1</w:t>
      </w:r>
    </w:p>
    <w:p w:rsidR="00FB6895" w:rsidRPr="00FB6895" w:rsidRDefault="005D2DE8" w:rsidP="00FB6895">
      <w:pPr>
        <w:spacing w:line="360" w:lineRule="auto"/>
        <w:jc w:val="center"/>
        <w:rPr>
          <w:rFonts w:ascii="Arial" w:hAnsi="Arial" w:cs="Arial"/>
          <w:sz w:val="20"/>
          <w:szCs w:val="20"/>
        </w:rPr>
      </w:pPr>
      <w:bookmarkStart w:id="66" w:name="_DECLARAÇÃO_DE_REGULARIDADE"/>
      <w:bookmarkStart w:id="67" w:name="_DECLARAÇÃO_DE_REGULARIDADE_PERANTE_"/>
      <w:bookmarkEnd w:id="66"/>
      <w:bookmarkEnd w:id="67"/>
      <w:r w:rsidRPr="00FB6895">
        <w:rPr>
          <w:rFonts w:ascii="Arial" w:hAnsi="Arial" w:cs="Arial"/>
          <w:sz w:val="20"/>
          <w:szCs w:val="20"/>
        </w:rPr>
        <w:t xml:space="preserve"> </w:t>
      </w:r>
      <w:r w:rsidR="00FB6895" w:rsidRPr="00FB6895">
        <w:rPr>
          <w:rFonts w:ascii="Arial" w:hAnsi="Arial" w:cs="Arial"/>
          <w:sz w:val="20"/>
          <w:szCs w:val="20"/>
        </w:rPr>
        <w:t>(em papel timbrado da licitante)</w:t>
      </w:r>
    </w:p>
    <w:p w:rsidR="00FB6895" w:rsidRPr="00FB6895" w:rsidRDefault="00FB6895" w:rsidP="00FB6895">
      <w:pPr>
        <w:spacing w:line="360" w:lineRule="auto"/>
        <w:rPr>
          <w:rFonts w:ascii="Arial" w:hAnsi="Arial" w:cs="Arial"/>
          <w:sz w:val="20"/>
          <w:szCs w:val="20"/>
        </w:rPr>
      </w:pPr>
    </w:p>
    <w:p w:rsidR="00FB6895" w:rsidRPr="00FB6895" w:rsidRDefault="00FB6895" w:rsidP="00FB6895">
      <w:pPr>
        <w:spacing w:line="360" w:lineRule="auto"/>
        <w:rPr>
          <w:rFonts w:ascii="Arial" w:hAnsi="Arial" w:cs="Arial"/>
          <w:sz w:val="20"/>
          <w:szCs w:val="20"/>
        </w:rPr>
      </w:pPr>
      <w:r w:rsidRPr="00FB6895">
        <w:rPr>
          <w:rFonts w:ascii="Arial" w:hAnsi="Arial" w:cs="Arial"/>
          <w:sz w:val="20"/>
          <w:szCs w:val="20"/>
        </w:rPr>
        <w:t>Nome completo: _____________________________________________________________</w:t>
      </w:r>
    </w:p>
    <w:p w:rsidR="00FB6895" w:rsidRPr="00FB6895" w:rsidRDefault="00FB6895" w:rsidP="00FB6895">
      <w:pPr>
        <w:spacing w:line="360" w:lineRule="auto"/>
        <w:ind w:left="2694"/>
        <w:rPr>
          <w:rFonts w:ascii="Arial" w:hAnsi="Arial" w:cs="Arial"/>
          <w:sz w:val="20"/>
          <w:szCs w:val="20"/>
        </w:rPr>
      </w:pPr>
    </w:p>
    <w:p w:rsidR="00FB6895" w:rsidRPr="00FB6895" w:rsidRDefault="00FB6895" w:rsidP="00FB6895">
      <w:pPr>
        <w:spacing w:line="360" w:lineRule="auto"/>
        <w:rPr>
          <w:rFonts w:ascii="Arial" w:hAnsi="Arial" w:cs="Arial"/>
          <w:sz w:val="20"/>
          <w:szCs w:val="20"/>
        </w:rPr>
      </w:pPr>
      <w:r w:rsidRPr="00FB6895">
        <w:rPr>
          <w:rFonts w:ascii="Arial" w:hAnsi="Arial" w:cs="Arial"/>
          <w:sz w:val="20"/>
          <w:szCs w:val="20"/>
        </w:rPr>
        <w:t xml:space="preserve">RG nº: </w:t>
      </w:r>
      <w:r w:rsidRPr="00FB6895">
        <w:rPr>
          <w:rFonts w:ascii="Arial" w:hAnsi="Arial" w:cs="Arial"/>
          <w:b/>
          <w:sz w:val="20"/>
          <w:szCs w:val="20"/>
        </w:rPr>
        <w:t>____________________________</w:t>
      </w:r>
      <w:r w:rsidRPr="00FB6895">
        <w:rPr>
          <w:rFonts w:ascii="Arial" w:hAnsi="Arial" w:cs="Arial"/>
          <w:sz w:val="20"/>
          <w:szCs w:val="20"/>
        </w:rPr>
        <w:t>CPF nº:___________________________</w:t>
      </w:r>
    </w:p>
    <w:p w:rsidR="00FB6895" w:rsidRPr="00FB6895" w:rsidRDefault="00FB6895" w:rsidP="00FB6895">
      <w:pPr>
        <w:spacing w:line="360" w:lineRule="auto"/>
        <w:jc w:val="center"/>
        <w:rPr>
          <w:rFonts w:ascii="Arial" w:hAnsi="Arial" w:cs="Arial"/>
          <w:b/>
          <w:bCs/>
          <w:iCs/>
          <w:sz w:val="20"/>
          <w:szCs w:val="20"/>
        </w:rPr>
      </w:pPr>
    </w:p>
    <w:p w:rsidR="00FB6895" w:rsidRPr="00FB6895" w:rsidRDefault="00FB6895" w:rsidP="00FB6895">
      <w:pPr>
        <w:spacing w:line="360" w:lineRule="auto"/>
        <w:jc w:val="center"/>
        <w:rPr>
          <w:rFonts w:ascii="Arial" w:hAnsi="Arial" w:cs="Arial"/>
          <w:b/>
          <w:bCs/>
          <w:iCs/>
          <w:sz w:val="20"/>
          <w:szCs w:val="20"/>
        </w:rPr>
      </w:pPr>
    </w:p>
    <w:p w:rsidR="00FB6895" w:rsidRPr="00FB6895" w:rsidRDefault="00FB6895" w:rsidP="00FB6895">
      <w:pPr>
        <w:spacing w:line="360" w:lineRule="auto"/>
        <w:jc w:val="center"/>
        <w:rPr>
          <w:rFonts w:ascii="Arial" w:hAnsi="Arial" w:cs="Arial"/>
          <w:b/>
          <w:bCs/>
          <w:iCs/>
          <w:sz w:val="20"/>
          <w:szCs w:val="20"/>
        </w:rPr>
      </w:pPr>
    </w:p>
    <w:p w:rsidR="00FB6895" w:rsidRPr="00FB6895" w:rsidRDefault="00FB6895" w:rsidP="00FB6895">
      <w:pPr>
        <w:spacing w:line="360" w:lineRule="auto"/>
        <w:jc w:val="both"/>
        <w:rPr>
          <w:rFonts w:ascii="Arial" w:hAnsi="Arial" w:cs="Arial"/>
          <w:sz w:val="20"/>
          <w:szCs w:val="20"/>
        </w:rPr>
      </w:pPr>
      <w:r w:rsidRPr="00FB6895">
        <w:rPr>
          <w:rFonts w:ascii="Arial" w:hAnsi="Arial" w:cs="Arial"/>
          <w:b/>
          <w:sz w:val="20"/>
          <w:szCs w:val="20"/>
        </w:rPr>
        <w:t xml:space="preserve">DECLARO, </w:t>
      </w:r>
      <w:r w:rsidRPr="00FB6895">
        <w:rPr>
          <w:rFonts w:ascii="Arial" w:hAnsi="Arial" w:cs="Arial"/>
          <w:sz w:val="20"/>
          <w:szCs w:val="20"/>
        </w:rPr>
        <w:t>sob as penas da Lei, que 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p>
    <w:p w:rsidR="00FB6895" w:rsidRPr="00FB6895" w:rsidRDefault="00FB6895" w:rsidP="00FB6895">
      <w:pPr>
        <w:spacing w:line="360" w:lineRule="auto"/>
        <w:ind w:firstLine="1701"/>
        <w:jc w:val="both"/>
        <w:rPr>
          <w:rFonts w:ascii="Arial" w:hAnsi="Arial" w:cs="Arial"/>
          <w:sz w:val="20"/>
          <w:szCs w:val="20"/>
        </w:rPr>
      </w:pP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 está em situação regular perante o Ministério do Trabalho e Previdência no que se refere </w:t>
      </w:r>
      <w:proofErr w:type="gramStart"/>
      <w:r w:rsidRPr="00FB6895">
        <w:rPr>
          <w:rFonts w:ascii="Arial" w:hAnsi="Arial" w:cs="Arial"/>
          <w:sz w:val="20"/>
          <w:szCs w:val="20"/>
        </w:rPr>
        <w:t>a</w:t>
      </w:r>
      <w:proofErr w:type="gramEnd"/>
      <w:r w:rsidRPr="00FB6895">
        <w:rPr>
          <w:rFonts w:ascii="Arial" w:hAnsi="Arial" w:cs="Arial"/>
          <w:sz w:val="20"/>
          <w:szCs w:val="20"/>
        </w:rPr>
        <w:t xml:space="preserve"> observância do disposto no inciso XXXIII do artigo 7.º da Constituição Federal, na forma do Decreto Estadual nº 42.911/1998;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b) não se enquadra em nenhuma das vedaçõ</w:t>
      </w:r>
      <w:r w:rsidR="005D2DE8">
        <w:rPr>
          <w:rFonts w:ascii="Arial" w:hAnsi="Arial" w:cs="Arial"/>
          <w:sz w:val="20"/>
          <w:szCs w:val="20"/>
        </w:rPr>
        <w:t>es de participação na licitação</w:t>
      </w:r>
      <w:r w:rsidRPr="00FB6895">
        <w:rPr>
          <w:rFonts w:ascii="Arial" w:hAnsi="Arial" w:cs="Arial"/>
          <w:sz w:val="20"/>
          <w:szCs w:val="20"/>
        </w:rPr>
        <w:t>.</w:t>
      </w: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rsidR="00FB6895" w:rsidRPr="00FB6895" w:rsidRDefault="00FB6895" w:rsidP="00FB6895">
      <w:pPr>
        <w:spacing w:line="360" w:lineRule="auto"/>
        <w:jc w:val="center"/>
        <w:rPr>
          <w:rFonts w:ascii="Arial" w:hAnsi="Arial" w:cs="Arial"/>
          <w:sz w:val="20"/>
          <w:szCs w:val="20"/>
        </w:rPr>
      </w:pP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rsidR="00FB6895" w:rsidRP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5D2DE8" w:rsidRDefault="005D2DE8" w:rsidP="00FB6895">
      <w:pPr>
        <w:spacing w:line="360" w:lineRule="auto"/>
        <w:jc w:val="center"/>
        <w:rPr>
          <w:rFonts w:ascii="Arial" w:hAnsi="Arial" w:cs="Arial"/>
          <w:b/>
          <w:bCs/>
          <w:sz w:val="20"/>
          <w:szCs w:val="20"/>
        </w:rPr>
      </w:pPr>
    </w:p>
    <w:p w:rsidR="005D2DE8" w:rsidRDefault="005D2DE8"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203E61" w:rsidRDefault="00203E61" w:rsidP="00FB6895">
      <w:pPr>
        <w:spacing w:line="360" w:lineRule="auto"/>
        <w:jc w:val="center"/>
        <w:rPr>
          <w:rFonts w:ascii="Arial" w:hAnsi="Arial" w:cs="Arial"/>
          <w:b/>
          <w:bCs/>
          <w:sz w:val="20"/>
          <w:szCs w:val="20"/>
        </w:rPr>
      </w:pPr>
    </w:p>
    <w:p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2</w:t>
      </w:r>
    </w:p>
    <w:p w:rsidR="00FB6895" w:rsidRPr="00FB6895" w:rsidRDefault="00FB6895" w:rsidP="00FB6895">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ELABORAÇÃO INDEPENDENTE DE PROPOSTA E ATUAÇÃO CONFORME AO MARCO LEGAL ANTICORRUPÇÃO</w:t>
      </w: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rsidR="00FB6895" w:rsidRPr="00FB6895" w:rsidRDefault="00FB6895" w:rsidP="00FB6895">
      <w:pPr>
        <w:spacing w:line="360" w:lineRule="auto"/>
        <w:rPr>
          <w:rFonts w:ascii="Arial" w:hAnsi="Arial" w:cs="Arial"/>
          <w:b/>
          <w:sz w:val="20"/>
          <w:szCs w:val="20"/>
        </w:rPr>
      </w:pP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sob as penas da Lei, especialmente o artigo 299 do Código Penal Brasileiro, que:</w:t>
      </w:r>
    </w:p>
    <w:p w:rsidR="00FB6895" w:rsidRPr="00FB6895" w:rsidRDefault="00FB6895" w:rsidP="00FB6895">
      <w:pPr>
        <w:spacing w:line="360" w:lineRule="auto"/>
        <w:ind w:firstLine="709"/>
        <w:jc w:val="both"/>
        <w:rPr>
          <w:rFonts w:ascii="Arial" w:hAnsi="Arial" w:cs="Arial"/>
          <w:sz w:val="20"/>
          <w:szCs w:val="20"/>
        </w:rPr>
      </w:pPr>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b) a intenção de apresentar a proposta não foi informada ou discutida com qualquer outro licitante ou interessado, em potencial ou de fato, no presente procedimento licitatório;</w:t>
      </w:r>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w:t>
      </w:r>
      <w:proofErr w:type="gramStart"/>
      <w:r w:rsidRPr="00FB6895">
        <w:rPr>
          <w:rFonts w:ascii="Arial" w:hAnsi="Arial" w:cs="Arial"/>
          <w:sz w:val="20"/>
          <w:szCs w:val="20"/>
        </w:rPr>
        <w:t>e</w:t>
      </w:r>
      <w:proofErr w:type="gramEnd"/>
      <w:r w:rsidRPr="00FB6895">
        <w:rPr>
          <w:rFonts w:ascii="Arial" w:hAnsi="Arial" w:cs="Arial"/>
          <w:sz w:val="20"/>
          <w:szCs w:val="20"/>
        </w:rPr>
        <w:t xml:space="preserve"> </w:t>
      </w:r>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f) o representante legal do licitante está plenamente ciente do teor e da extensão desta declaração e que detém plenos poderes e informações para firmá-la.</w:t>
      </w:r>
    </w:p>
    <w:p w:rsidR="00FB6895" w:rsidRPr="00FB6895" w:rsidRDefault="00FB6895" w:rsidP="00FB6895">
      <w:pPr>
        <w:spacing w:line="360" w:lineRule="auto"/>
        <w:jc w:val="both"/>
        <w:rPr>
          <w:rFonts w:ascii="Arial" w:hAnsi="Arial" w:cs="Arial"/>
          <w:sz w:val="20"/>
          <w:szCs w:val="20"/>
        </w:rPr>
      </w:pPr>
    </w:p>
    <w:p w:rsidR="00FB6895" w:rsidRPr="00FB6895" w:rsidRDefault="00FB6895" w:rsidP="00FB6895">
      <w:pPr>
        <w:widowControl w:val="0"/>
        <w:spacing w:line="360" w:lineRule="auto"/>
        <w:jc w:val="both"/>
        <w:rPr>
          <w:rFonts w:ascii="Arial" w:hAnsi="Arial" w:cs="Arial"/>
          <w:sz w:val="20"/>
          <w:szCs w:val="20"/>
        </w:rPr>
      </w:pPr>
      <w:r w:rsidRPr="00FB6895">
        <w:rPr>
          <w:rFonts w:ascii="Arial" w:hAnsi="Arial" w:cs="Arial"/>
          <w:b/>
          <w:sz w:val="20"/>
          <w:szCs w:val="20"/>
        </w:rPr>
        <w:t>DECLARO</w:t>
      </w:r>
      <w:r w:rsidRPr="00FB6895">
        <w:rPr>
          <w:rFonts w:ascii="Arial" w:hAnsi="Arial" w:cs="Arial"/>
          <w:sz w:val="20"/>
          <w:szCs w:val="20"/>
        </w:rPr>
        <w:t xml:space="preserve">, ainda, que a pessoa jurídica que represento conduz </w:t>
      </w:r>
      <w:r w:rsidRPr="00FB6895">
        <w:rPr>
          <w:rFonts w:ascii="Arial" w:hAnsi="Arial" w:cs="Arial"/>
          <w:color w:val="000000"/>
          <w:sz w:val="20"/>
          <w:szCs w:val="20"/>
        </w:rPr>
        <w:t>seus negócios de forma a coibir fraudes, corrupção e a prática de quaisquer outros atos lesivos à Administração Pública, nacional ou estrangeira, em atendimento à Lei Federal nº 12.846/ 2013 e ao Decreto Estadual nº 60.106/2014</w:t>
      </w:r>
      <w:r w:rsidRPr="00FB6895">
        <w:rPr>
          <w:rFonts w:ascii="Arial" w:hAnsi="Arial" w:cs="Arial"/>
          <w:sz w:val="20"/>
          <w:szCs w:val="20"/>
        </w:rPr>
        <w:t>, tais como:</w:t>
      </w:r>
      <w:proofErr w:type="gramStart"/>
      <w:r w:rsidRPr="00FB6895">
        <w:rPr>
          <w:rFonts w:ascii="Arial" w:hAnsi="Arial" w:cs="Arial"/>
          <w:sz w:val="20"/>
          <w:szCs w:val="20"/>
        </w:rPr>
        <w:t xml:space="preserve">  </w:t>
      </w:r>
    </w:p>
    <w:p w:rsidR="00FB6895" w:rsidRPr="00FB6895" w:rsidRDefault="00FB6895" w:rsidP="00FB6895">
      <w:pPr>
        <w:spacing w:line="360" w:lineRule="auto"/>
        <w:jc w:val="both"/>
        <w:rPr>
          <w:rFonts w:ascii="Arial" w:hAnsi="Arial" w:cs="Arial"/>
          <w:sz w:val="20"/>
          <w:szCs w:val="20"/>
        </w:rPr>
      </w:pPr>
      <w:proofErr w:type="gramEnd"/>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lastRenderedPageBreak/>
        <w:t xml:space="preserve">I – prometer, oferecer ou dar, direta ou indiretamente, vantagem indevida a agente público, ou a terceira pessoa a ele relacionada; </w:t>
      </w:r>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II – comprovadamente, financiar, custear, patrocinar ou de qualquer modo subvencionar a prática dos atos ilícitos previstos em Lei; </w:t>
      </w:r>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IV – no tocante a licitações e contratos: </w:t>
      </w:r>
    </w:p>
    <w:p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a)</w:t>
      </w:r>
      <w:proofErr w:type="gramStart"/>
      <w:r w:rsidRPr="00FB6895">
        <w:rPr>
          <w:rFonts w:ascii="Arial" w:hAnsi="Arial" w:cs="Arial"/>
          <w:sz w:val="20"/>
          <w:szCs w:val="20"/>
        </w:rPr>
        <w:t xml:space="preserve">  </w:t>
      </w:r>
      <w:proofErr w:type="gramEnd"/>
      <w:r w:rsidRPr="00FB6895">
        <w:rPr>
          <w:rFonts w:ascii="Arial" w:hAnsi="Arial" w:cs="Arial"/>
          <w:sz w:val="20"/>
          <w:szCs w:val="20"/>
        </w:rPr>
        <w:t xml:space="preserve">frustrar  ou  fraudar,  mediante  ajuste,  combinação  ou  qualquer  outro  expediente,  o  caráter  competitivo  de procedimento licitatório público; </w:t>
      </w:r>
    </w:p>
    <w:p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b) impedir, perturbar ou fraudar a realização de qualquer ato de procedimento licitatório público; </w:t>
      </w:r>
    </w:p>
    <w:p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c) afastar ou procurar afastar licitante, por meio de fraude ou oferecimento de vantagem de qualquer tipo; </w:t>
      </w:r>
    </w:p>
    <w:p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d) fraudar licitação pública ou contrato dela decorrente; </w:t>
      </w:r>
    </w:p>
    <w:p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e) criar, de modo fraudulento ou irregular, pessoa jurídica para participar de licitação pública ou celebrar contrato administrativo; </w:t>
      </w:r>
    </w:p>
    <w:p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f)</w:t>
      </w:r>
      <w:proofErr w:type="gramStart"/>
      <w:r w:rsidRPr="00FB6895">
        <w:rPr>
          <w:rFonts w:ascii="Arial" w:hAnsi="Arial" w:cs="Arial"/>
          <w:sz w:val="20"/>
          <w:szCs w:val="20"/>
        </w:rPr>
        <w:t xml:space="preserve">  </w:t>
      </w:r>
      <w:proofErr w:type="gramEnd"/>
      <w:r w:rsidRPr="00FB6895">
        <w:rPr>
          <w:rFonts w:ascii="Arial" w:hAnsi="Arial" w:cs="Arial"/>
          <w:sz w:val="20"/>
          <w:szCs w:val="20"/>
        </w:rPr>
        <w:t xml:space="preserve">obter vantagem ou benefício indevido, de modo fraudulento, de modificações ou prorrogações de contratos celebrados com a administração pública, sem autorização em lei, no ato convocatório da licitação pública ou nos respectivos instrumentos contratuais; ou </w:t>
      </w:r>
    </w:p>
    <w:p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g) manipular ou fraudar o equilíbrio econômico-financeiro dos contratos celebrados com a administração pública; </w:t>
      </w:r>
    </w:p>
    <w:p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rsidR="00FB6895" w:rsidRPr="00FB6895" w:rsidRDefault="00FB6895" w:rsidP="00FB6895">
      <w:pPr>
        <w:spacing w:line="360" w:lineRule="auto"/>
        <w:jc w:val="center"/>
        <w:rPr>
          <w:rFonts w:ascii="Arial" w:hAnsi="Arial" w:cs="Arial"/>
          <w:sz w:val="20"/>
          <w:szCs w:val="20"/>
        </w:rPr>
      </w:pP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rsidR="00FB6895" w:rsidRPr="00FB6895" w:rsidRDefault="00FB6895" w:rsidP="00FB6895">
      <w:pPr>
        <w:pageBreakBefore/>
        <w:spacing w:line="360" w:lineRule="auto"/>
        <w:jc w:val="center"/>
        <w:rPr>
          <w:rFonts w:ascii="Arial" w:hAnsi="Arial" w:cs="Arial"/>
          <w:sz w:val="20"/>
          <w:szCs w:val="20"/>
        </w:rPr>
      </w:pPr>
      <w:r w:rsidRPr="00FB6895">
        <w:rPr>
          <w:rFonts w:ascii="Arial" w:hAnsi="Arial" w:cs="Arial"/>
          <w:b/>
          <w:bCs/>
          <w:sz w:val="20"/>
          <w:szCs w:val="20"/>
        </w:rPr>
        <w:lastRenderedPageBreak/>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3</w:t>
      </w:r>
    </w:p>
    <w:p w:rsidR="00FB6895" w:rsidRPr="00FB6895" w:rsidRDefault="00FB6895" w:rsidP="00FB6895">
      <w:pPr>
        <w:spacing w:line="360" w:lineRule="auto"/>
        <w:jc w:val="center"/>
        <w:rPr>
          <w:rFonts w:ascii="Arial" w:hAnsi="Arial" w:cs="Arial"/>
          <w:b/>
          <w:sz w:val="20"/>
          <w:szCs w:val="20"/>
        </w:rPr>
      </w:pPr>
    </w:p>
    <w:p w:rsidR="00FB6895" w:rsidRPr="00FB6895" w:rsidRDefault="00FB6895" w:rsidP="00FB6895">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ENQUADRAMENTO COMO MICROEMPRESA OU EMPRESA DE PEQUENO PORTE</w:t>
      </w: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rsidR="00FB6895" w:rsidRPr="00FB6895" w:rsidRDefault="00FB6895" w:rsidP="00FB6895">
      <w:pPr>
        <w:spacing w:line="360" w:lineRule="auto"/>
        <w:jc w:val="center"/>
        <w:rPr>
          <w:rFonts w:ascii="Arial" w:hAnsi="Arial" w:cs="Arial"/>
          <w:b/>
          <w:sz w:val="20"/>
          <w:szCs w:val="20"/>
        </w:rPr>
      </w:pPr>
    </w:p>
    <w:p w:rsidR="00FB6895" w:rsidRPr="00FB6895" w:rsidRDefault="00FB6895" w:rsidP="00FB6895">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rsidTr="00EA371F">
        <w:tc>
          <w:tcPr>
            <w:tcW w:w="9054" w:type="dxa"/>
            <w:tcBorders>
              <w:top w:val="single" w:sz="4" w:space="0" w:color="000000"/>
              <w:left w:val="single" w:sz="4" w:space="0" w:color="000000"/>
              <w:bottom w:val="single" w:sz="4" w:space="0" w:color="000000"/>
              <w:right w:val="single" w:sz="4" w:space="0" w:color="000000"/>
            </w:tcBorders>
            <w:shd w:val="clear" w:color="auto" w:fill="auto"/>
          </w:tcPr>
          <w:p w:rsidR="00FB6895" w:rsidRPr="00FB6895" w:rsidRDefault="00FB6895" w:rsidP="005D2DE8">
            <w:pPr>
              <w:widowControl w:val="0"/>
              <w:spacing w:line="360" w:lineRule="auto"/>
              <w:jc w:val="both"/>
              <w:rPr>
                <w:rFonts w:ascii="Arial" w:hAnsi="Arial" w:cs="Arial"/>
                <w:sz w:val="20"/>
                <w:szCs w:val="20"/>
              </w:rPr>
            </w:pPr>
            <w:r w:rsidRPr="00FB6895">
              <w:rPr>
                <w:rFonts w:ascii="Arial" w:hAnsi="Arial" w:cs="Arial"/>
                <w:b/>
                <w:sz w:val="20"/>
                <w:szCs w:val="20"/>
              </w:rPr>
              <w:t xml:space="preserve">ATENÇÃO: ESTA DECLARAÇÃO DEVE SER APRESENTADA APENAS POR LICITANTES QUE </w:t>
            </w:r>
            <w:proofErr w:type="gramStart"/>
            <w:r w:rsidRPr="00FB6895">
              <w:rPr>
                <w:rFonts w:ascii="Arial" w:hAnsi="Arial" w:cs="Arial"/>
                <w:b/>
                <w:sz w:val="20"/>
                <w:szCs w:val="20"/>
              </w:rPr>
              <w:t>SEJAM ME</w:t>
            </w:r>
            <w:proofErr w:type="gramEnd"/>
            <w:r w:rsidRPr="00FB6895">
              <w:rPr>
                <w:rFonts w:ascii="Arial" w:hAnsi="Arial" w:cs="Arial"/>
                <w:b/>
                <w:sz w:val="20"/>
                <w:szCs w:val="20"/>
              </w:rPr>
              <w:t>/EPP</w:t>
            </w:r>
          </w:p>
        </w:tc>
      </w:tr>
    </w:tbl>
    <w:p w:rsidR="00FB6895" w:rsidRPr="00FB6895" w:rsidRDefault="00FB6895" w:rsidP="00FB6895">
      <w:pPr>
        <w:spacing w:line="360" w:lineRule="auto"/>
        <w:jc w:val="both"/>
        <w:rPr>
          <w:rFonts w:ascii="Arial" w:hAnsi="Arial" w:cs="Arial"/>
          <w:sz w:val="20"/>
          <w:szCs w:val="20"/>
        </w:rPr>
      </w:pPr>
    </w:p>
    <w:p w:rsidR="00FB6895" w:rsidRPr="00FB6895" w:rsidRDefault="00FB6895" w:rsidP="00FB6895">
      <w:pPr>
        <w:spacing w:line="360" w:lineRule="auto"/>
        <w:jc w:val="both"/>
        <w:rPr>
          <w:rFonts w:ascii="Arial" w:hAnsi="Arial" w:cs="Arial"/>
          <w:sz w:val="20"/>
          <w:szCs w:val="20"/>
        </w:rPr>
      </w:pPr>
    </w:p>
    <w:p w:rsidR="00FB6895" w:rsidRPr="00FB6895" w:rsidRDefault="00FB6895" w:rsidP="00FB6895">
      <w:pPr>
        <w:spacing w:line="360" w:lineRule="auto"/>
        <w:jc w:val="both"/>
        <w:rPr>
          <w:rFonts w:ascii="Arial" w:hAnsi="Arial" w:cs="Arial"/>
          <w:sz w:val="20"/>
          <w:szCs w:val="20"/>
        </w:rPr>
      </w:pP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rsidR="00FB6895" w:rsidRPr="00FB6895" w:rsidRDefault="00FB6895" w:rsidP="00FB6895">
      <w:pPr>
        <w:spacing w:line="360" w:lineRule="auto"/>
        <w:jc w:val="both"/>
        <w:rPr>
          <w:rFonts w:ascii="Arial" w:hAnsi="Arial" w:cs="Arial"/>
          <w:sz w:val="20"/>
          <w:szCs w:val="20"/>
        </w:rPr>
      </w:pPr>
    </w:p>
    <w:p w:rsidR="00FB6895" w:rsidRPr="00FB6895" w:rsidRDefault="00FB6895" w:rsidP="00FB6895">
      <w:pPr>
        <w:spacing w:line="360" w:lineRule="auto"/>
        <w:rPr>
          <w:rFonts w:ascii="Arial" w:hAnsi="Arial" w:cs="Arial"/>
          <w:b/>
          <w:sz w:val="20"/>
          <w:szCs w:val="20"/>
        </w:rPr>
      </w:pP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rsidR="00FB6895" w:rsidRPr="00FB6895" w:rsidRDefault="00FB6895" w:rsidP="00FB6895">
      <w:pPr>
        <w:spacing w:line="360" w:lineRule="auto"/>
        <w:jc w:val="center"/>
        <w:rPr>
          <w:rFonts w:ascii="Arial" w:hAnsi="Arial" w:cs="Arial"/>
          <w:sz w:val="20"/>
          <w:szCs w:val="20"/>
        </w:rPr>
      </w:pPr>
    </w:p>
    <w:p w:rsidR="00FB6895" w:rsidRPr="00FB6895" w:rsidRDefault="00FB6895" w:rsidP="00FB6895">
      <w:pPr>
        <w:spacing w:line="360" w:lineRule="auto"/>
        <w:jc w:val="center"/>
        <w:rPr>
          <w:rFonts w:ascii="Arial" w:hAnsi="Arial" w:cs="Arial"/>
          <w:sz w:val="20"/>
          <w:szCs w:val="20"/>
        </w:rPr>
      </w:pPr>
    </w:p>
    <w:p w:rsidR="00FB6895" w:rsidRPr="00FB6895" w:rsidRDefault="00FB6895" w:rsidP="00FB6895">
      <w:pPr>
        <w:spacing w:line="360" w:lineRule="auto"/>
        <w:jc w:val="center"/>
        <w:rPr>
          <w:rFonts w:ascii="Arial" w:hAnsi="Arial" w:cs="Arial"/>
          <w:sz w:val="20"/>
          <w:szCs w:val="20"/>
        </w:rPr>
      </w:pP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rsidR="00FB6895" w:rsidRP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641140" w:rsidRDefault="00641140" w:rsidP="00FB6895">
      <w:pPr>
        <w:spacing w:line="360" w:lineRule="auto"/>
        <w:jc w:val="center"/>
        <w:rPr>
          <w:rFonts w:ascii="Arial" w:hAnsi="Arial" w:cs="Arial"/>
          <w:b/>
          <w:bCs/>
          <w:sz w:val="20"/>
          <w:szCs w:val="20"/>
        </w:rPr>
      </w:pPr>
    </w:p>
    <w:p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4</w:t>
      </w:r>
    </w:p>
    <w:p w:rsidR="00FB6895" w:rsidRPr="00FB6895" w:rsidRDefault="00FB6895" w:rsidP="00FB6895">
      <w:pPr>
        <w:spacing w:line="360" w:lineRule="auto"/>
        <w:jc w:val="center"/>
        <w:rPr>
          <w:rFonts w:ascii="Arial" w:hAnsi="Arial" w:cs="Arial"/>
          <w:b/>
          <w:sz w:val="20"/>
          <w:szCs w:val="20"/>
        </w:rPr>
      </w:pPr>
    </w:p>
    <w:p w:rsidR="00FB6895" w:rsidRPr="00FB6895" w:rsidRDefault="00FB6895" w:rsidP="00FB6895">
      <w:pPr>
        <w:spacing w:line="360" w:lineRule="auto"/>
        <w:jc w:val="center"/>
        <w:rPr>
          <w:rFonts w:ascii="Arial" w:hAnsi="Arial" w:cs="Arial"/>
          <w:sz w:val="20"/>
          <w:szCs w:val="20"/>
        </w:rPr>
      </w:pPr>
      <w:r w:rsidRPr="00FB6895">
        <w:rPr>
          <w:rFonts w:ascii="Arial" w:hAnsi="Arial" w:cs="Arial"/>
          <w:b/>
          <w:sz w:val="20"/>
          <w:szCs w:val="20"/>
        </w:rPr>
        <w:t>DECLARAÇÃO DE ENQUADRAMENTO COMO COOPERATIVA QUE PREENCHA AS CONDIÇÕES ESTABELECIDAS NO ART. 34, DA LEI FEDERAL Nº 11.488/</w:t>
      </w:r>
      <w:proofErr w:type="gramStart"/>
      <w:r w:rsidRPr="00FB6895">
        <w:rPr>
          <w:rFonts w:ascii="Arial" w:hAnsi="Arial" w:cs="Arial"/>
          <w:b/>
          <w:sz w:val="20"/>
          <w:szCs w:val="20"/>
        </w:rPr>
        <w:t>2007</w:t>
      </w:r>
      <w:proofErr w:type="gramEnd"/>
      <w:r w:rsidRPr="00FB6895">
        <w:rPr>
          <w:rFonts w:ascii="Arial" w:hAnsi="Arial" w:cs="Arial"/>
          <w:b/>
          <w:sz w:val="20"/>
          <w:szCs w:val="20"/>
        </w:rPr>
        <w:t xml:space="preserve"> </w:t>
      </w: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rsidR="00FB6895" w:rsidRPr="00FB6895" w:rsidRDefault="00FB6895" w:rsidP="00FB6895">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rsidTr="00EA371F">
        <w:tc>
          <w:tcPr>
            <w:tcW w:w="9054" w:type="dxa"/>
            <w:tcBorders>
              <w:top w:val="single" w:sz="4" w:space="0" w:color="000000"/>
              <w:left w:val="single" w:sz="4" w:space="0" w:color="000000"/>
              <w:bottom w:val="single" w:sz="4" w:space="0" w:color="000000"/>
              <w:right w:val="single" w:sz="4" w:space="0" w:color="000000"/>
            </w:tcBorders>
            <w:shd w:val="clear" w:color="auto" w:fill="auto"/>
          </w:tcPr>
          <w:p w:rsidR="00FB6895" w:rsidRPr="00FB6895" w:rsidRDefault="00FB6895" w:rsidP="005D2DE8">
            <w:pPr>
              <w:widowControl w:val="0"/>
              <w:spacing w:line="360" w:lineRule="auto"/>
              <w:jc w:val="both"/>
              <w:rPr>
                <w:rFonts w:ascii="Arial" w:hAnsi="Arial" w:cs="Arial"/>
                <w:sz w:val="20"/>
                <w:szCs w:val="20"/>
              </w:rPr>
            </w:pPr>
            <w:r w:rsidRPr="00FB6895">
              <w:rPr>
                <w:rFonts w:ascii="Arial" w:hAnsi="Arial" w:cs="Arial"/>
                <w:b/>
                <w:sz w:val="20"/>
                <w:szCs w:val="20"/>
              </w:rPr>
              <w:t>ATENÇÃO: ESTA DECLARAÇÃO DEVE SER APRESENTADA APENAS POR LIC</w:t>
            </w:r>
            <w:r w:rsidR="005D2DE8">
              <w:rPr>
                <w:rFonts w:ascii="Arial" w:hAnsi="Arial" w:cs="Arial"/>
                <w:b/>
                <w:sz w:val="20"/>
                <w:szCs w:val="20"/>
              </w:rPr>
              <w:t>ITANTES QUE SEJAM COOPERATIVAS.</w:t>
            </w:r>
          </w:p>
        </w:tc>
      </w:tr>
    </w:tbl>
    <w:p w:rsidR="00FB6895" w:rsidRPr="00FB6895" w:rsidRDefault="00FB6895" w:rsidP="00FB6895">
      <w:pPr>
        <w:spacing w:line="360" w:lineRule="auto"/>
        <w:jc w:val="both"/>
        <w:rPr>
          <w:rFonts w:ascii="Arial" w:hAnsi="Arial" w:cs="Arial"/>
          <w:sz w:val="20"/>
          <w:szCs w:val="20"/>
        </w:rPr>
      </w:pPr>
    </w:p>
    <w:p w:rsidR="00FB6895" w:rsidRPr="00FB6895" w:rsidRDefault="00FB6895" w:rsidP="00FB6895">
      <w:pPr>
        <w:spacing w:line="360" w:lineRule="auto"/>
        <w:jc w:val="both"/>
        <w:rPr>
          <w:rFonts w:ascii="Arial" w:hAnsi="Arial" w:cs="Arial"/>
          <w:sz w:val="20"/>
          <w:szCs w:val="20"/>
        </w:rPr>
      </w:pPr>
    </w:p>
    <w:p w:rsidR="00FB6895" w:rsidRPr="00FB6895" w:rsidRDefault="00FB6895" w:rsidP="00FB6895">
      <w:pPr>
        <w:spacing w:line="360" w:lineRule="auto"/>
        <w:jc w:val="both"/>
        <w:rPr>
          <w:rFonts w:ascii="Arial" w:hAnsi="Arial" w:cs="Arial"/>
          <w:sz w:val="20"/>
          <w:szCs w:val="20"/>
        </w:rPr>
      </w:pP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proofErr w:type="gramStart"/>
      <w:r w:rsidRPr="00FB6895">
        <w:rPr>
          <w:rFonts w:ascii="Arial" w:hAnsi="Arial" w:cs="Arial"/>
          <w:sz w:val="20"/>
          <w:szCs w:val="20"/>
        </w:rPr>
        <w:t>,</w:t>
      </w:r>
      <w:proofErr w:type="gramEnd"/>
      <w:r w:rsidRPr="00FB6895">
        <w:rPr>
          <w:rFonts w:ascii="Arial" w:hAnsi="Arial" w:cs="Arial"/>
          <w:b/>
          <w:sz w:val="20"/>
          <w:szCs w:val="20"/>
        </w:rPr>
        <w:t xml:space="preserve">DECLARO, </w:t>
      </w:r>
      <w:r w:rsidRPr="00FB6895">
        <w:rPr>
          <w:rFonts w:ascii="Arial" w:hAnsi="Arial" w:cs="Arial"/>
          <w:sz w:val="20"/>
          <w:szCs w:val="20"/>
        </w:rPr>
        <w:t>sob as penas da Lei, que:</w:t>
      </w:r>
    </w:p>
    <w:p w:rsidR="00FB6895" w:rsidRPr="00FB6895" w:rsidRDefault="00FB6895" w:rsidP="00FB6895">
      <w:pPr>
        <w:spacing w:line="360" w:lineRule="auto"/>
        <w:jc w:val="both"/>
        <w:rPr>
          <w:rFonts w:ascii="Arial" w:hAnsi="Arial" w:cs="Arial"/>
          <w:sz w:val="20"/>
          <w:szCs w:val="20"/>
        </w:rPr>
      </w:pPr>
    </w:p>
    <w:p w:rsidR="00FB6895" w:rsidRPr="00FB6895" w:rsidRDefault="00FB6895" w:rsidP="000F528B">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O Estatuto Social da cooperativa encontra-se adequado à Lei Federal nº 12.690/2012;</w:t>
      </w:r>
    </w:p>
    <w:p w:rsidR="00FB6895" w:rsidRPr="00FB6895" w:rsidRDefault="00FB6895" w:rsidP="000F528B">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 xml:space="preserve">A cooperativa aufere Receita Bruta até o limite definido no inciso II do </w:t>
      </w:r>
      <w:r w:rsidRPr="00FB6895">
        <w:rPr>
          <w:rFonts w:ascii="Arial" w:hAnsi="Arial" w:cs="Arial"/>
          <w:i/>
          <w:iCs/>
          <w:color w:val="000000"/>
          <w:sz w:val="20"/>
          <w:szCs w:val="20"/>
        </w:rPr>
        <w:t>caput</w:t>
      </w:r>
      <w:r w:rsidRPr="00FB6895">
        <w:rPr>
          <w:rFonts w:ascii="Arial" w:hAnsi="Arial" w:cs="Arial"/>
          <w:color w:val="000000"/>
          <w:sz w:val="20"/>
          <w:szCs w:val="20"/>
        </w:rPr>
        <w:t xml:space="preserve"> do art. 3º da Lei Complementar Federal n° 123/2006, a ser comprovado mediante Demonstração do Resultado do Exercício ou documento equivalente;</w:t>
      </w:r>
    </w:p>
    <w:p w:rsidR="00FB6895" w:rsidRPr="00FB6895" w:rsidRDefault="00FB6895" w:rsidP="00FB6895">
      <w:pPr>
        <w:spacing w:line="360" w:lineRule="auto"/>
        <w:rPr>
          <w:rFonts w:ascii="Arial" w:hAnsi="Arial" w:cs="Arial"/>
          <w:b/>
          <w:color w:val="000000"/>
          <w:sz w:val="20"/>
          <w:szCs w:val="20"/>
        </w:rPr>
      </w:pP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rsidR="00FB6895" w:rsidRPr="00FB6895" w:rsidRDefault="00FB6895" w:rsidP="00FB6895">
      <w:pPr>
        <w:spacing w:line="360" w:lineRule="auto"/>
        <w:jc w:val="center"/>
        <w:rPr>
          <w:rFonts w:ascii="Arial" w:hAnsi="Arial" w:cs="Arial"/>
          <w:b/>
          <w:bCs/>
          <w:sz w:val="20"/>
          <w:szCs w:val="20"/>
        </w:rPr>
      </w:pPr>
    </w:p>
    <w:p w:rsidR="00FB6895" w:rsidRPr="00FB6895" w:rsidRDefault="00FB6895" w:rsidP="00FB6895">
      <w:pPr>
        <w:spacing w:line="360" w:lineRule="auto"/>
        <w:jc w:val="center"/>
        <w:rPr>
          <w:rFonts w:ascii="Arial" w:hAnsi="Arial" w:cs="Arial"/>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FB6895" w:rsidRDefault="00FB6895" w:rsidP="00FB6895">
      <w:pPr>
        <w:spacing w:line="360" w:lineRule="auto"/>
        <w:jc w:val="center"/>
        <w:rPr>
          <w:rFonts w:ascii="Arial" w:hAnsi="Arial" w:cs="Arial"/>
          <w:b/>
          <w:bCs/>
          <w:sz w:val="20"/>
          <w:szCs w:val="20"/>
        </w:rPr>
      </w:pPr>
    </w:p>
    <w:p w:rsidR="00641140" w:rsidRDefault="00641140" w:rsidP="00FB6895">
      <w:pPr>
        <w:spacing w:line="360" w:lineRule="auto"/>
        <w:jc w:val="center"/>
        <w:rPr>
          <w:rFonts w:ascii="Arial" w:hAnsi="Arial" w:cs="Arial"/>
          <w:b/>
          <w:bCs/>
          <w:sz w:val="20"/>
          <w:szCs w:val="20"/>
        </w:rPr>
      </w:pPr>
    </w:p>
    <w:p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ANEXO IV</w:t>
      </w:r>
    </w:p>
    <w:p w:rsidR="00FB6895" w:rsidRPr="00FB6895" w:rsidRDefault="00FB6895" w:rsidP="00FB6895">
      <w:pPr>
        <w:spacing w:line="360" w:lineRule="auto"/>
        <w:jc w:val="center"/>
        <w:rPr>
          <w:rFonts w:ascii="Arial" w:hAnsi="Arial" w:cs="Arial"/>
          <w:sz w:val="20"/>
          <w:szCs w:val="20"/>
        </w:rPr>
      </w:pPr>
      <w:r w:rsidRPr="00FB6895">
        <w:rPr>
          <w:rFonts w:ascii="Arial" w:hAnsi="Arial" w:cs="Arial"/>
          <w:b/>
          <w:sz w:val="20"/>
          <w:szCs w:val="20"/>
          <w:u w:val="single"/>
        </w:rPr>
        <w:t>Resolução SS - 92, de 10-11-</w:t>
      </w:r>
      <w:proofErr w:type="gramStart"/>
      <w:r w:rsidRPr="00FB6895">
        <w:rPr>
          <w:rFonts w:ascii="Arial" w:hAnsi="Arial" w:cs="Arial"/>
          <w:b/>
          <w:sz w:val="20"/>
          <w:szCs w:val="20"/>
          <w:u w:val="single"/>
        </w:rPr>
        <w:t>2016</w:t>
      </w:r>
      <w:proofErr w:type="gramEnd"/>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Dispõe sobre a aplicação da sanção de multa, prevista nas Leis Federais - 8.666, de 21-6-1993 e - 10.520, de 17-7- 2002 e na Lei Estadual - 6.544, de 22-11-1989, no âmbito da Secretaria da Saúde, e dá providências correlatas O Secretário da Saúde, nos termos do artigo 88 da Lei Estadual - 6.544, de 22-11-1989 e suas posteriores alterações, </w:t>
      </w:r>
      <w:proofErr w:type="gramStart"/>
      <w:r w:rsidRPr="00FB6895">
        <w:rPr>
          <w:rFonts w:ascii="Arial" w:hAnsi="Arial" w:cs="Arial"/>
          <w:sz w:val="20"/>
          <w:szCs w:val="20"/>
        </w:rPr>
        <w:t>resolve</w:t>
      </w:r>
      <w:proofErr w:type="gramEnd"/>
      <w:r w:rsidRPr="00FB6895">
        <w:rPr>
          <w:rFonts w:ascii="Arial" w:hAnsi="Arial" w:cs="Arial"/>
          <w:sz w:val="20"/>
          <w:szCs w:val="20"/>
        </w:rPr>
        <w:t xml:space="preserve">: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1º - A aplicação das sanções de natureza pecuniária a que se referem os artigos 81, 86 e 87, incisos I e II da Lei Federal - 8.666, de 21-6-1993, os artigos 79, 80 e 81, incisos I e II da Lei Estadual - 6.544, de 22-11-1989 e o artigo 7º da Lei Federal - 10.520, de 17-7-2002, obedecerá </w:t>
      </w:r>
      <w:proofErr w:type="gramStart"/>
      <w:r w:rsidRPr="00FB6895">
        <w:rPr>
          <w:rFonts w:ascii="Arial" w:hAnsi="Arial" w:cs="Arial"/>
          <w:sz w:val="20"/>
          <w:szCs w:val="20"/>
        </w:rPr>
        <w:t>as</w:t>
      </w:r>
      <w:proofErr w:type="gramEnd"/>
      <w:r w:rsidRPr="00FB6895">
        <w:rPr>
          <w:rFonts w:ascii="Arial" w:hAnsi="Arial" w:cs="Arial"/>
          <w:sz w:val="20"/>
          <w:szCs w:val="20"/>
        </w:rPr>
        <w:t xml:space="preserve"> normas estabelecidas na presente Resolução.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2º - As sanções serão aplicadas após regular processo administrativo com garantia de prévia e ampla defesa observado, no que couber, o procedimento estabelecido nas instruções contidas na Resolução CC-52, de 19-7-2005, do Comitê de Qualidade da Gestão Pública, ou em outro ato regulamentar que a substituir, e no Decreto Estadual - 61.751, de 23-12-2015.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3º - A recusa injustificada em assinar, aceitar ou retirar o contrato ou instrumento equivalente dentro do prazo estabelecido pela Administração ensejará a aplicação de multa de 10% a 30% sobre o valor do ajuste. Parágrafo Único – Havendo recusa injustificada em assinar a Ata de Registro de Preços, a estimativa de compra prevista no Edital de licitação será utilizada como base de cálculo para a multa, sendo que o valor apurado poderá ser reduzido pela Administração em até 50%, observando-se o disposto no artigo 8º desta Resolução.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4º - A inexecução total do ajuste ensejará a incidência de multa de 10% a 30% (trinta por cento) do valor do ajuste.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5º - A inexecução parcial do ajuste ensejará a incidência de multa de 10% a 30% (trinta por cento) do saldo financeiro não realizado. Parágrafo Único – No caso de prestação de serviços contínuos, a multa será de 30% (trinta por cento) sobre a base mensal que seria paga à empresa faltosa no mês em que houve descumprimento da obrigação.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6º - O atraso injustificado na execução da contratação ensejará a aplicação de multa diária na seguinte conformidade: I - 0,2% ao dia do saldo financeiro não realizado para atrasos de até 30 (trinta) dias; II- 0,4% ao dia do saldo financeiro não realizado ultrapassado 30 (trinta) dias de atraso. Parágrafo Único – A multa por atraso não poderá exceder a 30% (trinta por cento) do valor total do ajuste.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7º - O descumprimento de obrigações que ferem critérios e condições previstos nos contratos de prestação de serviços contínuos e que não configurem inexecução total ou parcial </w:t>
      </w:r>
      <w:r w:rsidRPr="00FB6895">
        <w:rPr>
          <w:rFonts w:ascii="Arial" w:hAnsi="Arial" w:cs="Arial"/>
          <w:sz w:val="20"/>
          <w:szCs w:val="20"/>
        </w:rPr>
        <w:lastRenderedPageBreak/>
        <w:t xml:space="preserve">do ajuste ou mora no adimplemento ensejará a aplicação de multa de 5% (cinco por cento) que incidirá sobre o valor mensal contratual correspondente ao mês da ocorrência.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8º - Na aplicação das sanções deverão ser observados os princípios da razoabilidade e da proporcionalidade.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9º - Se a multa aplicada for superior ao valor da garantia prestada, além da perda desta, responderá o inadimplente pela sua diferença.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10 – As penalidades previstas nesta Resolução poderão ser aplicadas isolada ou cumulativamente, inclusive com as demais penalidades previstas nas Leis Federais - 8.666, de 21-6-1993 e - 10.520, de 17-7-2002 e na Lei Estadual - 6.544, de 22-11-1989, observadas as prescrições legais pertinentes e as disposições estabelecidas nos respectivos instrumentos convocatórios e de contratos.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11 - As penalidades de multa são autônomas entre si e a aplicação de uma não exclui a aplicação de outra.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12 – As disposições desta Resolução aplicam-se, também, às contratações efetuadas mediante dispensa ou inexigibilidade de licitação, nos termos da legislação vigente.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13 – As normas estabelecidas nesta Resolução deverão integrar, </w:t>
      </w:r>
      <w:proofErr w:type="gramStart"/>
      <w:r w:rsidRPr="00FB6895">
        <w:rPr>
          <w:rFonts w:ascii="Arial" w:hAnsi="Arial" w:cs="Arial"/>
          <w:sz w:val="20"/>
          <w:szCs w:val="20"/>
        </w:rPr>
        <w:t>sob forma</w:t>
      </w:r>
      <w:proofErr w:type="gramEnd"/>
      <w:r w:rsidRPr="00FB6895">
        <w:rPr>
          <w:rFonts w:ascii="Arial" w:hAnsi="Arial" w:cs="Arial"/>
          <w:sz w:val="20"/>
          <w:szCs w:val="20"/>
        </w:rPr>
        <w:t xml:space="preserve"> de anexo, os instrumentos convocatórios dos certames ou, nos casos de contratações com dispensa ou inexigibilidade de licitação, os respectivos instrumentos de contrato. Artigo 14 – Da aplicação das multas previstas nesta Resolução caberá recurso à autoridade hierarquicamente superior, no prazo de </w:t>
      </w:r>
      <w:proofErr w:type="gramStart"/>
      <w:r w:rsidRPr="00FB6895">
        <w:rPr>
          <w:rFonts w:ascii="Arial" w:hAnsi="Arial" w:cs="Arial"/>
          <w:sz w:val="20"/>
          <w:szCs w:val="20"/>
        </w:rPr>
        <w:t>5</w:t>
      </w:r>
      <w:proofErr w:type="gramEnd"/>
      <w:r w:rsidRPr="00FB6895">
        <w:rPr>
          <w:rFonts w:ascii="Arial" w:hAnsi="Arial" w:cs="Arial"/>
          <w:sz w:val="20"/>
          <w:szCs w:val="20"/>
        </w:rPr>
        <w:t xml:space="preserve"> (cinco) dias úteis contados da data da publicação do ato no Diário Oficial do Estado. </w:t>
      </w:r>
    </w:p>
    <w:p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15 – Esgotada a instância administrativa, as penalidades deverão ser registradas no Cadastro Unificado de Fornecedores do Estado de São Paulo – </w:t>
      </w:r>
      <w:proofErr w:type="spellStart"/>
      <w:r w:rsidRPr="00FB6895">
        <w:rPr>
          <w:rFonts w:ascii="Arial" w:hAnsi="Arial" w:cs="Arial"/>
          <w:sz w:val="20"/>
          <w:szCs w:val="20"/>
        </w:rPr>
        <w:t>Caufesp</w:t>
      </w:r>
      <w:proofErr w:type="spellEnd"/>
      <w:r w:rsidRPr="00FB6895">
        <w:rPr>
          <w:rFonts w:ascii="Arial" w:hAnsi="Arial" w:cs="Arial"/>
          <w:sz w:val="20"/>
          <w:szCs w:val="20"/>
        </w:rPr>
        <w:t xml:space="preserve">, sem prejuízo do registro do devedor no Cadastro Informativo dos Créditos não Quitados de Órgãos e Entidades Estaduais – Cadin e na inscrição do débito na Dívida Ativa do Estado para cobrança judicial. </w:t>
      </w:r>
    </w:p>
    <w:p w:rsidR="00FB6895" w:rsidRDefault="00FB6895" w:rsidP="00FB6895">
      <w:pPr>
        <w:spacing w:line="360" w:lineRule="auto"/>
        <w:jc w:val="both"/>
        <w:rPr>
          <w:rFonts w:ascii="Arial" w:hAnsi="Arial" w:cs="Arial"/>
          <w:sz w:val="20"/>
          <w:szCs w:val="20"/>
        </w:rPr>
      </w:pPr>
      <w:r w:rsidRPr="00FB6895">
        <w:rPr>
          <w:rFonts w:ascii="Arial" w:hAnsi="Arial" w:cs="Arial"/>
          <w:sz w:val="20"/>
          <w:szCs w:val="20"/>
        </w:rPr>
        <w:t>Artigo 16 - Esta Resolução entra em vigor na data de sua publicação, produzindo efeitos em relação aos ajustes celebrados a partir de 1º de janeiro de 2017, revogadas as disposições em contrário.</w:t>
      </w:r>
    </w:p>
    <w:p w:rsidR="009607E4" w:rsidRDefault="009607E4" w:rsidP="00FB6895">
      <w:pPr>
        <w:spacing w:line="360" w:lineRule="auto"/>
        <w:jc w:val="both"/>
        <w:rPr>
          <w:rFonts w:ascii="Arial" w:hAnsi="Arial" w:cs="Arial"/>
          <w:sz w:val="20"/>
          <w:szCs w:val="20"/>
        </w:rPr>
      </w:pPr>
    </w:p>
    <w:p w:rsidR="00CD5132" w:rsidRDefault="00CD5132" w:rsidP="00FB6895">
      <w:pPr>
        <w:spacing w:line="360" w:lineRule="auto"/>
        <w:jc w:val="both"/>
        <w:rPr>
          <w:rFonts w:ascii="Arial" w:hAnsi="Arial" w:cs="Arial"/>
          <w:sz w:val="20"/>
          <w:szCs w:val="20"/>
        </w:rPr>
      </w:pPr>
    </w:p>
    <w:p w:rsidR="00CD5132" w:rsidRDefault="00CD5132" w:rsidP="00FB6895">
      <w:pPr>
        <w:spacing w:line="360" w:lineRule="auto"/>
        <w:jc w:val="both"/>
        <w:rPr>
          <w:rFonts w:ascii="Arial" w:hAnsi="Arial" w:cs="Arial"/>
          <w:sz w:val="20"/>
          <w:szCs w:val="20"/>
        </w:rPr>
      </w:pPr>
    </w:p>
    <w:p w:rsidR="00CD5132" w:rsidRDefault="00CD5132" w:rsidP="00FB6895">
      <w:pPr>
        <w:spacing w:line="360" w:lineRule="auto"/>
        <w:jc w:val="both"/>
        <w:rPr>
          <w:rFonts w:ascii="Arial" w:hAnsi="Arial" w:cs="Arial"/>
          <w:sz w:val="20"/>
          <w:szCs w:val="20"/>
        </w:rPr>
      </w:pPr>
    </w:p>
    <w:p w:rsidR="00CD5132" w:rsidRDefault="00CD5132" w:rsidP="00FB6895">
      <w:pPr>
        <w:spacing w:line="360" w:lineRule="auto"/>
        <w:jc w:val="both"/>
        <w:rPr>
          <w:rFonts w:ascii="Arial" w:hAnsi="Arial" w:cs="Arial"/>
          <w:sz w:val="20"/>
          <w:szCs w:val="20"/>
        </w:rPr>
      </w:pPr>
    </w:p>
    <w:p w:rsidR="00CD5132" w:rsidRDefault="00CD5132" w:rsidP="00FB6895">
      <w:pPr>
        <w:spacing w:line="360" w:lineRule="auto"/>
        <w:jc w:val="both"/>
        <w:rPr>
          <w:rFonts w:ascii="Arial" w:hAnsi="Arial" w:cs="Arial"/>
          <w:sz w:val="20"/>
          <w:szCs w:val="20"/>
        </w:rPr>
      </w:pPr>
    </w:p>
    <w:p w:rsidR="00CD5132" w:rsidRDefault="00CD5132" w:rsidP="00CD5132">
      <w:pPr>
        <w:spacing w:afterLines="120" w:after="288" w:line="312" w:lineRule="auto"/>
        <w:jc w:val="center"/>
        <w:rPr>
          <w:rFonts w:ascii="Arial" w:hAnsi="Arial" w:cs="Arial"/>
          <w:b/>
          <w:bCs/>
          <w:color w:val="000000" w:themeColor="text1"/>
          <w:sz w:val="20"/>
          <w:szCs w:val="20"/>
        </w:rPr>
      </w:pPr>
      <w:r>
        <w:rPr>
          <w:rFonts w:ascii="Arial" w:hAnsi="Arial" w:cs="Arial"/>
          <w:b/>
          <w:bCs/>
          <w:color w:val="000000" w:themeColor="text1"/>
          <w:sz w:val="20"/>
          <w:szCs w:val="20"/>
        </w:rPr>
        <w:lastRenderedPageBreak/>
        <w:t>ANEXO V</w:t>
      </w:r>
    </w:p>
    <w:p w:rsidR="00CD5132" w:rsidRDefault="00CD5132" w:rsidP="00CD5132">
      <w:pPr>
        <w:spacing w:afterLines="120" w:after="288" w:line="312" w:lineRule="auto"/>
        <w:jc w:val="center"/>
        <w:rPr>
          <w:rFonts w:ascii="Arial" w:hAnsi="Arial" w:cs="Arial"/>
          <w:b/>
          <w:bCs/>
          <w:color w:val="000000" w:themeColor="text1"/>
          <w:sz w:val="20"/>
          <w:szCs w:val="20"/>
        </w:rPr>
      </w:pPr>
      <w:r>
        <w:rPr>
          <w:rFonts w:ascii="Arial" w:hAnsi="Arial" w:cs="Arial"/>
          <w:b/>
          <w:bCs/>
          <w:color w:val="000000" w:themeColor="text1"/>
          <w:sz w:val="20"/>
          <w:szCs w:val="20"/>
        </w:rPr>
        <w:t>MINUTA DO TERMO DE CONTRATO</w:t>
      </w:r>
    </w:p>
    <w:p w:rsidR="00CD5132" w:rsidRPr="004827F2" w:rsidRDefault="00CD5132" w:rsidP="00CD5132">
      <w:pPr>
        <w:spacing w:before="120" w:afterLines="120" w:after="288" w:line="312" w:lineRule="auto"/>
        <w:jc w:val="center"/>
        <w:rPr>
          <w:rFonts w:ascii="Arial" w:eastAsia="Times New Roman" w:hAnsi="Arial" w:cs="Arial"/>
          <w:b/>
          <w:i/>
          <w:color w:val="FF0000"/>
          <w:sz w:val="20"/>
          <w:szCs w:val="20"/>
        </w:rPr>
      </w:pPr>
      <w:r>
        <w:rPr>
          <w:rFonts w:ascii="Arial" w:eastAsia="Times New Roman" w:hAnsi="Arial" w:cs="Arial"/>
          <w:b/>
          <w:i/>
          <w:color w:val="FF0000"/>
          <w:sz w:val="20"/>
          <w:szCs w:val="20"/>
        </w:rPr>
        <w:t>CENTRO DE REFERÊNCIA E TREINAMENTO DST/AIDS</w:t>
      </w:r>
    </w:p>
    <w:p w:rsidR="00CD5132" w:rsidRPr="004827F2" w:rsidRDefault="00CD5132" w:rsidP="00CD5132">
      <w:pPr>
        <w:spacing w:before="120" w:afterLines="120" w:after="288" w:line="312" w:lineRule="auto"/>
        <w:jc w:val="center"/>
        <w:rPr>
          <w:rFonts w:ascii="Arial" w:hAnsi="Arial" w:cs="Arial"/>
          <w:bCs/>
          <w:color w:val="000000"/>
          <w:sz w:val="20"/>
          <w:szCs w:val="20"/>
        </w:rPr>
      </w:pPr>
      <w:r w:rsidRPr="004827F2">
        <w:rPr>
          <w:rFonts w:ascii="Arial" w:hAnsi="Arial" w:cs="Arial"/>
          <w:color w:val="000000"/>
          <w:sz w:val="20"/>
          <w:szCs w:val="20"/>
        </w:rPr>
        <w:t>(Processo Administrativo n</w:t>
      </w:r>
      <w:r w:rsidRPr="004827F2">
        <w:rPr>
          <w:rFonts w:ascii="Arial" w:hAnsi="Arial" w:cs="Arial"/>
          <w:bCs/>
          <w:color w:val="000000"/>
          <w:sz w:val="20"/>
          <w:szCs w:val="20"/>
        </w:rPr>
        <w:t>°</w:t>
      </w:r>
      <w:r>
        <w:rPr>
          <w:rFonts w:ascii="Arial" w:hAnsi="Arial" w:cs="Arial"/>
          <w:bCs/>
          <w:color w:val="000000"/>
          <w:sz w:val="20"/>
          <w:szCs w:val="20"/>
        </w:rPr>
        <w:t xml:space="preserve"> 024.000</w:t>
      </w:r>
      <w:r w:rsidRPr="004827F2">
        <w:rPr>
          <w:rFonts w:ascii="Arial" w:hAnsi="Arial" w:cs="Arial"/>
          <w:bCs/>
          <w:color w:val="000000"/>
          <w:sz w:val="20"/>
          <w:szCs w:val="20"/>
        </w:rPr>
        <w:t>)</w:t>
      </w:r>
    </w:p>
    <w:p w:rsidR="00CD5132" w:rsidRPr="004827F2" w:rsidRDefault="00CD5132" w:rsidP="00CD5132">
      <w:pPr>
        <w:pStyle w:val="Prembulo"/>
        <w:spacing w:before="120" w:afterLines="120" w:after="288" w:line="312" w:lineRule="auto"/>
        <w:rPr>
          <w:bCs w:val="0"/>
        </w:rPr>
      </w:pPr>
      <w:r w:rsidRPr="004827F2">
        <w:rPr>
          <w:bCs w:val="0"/>
        </w:rPr>
        <w:t xml:space="preserve">CONTRATO ADMINISTRATIVO </w:t>
      </w:r>
      <w:proofErr w:type="gramStart"/>
      <w:r w:rsidRPr="004827F2">
        <w:rPr>
          <w:bCs w:val="0"/>
        </w:rPr>
        <w:t xml:space="preserve">Nº </w:t>
      </w:r>
      <w:r w:rsidRPr="00833827">
        <w:rPr>
          <w:bCs w:val="0"/>
          <w:i/>
          <w:iCs/>
          <w:color w:val="FF0000"/>
        </w:rPr>
        <w:t>...</w:t>
      </w:r>
      <w:proofErr w:type="gramEnd"/>
      <w:r w:rsidRPr="00833827">
        <w:rPr>
          <w:bCs w:val="0"/>
          <w:i/>
          <w:iCs/>
          <w:color w:val="FF0000"/>
        </w:rPr>
        <w:t>...../....</w:t>
      </w:r>
      <w:r w:rsidRPr="004827F2">
        <w:rPr>
          <w:bCs w:val="0"/>
        </w:rPr>
        <w:t xml:space="preserve">, </w:t>
      </w:r>
      <w:r>
        <w:rPr>
          <w:bCs w:val="0"/>
        </w:rPr>
        <w:t>CELEBRADO</w:t>
      </w:r>
      <w:r w:rsidRPr="004827F2">
        <w:rPr>
          <w:bCs w:val="0"/>
        </w:rPr>
        <w:t xml:space="preserve"> ENTRE </w:t>
      </w:r>
      <w:r>
        <w:rPr>
          <w:bCs w:val="0"/>
        </w:rPr>
        <w:t>O(A)</w:t>
      </w:r>
      <w:r w:rsidRPr="00156510">
        <w:rPr>
          <w:bCs w:val="0"/>
        </w:rPr>
        <w:t xml:space="preserve"> </w:t>
      </w:r>
      <w:r w:rsidRPr="00833827">
        <w:rPr>
          <w:bCs w:val="0"/>
          <w:i/>
          <w:iCs/>
          <w:color w:val="FF0000"/>
        </w:rPr>
        <w:t>.........................................................</w:t>
      </w:r>
      <w:r w:rsidRPr="004827F2">
        <w:rPr>
          <w:bCs w:val="0"/>
        </w:rPr>
        <w:t xml:space="preserve">, POR INTERMÉDIO DO(A) </w:t>
      </w:r>
      <w:r w:rsidRPr="00833827">
        <w:rPr>
          <w:bCs w:val="0"/>
          <w:i/>
          <w:iCs/>
          <w:color w:val="FF0000"/>
        </w:rPr>
        <w:t>.........................................................</w:t>
      </w:r>
      <w:r w:rsidRPr="004827F2">
        <w:rPr>
          <w:bCs w:val="0"/>
        </w:rPr>
        <w:t xml:space="preserve"> </w:t>
      </w:r>
      <w:proofErr w:type="gramStart"/>
      <w:r w:rsidRPr="004827F2">
        <w:rPr>
          <w:bCs w:val="0"/>
        </w:rPr>
        <w:t xml:space="preserve">E </w:t>
      </w:r>
      <w:r w:rsidRPr="00833827">
        <w:rPr>
          <w:bCs w:val="0"/>
          <w:i/>
          <w:iCs/>
          <w:color w:val="FF0000"/>
        </w:rPr>
        <w:t>...</w:t>
      </w:r>
      <w:proofErr w:type="gramEnd"/>
      <w:r w:rsidRPr="00833827">
        <w:rPr>
          <w:bCs w:val="0"/>
          <w:i/>
          <w:iCs/>
          <w:color w:val="FF0000"/>
        </w:rPr>
        <w:t>..........................................................</w:t>
      </w:r>
      <w:r w:rsidRPr="004827F2">
        <w:rPr>
          <w:bCs w:val="0"/>
        </w:rPr>
        <w:t xml:space="preserve">  </w:t>
      </w:r>
    </w:p>
    <w:p w:rsidR="00CD5132" w:rsidRPr="004827F2" w:rsidRDefault="00CD5132" w:rsidP="00CD5132">
      <w:pPr>
        <w:spacing w:before="120" w:after="120" w:line="276" w:lineRule="auto"/>
        <w:ind w:firstLine="1418"/>
        <w:jc w:val="both"/>
        <w:rPr>
          <w:rFonts w:ascii="Arial" w:eastAsia="Arial" w:hAnsi="Arial" w:cs="Arial"/>
          <w:sz w:val="20"/>
          <w:szCs w:val="20"/>
        </w:rPr>
      </w:pPr>
      <w:r>
        <w:rPr>
          <w:rFonts w:ascii="Arial" w:eastAsia="Arial" w:hAnsi="Arial" w:cs="Arial"/>
          <w:i/>
          <w:iCs/>
          <w:color w:val="FF0000"/>
          <w:sz w:val="20"/>
          <w:szCs w:val="20"/>
        </w:rPr>
        <w:t xml:space="preserve">O Estado de São Paulo, </w:t>
      </w:r>
      <w:r w:rsidRPr="00833827">
        <w:rPr>
          <w:rFonts w:ascii="Arial" w:eastAsia="Arial" w:hAnsi="Arial" w:cs="Arial"/>
          <w:sz w:val="20"/>
          <w:szCs w:val="20"/>
        </w:rPr>
        <w:t>por intermédio da</w:t>
      </w:r>
      <w:r>
        <w:rPr>
          <w:rFonts w:ascii="Arial" w:eastAsia="Arial" w:hAnsi="Arial" w:cs="Arial"/>
          <w:sz w:val="20"/>
          <w:szCs w:val="20"/>
        </w:rPr>
        <w:t xml:space="preserve"> Secretaria de Estado da Saúde – </w:t>
      </w:r>
      <w:r w:rsidRPr="00DF4097">
        <w:rPr>
          <w:rFonts w:ascii="Arial" w:eastAsia="Arial" w:hAnsi="Arial" w:cs="Arial"/>
          <w:b/>
          <w:sz w:val="20"/>
          <w:szCs w:val="20"/>
        </w:rPr>
        <w:t>CENTRO DE REFERÊNCIA E TREINAMENTO DST/AIDS</w:t>
      </w:r>
      <w:r>
        <w:rPr>
          <w:rFonts w:ascii="Arial" w:eastAsia="Arial" w:hAnsi="Arial" w:cs="Arial"/>
          <w:sz w:val="20"/>
          <w:szCs w:val="20"/>
        </w:rPr>
        <w:t>,</w:t>
      </w:r>
      <w:r w:rsidRPr="004827F2">
        <w:rPr>
          <w:rFonts w:ascii="Arial" w:eastAsia="Arial" w:hAnsi="Arial" w:cs="Arial"/>
          <w:sz w:val="20"/>
          <w:szCs w:val="20"/>
        </w:rPr>
        <w:t xml:space="preserve"> com sede na</w:t>
      </w:r>
      <w:r>
        <w:rPr>
          <w:rFonts w:ascii="Arial" w:eastAsia="Arial" w:hAnsi="Arial" w:cs="Arial"/>
          <w:sz w:val="20"/>
          <w:szCs w:val="20"/>
        </w:rPr>
        <w:t xml:space="preserve"> Rua Santa Cruz, 81, Vila Mariana, São Paulo, Capital, </w:t>
      </w:r>
      <w:proofErr w:type="gramStart"/>
      <w:r>
        <w:rPr>
          <w:rFonts w:ascii="Arial" w:eastAsia="Arial" w:hAnsi="Arial" w:cs="Arial"/>
          <w:sz w:val="20"/>
          <w:szCs w:val="20"/>
        </w:rPr>
        <w:t>ins</w:t>
      </w:r>
      <w:r w:rsidRPr="004827F2">
        <w:rPr>
          <w:rFonts w:ascii="Arial" w:eastAsia="Arial" w:hAnsi="Arial" w:cs="Arial"/>
          <w:sz w:val="20"/>
          <w:szCs w:val="20"/>
        </w:rPr>
        <w:t>crito(</w:t>
      </w:r>
      <w:proofErr w:type="gramEnd"/>
      <w:r w:rsidRPr="004827F2">
        <w:rPr>
          <w:rFonts w:ascii="Arial" w:eastAsia="Arial" w:hAnsi="Arial" w:cs="Arial"/>
          <w:sz w:val="20"/>
          <w:szCs w:val="20"/>
        </w:rPr>
        <w:t xml:space="preserve">a) no CNPJ sob o nº </w:t>
      </w:r>
      <w:r>
        <w:rPr>
          <w:rFonts w:ascii="Arial" w:eastAsia="Arial" w:hAnsi="Arial" w:cs="Arial"/>
          <w:sz w:val="20"/>
          <w:szCs w:val="20"/>
        </w:rPr>
        <w:t>46.374.500/0121-09, neste ato representado</w:t>
      </w:r>
      <w:r w:rsidRPr="004827F2">
        <w:rPr>
          <w:rFonts w:ascii="Arial" w:eastAsia="Arial" w:hAnsi="Arial" w:cs="Arial"/>
          <w:sz w:val="20"/>
          <w:szCs w:val="20"/>
        </w:rPr>
        <w:t xml:space="preserve"> pelo</w:t>
      </w:r>
      <w:r>
        <w:rPr>
          <w:rFonts w:ascii="Arial" w:eastAsia="Arial" w:hAnsi="Arial" w:cs="Arial"/>
          <w:sz w:val="20"/>
          <w:szCs w:val="20"/>
        </w:rPr>
        <w:t xml:space="preserve"> senhor Alexandre Gonçalves, Diretor Técnico de Saúde </w:t>
      </w:r>
      <w:proofErr w:type="spellStart"/>
      <w:r>
        <w:rPr>
          <w:rFonts w:ascii="Arial" w:eastAsia="Arial" w:hAnsi="Arial" w:cs="Arial"/>
          <w:sz w:val="20"/>
          <w:szCs w:val="20"/>
        </w:rPr>
        <w:t>III</w:t>
      </w:r>
      <w:r w:rsidRPr="004827F2">
        <w:rPr>
          <w:rFonts w:ascii="Arial" w:eastAsia="Arial" w:hAnsi="Arial" w:cs="Arial"/>
          <w:sz w:val="20"/>
          <w:szCs w:val="20"/>
        </w:rPr>
        <w:t>,</w:t>
      </w:r>
      <w:r w:rsidRPr="00833827">
        <w:rPr>
          <w:rFonts w:ascii="Arial" w:eastAsia="Arial" w:hAnsi="Arial" w:cs="Arial"/>
          <w:i/>
          <w:iCs/>
          <w:color w:val="FF0000"/>
          <w:sz w:val="20"/>
          <w:szCs w:val="20"/>
        </w:rPr>
        <w:t>inscrito</w:t>
      </w:r>
      <w:proofErr w:type="spellEnd"/>
      <w:r w:rsidRPr="00833827">
        <w:rPr>
          <w:rFonts w:ascii="Arial" w:eastAsia="Arial" w:hAnsi="Arial" w:cs="Arial"/>
          <w:i/>
          <w:iCs/>
          <w:color w:val="FF0000"/>
          <w:sz w:val="20"/>
          <w:szCs w:val="20"/>
        </w:rPr>
        <w:t xml:space="preserve"> no CPF sob o nº </w:t>
      </w:r>
      <w:r>
        <w:rPr>
          <w:rFonts w:ascii="Arial" w:eastAsia="Arial" w:hAnsi="Arial" w:cs="Arial"/>
          <w:i/>
          <w:iCs/>
          <w:color w:val="FF0000"/>
          <w:sz w:val="20"/>
          <w:szCs w:val="20"/>
        </w:rPr>
        <w:t>134.124.318-42</w:t>
      </w:r>
      <w:r w:rsidRPr="00833827">
        <w:rPr>
          <w:rFonts w:ascii="Arial" w:eastAsia="Arial" w:hAnsi="Arial" w:cs="Arial"/>
          <w:i/>
          <w:iCs/>
          <w:color w:val="FF0000"/>
          <w:sz w:val="20"/>
          <w:szCs w:val="20"/>
        </w:rPr>
        <w:t>]</w:t>
      </w:r>
      <w:r w:rsidRPr="004827F2">
        <w:rPr>
          <w:rFonts w:ascii="Arial" w:eastAsia="Arial" w:hAnsi="Arial" w:cs="Arial"/>
          <w:sz w:val="20"/>
          <w:szCs w:val="20"/>
        </w:rPr>
        <w:t xml:space="preserve">, </w:t>
      </w:r>
      <w:r>
        <w:rPr>
          <w:rFonts w:ascii="Arial" w:eastAsia="Arial" w:hAnsi="Arial" w:cs="Arial"/>
          <w:sz w:val="20"/>
          <w:szCs w:val="20"/>
        </w:rPr>
        <w:t xml:space="preserve">no uso da competência conferida pela legislação aplicável, </w:t>
      </w:r>
      <w:r w:rsidRPr="004827F2">
        <w:rPr>
          <w:rFonts w:ascii="Arial" w:eastAsia="Arial" w:hAnsi="Arial" w:cs="Arial"/>
          <w:sz w:val="20"/>
          <w:szCs w:val="20"/>
        </w:rPr>
        <w:t>doravante denominado</w:t>
      </w:r>
      <w:r>
        <w:rPr>
          <w:rFonts w:ascii="Arial" w:eastAsia="Arial" w:hAnsi="Arial" w:cs="Arial"/>
          <w:sz w:val="20"/>
          <w:szCs w:val="20"/>
        </w:rPr>
        <w:t>(a)</w:t>
      </w:r>
      <w:r w:rsidRPr="004827F2">
        <w:rPr>
          <w:rFonts w:ascii="Arial" w:eastAsia="Arial" w:hAnsi="Arial" w:cs="Arial"/>
          <w:sz w:val="20"/>
          <w:szCs w:val="20"/>
        </w:rPr>
        <w:t xml:space="preserve"> CONTRATANTE, e o(a) </w:t>
      </w:r>
      <w:r w:rsidRPr="00833827">
        <w:rPr>
          <w:rFonts w:ascii="Arial" w:eastAsia="Arial" w:hAnsi="Arial" w:cs="Arial"/>
          <w:i/>
          <w:iCs/>
          <w:color w:val="FF0000"/>
          <w:sz w:val="20"/>
          <w:szCs w:val="20"/>
        </w:rPr>
        <w:t>..............................</w:t>
      </w:r>
      <w:r w:rsidRPr="004827F2">
        <w:rPr>
          <w:rFonts w:ascii="Arial" w:eastAsia="Arial" w:hAnsi="Arial" w:cs="Arial"/>
          <w:color w:val="FF0000"/>
          <w:sz w:val="20"/>
          <w:szCs w:val="20"/>
        </w:rPr>
        <w:t>,</w:t>
      </w:r>
      <w:r w:rsidRPr="004827F2">
        <w:rPr>
          <w:rFonts w:ascii="Arial" w:eastAsia="Arial" w:hAnsi="Arial" w:cs="Arial"/>
          <w:sz w:val="20"/>
          <w:szCs w:val="20"/>
        </w:rPr>
        <w:t xml:space="preserve"> </w:t>
      </w:r>
      <w:r w:rsidRPr="004827F2">
        <w:rPr>
          <w:rFonts w:ascii="Arial" w:eastAsia="Arial" w:hAnsi="Arial" w:cs="Arial"/>
          <w:i/>
          <w:iCs/>
          <w:color w:val="FF0000"/>
          <w:sz w:val="20"/>
          <w:szCs w:val="20"/>
        </w:rPr>
        <w:t>inscrito(a) no CNPJ/MF sob o nº ............................, sediado(a) na</w:t>
      </w:r>
      <w:r w:rsidRPr="004827F2">
        <w:rPr>
          <w:rFonts w:ascii="Arial" w:eastAsia="Arial" w:hAnsi="Arial" w:cs="Arial"/>
          <w:sz w:val="20"/>
          <w:szCs w:val="20"/>
        </w:rPr>
        <w:t xml:space="preserve"> </w:t>
      </w:r>
      <w:r w:rsidRPr="00833827">
        <w:rPr>
          <w:rFonts w:ascii="Arial" w:eastAsia="Arial" w:hAnsi="Arial" w:cs="Arial"/>
          <w:i/>
          <w:iCs/>
          <w:color w:val="FF0000"/>
          <w:sz w:val="20"/>
          <w:szCs w:val="20"/>
        </w:rPr>
        <w:t>...................................</w:t>
      </w:r>
      <w:r w:rsidRPr="004827F2">
        <w:rPr>
          <w:rFonts w:ascii="Arial" w:eastAsia="Arial" w:hAnsi="Arial" w:cs="Arial"/>
          <w:sz w:val="20"/>
          <w:szCs w:val="20"/>
        </w:rPr>
        <w:t>, doravante designado</w:t>
      </w:r>
      <w:r>
        <w:rPr>
          <w:rFonts w:ascii="Arial" w:eastAsia="Arial" w:hAnsi="Arial" w:cs="Arial"/>
          <w:sz w:val="20"/>
          <w:szCs w:val="20"/>
        </w:rPr>
        <w:t>(a)</w:t>
      </w:r>
      <w:r w:rsidRPr="004827F2">
        <w:rPr>
          <w:rFonts w:ascii="Arial" w:eastAsia="Arial" w:hAnsi="Arial" w:cs="Arial"/>
          <w:sz w:val="20"/>
          <w:szCs w:val="20"/>
        </w:rPr>
        <w:t xml:space="preserve"> CONTRATADO, </w:t>
      </w:r>
      <w:r w:rsidRPr="00833827">
        <w:rPr>
          <w:rFonts w:ascii="Arial" w:eastAsia="Arial" w:hAnsi="Arial" w:cs="Arial"/>
          <w:sz w:val="20"/>
          <w:szCs w:val="20"/>
        </w:rPr>
        <w:t xml:space="preserve">neste ato representado(a) por </w:t>
      </w:r>
      <w:r w:rsidRPr="00833827">
        <w:rPr>
          <w:rFonts w:ascii="Arial" w:eastAsia="Arial" w:hAnsi="Arial" w:cs="Arial"/>
          <w:i/>
          <w:iCs/>
          <w:color w:val="FF0000"/>
          <w:sz w:val="20"/>
          <w:szCs w:val="20"/>
        </w:rPr>
        <w:t>.................................. (nome e função no contratado)</w:t>
      </w:r>
      <w:r w:rsidRPr="004827F2">
        <w:rPr>
          <w:rFonts w:ascii="Arial" w:eastAsia="Arial" w:hAnsi="Arial" w:cs="Arial"/>
          <w:sz w:val="20"/>
          <w:szCs w:val="20"/>
        </w:rPr>
        <w:t>,</w:t>
      </w:r>
      <w:r>
        <w:rPr>
          <w:rFonts w:ascii="Arial" w:eastAsia="Arial" w:hAnsi="Arial" w:cs="Arial"/>
          <w:sz w:val="20"/>
          <w:szCs w:val="20"/>
        </w:rPr>
        <w:t xml:space="preserve"> </w:t>
      </w:r>
      <w:proofErr w:type="gramStart"/>
      <w:r>
        <w:rPr>
          <w:rFonts w:ascii="Arial" w:eastAsia="Arial" w:hAnsi="Arial" w:cs="Arial"/>
          <w:sz w:val="20"/>
          <w:szCs w:val="20"/>
        </w:rPr>
        <w:t>inscrito(</w:t>
      </w:r>
      <w:proofErr w:type="gramEnd"/>
      <w:r>
        <w:rPr>
          <w:rFonts w:ascii="Arial" w:eastAsia="Arial" w:hAnsi="Arial" w:cs="Arial"/>
          <w:sz w:val="20"/>
          <w:szCs w:val="20"/>
        </w:rPr>
        <w:t xml:space="preserve">a) no CPF sob o nº </w:t>
      </w:r>
      <w:r w:rsidRPr="00833827">
        <w:rPr>
          <w:rFonts w:ascii="Arial" w:eastAsia="Arial" w:hAnsi="Arial" w:cs="Arial"/>
          <w:i/>
          <w:iCs/>
          <w:color w:val="FF0000"/>
          <w:sz w:val="20"/>
          <w:szCs w:val="20"/>
        </w:rPr>
        <w:t>..........</w:t>
      </w:r>
      <w:r>
        <w:rPr>
          <w:rFonts w:ascii="Arial" w:eastAsia="Arial" w:hAnsi="Arial" w:cs="Arial"/>
          <w:sz w:val="20"/>
          <w:szCs w:val="20"/>
        </w:rPr>
        <w:t>,</w:t>
      </w:r>
      <w:r w:rsidRPr="004827F2">
        <w:rPr>
          <w:rFonts w:ascii="Arial" w:eastAsia="Arial" w:hAnsi="Arial" w:cs="Arial"/>
          <w:sz w:val="20"/>
          <w:szCs w:val="20"/>
        </w:rPr>
        <w:t xml:space="preserve"> </w:t>
      </w:r>
      <w:r w:rsidRPr="004827F2">
        <w:rPr>
          <w:rFonts w:ascii="Arial" w:eastAsia="Arial" w:hAnsi="Arial" w:cs="Arial"/>
          <w:i/>
          <w:iCs/>
          <w:color w:val="FF0000"/>
          <w:sz w:val="20"/>
          <w:szCs w:val="20"/>
        </w:rPr>
        <w:t xml:space="preserve">conforme atos constitutivos da </w:t>
      </w:r>
      <w:r>
        <w:rPr>
          <w:rFonts w:ascii="Arial" w:eastAsia="Arial" w:hAnsi="Arial" w:cs="Arial"/>
          <w:i/>
          <w:iCs/>
          <w:color w:val="FF0000"/>
          <w:sz w:val="20"/>
          <w:szCs w:val="20"/>
        </w:rPr>
        <w:t>fornecedora</w:t>
      </w:r>
      <w:r w:rsidRPr="004827F2">
        <w:rPr>
          <w:rFonts w:ascii="Arial" w:eastAsia="Arial" w:hAnsi="Arial" w:cs="Arial"/>
          <w:i/>
          <w:iCs/>
          <w:color w:val="FF0000"/>
          <w:sz w:val="20"/>
          <w:szCs w:val="20"/>
        </w:rPr>
        <w:t xml:space="preserve"> </w:t>
      </w:r>
      <w:r w:rsidRPr="004827F2">
        <w:rPr>
          <w:rFonts w:ascii="Arial" w:eastAsia="Arial" w:hAnsi="Arial" w:cs="Arial"/>
          <w:b/>
          <w:bCs/>
          <w:i/>
          <w:iCs/>
          <w:color w:val="FF0000"/>
          <w:sz w:val="20"/>
          <w:szCs w:val="20"/>
        </w:rPr>
        <w:t>OU</w:t>
      </w:r>
      <w:r w:rsidRPr="004827F2">
        <w:rPr>
          <w:rFonts w:ascii="Arial" w:eastAsia="Arial" w:hAnsi="Arial" w:cs="Arial"/>
          <w:i/>
          <w:iCs/>
          <w:color w:val="FF0000"/>
          <w:sz w:val="20"/>
          <w:szCs w:val="20"/>
        </w:rPr>
        <w:t xml:space="preserve"> procuração apresentada nos autos, </w:t>
      </w:r>
      <w:r w:rsidRPr="004827F2">
        <w:rPr>
          <w:rFonts w:ascii="Arial" w:eastAsia="Arial" w:hAnsi="Arial" w:cs="Arial"/>
          <w:sz w:val="20"/>
          <w:szCs w:val="20"/>
        </w:rPr>
        <w:t xml:space="preserve">tendo em vista o que consta no Processo nº </w:t>
      </w:r>
      <w:r w:rsidRPr="00833827">
        <w:rPr>
          <w:rFonts w:ascii="Arial" w:eastAsia="Arial" w:hAnsi="Arial" w:cs="Arial"/>
          <w:i/>
          <w:iCs/>
          <w:color w:val="FF0000"/>
          <w:sz w:val="20"/>
          <w:szCs w:val="20"/>
        </w:rPr>
        <w:t>..............................</w:t>
      </w:r>
      <w:r w:rsidRPr="004827F2">
        <w:rPr>
          <w:rFonts w:ascii="Arial" w:eastAsia="Arial" w:hAnsi="Arial" w:cs="Arial"/>
          <w:color w:val="FF0000"/>
          <w:sz w:val="20"/>
          <w:szCs w:val="20"/>
        </w:rPr>
        <w:t xml:space="preserve"> </w:t>
      </w:r>
      <w:proofErr w:type="gramStart"/>
      <w:r w:rsidRPr="004827F2">
        <w:rPr>
          <w:rFonts w:ascii="Arial" w:eastAsia="Arial" w:hAnsi="Arial" w:cs="Arial"/>
          <w:sz w:val="20"/>
          <w:szCs w:val="20"/>
        </w:rPr>
        <w:t>e</w:t>
      </w:r>
      <w:proofErr w:type="gramEnd"/>
      <w:r w:rsidRPr="004827F2">
        <w:rPr>
          <w:rFonts w:ascii="Arial" w:eastAsia="Arial" w:hAnsi="Arial" w:cs="Arial"/>
          <w:sz w:val="20"/>
          <w:szCs w:val="20"/>
        </w:rPr>
        <w:t xml:space="preserve"> em observância às disposições da </w:t>
      </w:r>
      <w:hyperlink r:id="rId98" w:history="1">
        <w:r w:rsidRPr="004827F2">
          <w:rPr>
            <w:rStyle w:val="Hyperlink"/>
            <w:rFonts w:ascii="Arial" w:eastAsia="Arial" w:hAnsi="Arial" w:cs="Arial"/>
            <w:sz w:val="20"/>
            <w:szCs w:val="20"/>
          </w:rPr>
          <w:t>Lei nº 14.133, de 1º de abril de 2021</w:t>
        </w:r>
      </w:hyperlink>
      <w:r w:rsidRPr="004827F2">
        <w:rPr>
          <w:rFonts w:ascii="Arial" w:eastAsia="Arial" w:hAnsi="Arial" w:cs="Arial"/>
          <w:sz w:val="20"/>
          <w:szCs w:val="20"/>
        </w:rPr>
        <w:t xml:space="preserve">, e demais </w:t>
      </w:r>
      <w:r>
        <w:rPr>
          <w:rFonts w:ascii="Arial" w:eastAsia="Arial" w:hAnsi="Arial" w:cs="Arial"/>
          <w:sz w:val="20"/>
          <w:szCs w:val="20"/>
        </w:rPr>
        <w:t xml:space="preserve">normas da </w:t>
      </w:r>
      <w:r w:rsidRPr="004827F2">
        <w:rPr>
          <w:rFonts w:ascii="Arial" w:eastAsia="Arial" w:hAnsi="Arial" w:cs="Arial"/>
          <w:sz w:val="20"/>
          <w:szCs w:val="20"/>
        </w:rPr>
        <w:t xml:space="preserve">legislação aplicável, resolvem celebrar o presente Termo de Contrato, decorrente </w:t>
      </w:r>
      <w:r w:rsidRPr="004827F2">
        <w:rPr>
          <w:rFonts w:ascii="Arial" w:eastAsia="Arial" w:hAnsi="Arial" w:cs="Arial"/>
          <w:i/>
          <w:iCs/>
          <w:color w:val="FF0000"/>
          <w:sz w:val="20"/>
          <w:szCs w:val="20"/>
        </w:rPr>
        <w:t>do P</w:t>
      </w:r>
      <w:r>
        <w:rPr>
          <w:rFonts w:ascii="Arial" w:eastAsia="Arial" w:hAnsi="Arial" w:cs="Arial"/>
          <w:i/>
          <w:iCs/>
          <w:color w:val="FF0000"/>
          <w:sz w:val="20"/>
          <w:szCs w:val="20"/>
        </w:rPr>
        <w:t>regão Eletrônico nº 9005</w:t>
      </w:r>
      <w:r w:rsidR="00B32E93">
        <w:rPr>
          <w:rFonts w:ascii="Arial" w:eastAsia="Arial" w:hAnsi="Arial" w:cs="Arial"/>
          <w:i/>
          <w:iCs/>
          <w:color w:val="FF0000"/>
          <w:sz w:val="20"/>
          <w:szCs w:val="20"/>
        </w:rPr>
        <w:t>3</w:t>
      </w:r>
      <w:r>
        <w:rPr>
          <w:rFonts w:ascii="Arial" w:eastAsia="Arial" w:hAnsi="Arial" w:cs="Arial"/>
          <w:i/>
          <w:iCs/>
          <w:color w:val="FF0000"/>
          <w:sz w:val="20"/>
          <w:szCs w:val="20"/>
        </w:rPr>
        <w:t>/2024</w:t>
      </w:r>
      <w:r w:rsidRPr="004827F2">
        <w:rPr>
          <w:rFonts w:ascii="Arial" w:eastAsia="Arial" w:hAnsi="Arial" w:cs="Arial"/>
          <w:sz w:val="20"/>
          <w:szCs w:val="20"/>
        </w:rPr>
        <w:t>, mediante as cláusulas e condições a seguir enunciadas.</w:t>
      </w:r>
    </w:p>
    <w:p w:rsidR="00CD5132" w:rsidRPr="00F8329F" w:rsidRDefault="00CD5132" w:rsidP="00CD5132">
      <w:pPr>
        <w:pStyle w:val="Nivel01"/>
        <w:numPr>
          <w:ilvl w:val="0"/>
          <w:numId w:val="9"/>
        </w:numPr>
        <w:spacing w:beforeLines="0" w:before="240" w:afterLines="0" w:after="0" w:line="240" w:lineRule="auto"/>
        <w:rPr>
          <w:color w:val="FFFFFF" w:themeColor="background1"/>
        </w:rPr>
      </w:pPr>
      <w:r w:rsidRPr="004827F2">
        <w:t>CLÁUSULA PRIMEIRA – OBJETO (</w:t>
      </w:r>
      <w:hyperlink r:id="rId99" w:anchor="art92" w:history="1">
        <w:r w:rsidRPr="004827F2">
          <w:rPr>
            <w:rStyle w:val="Hyperlink"/>
          </w:rPr>
          <w:t>art. 92, I e II</w:t>
        </w:r>
      </w:hyperlink>
      <w:proofErr w:type="gramStart"/>
      <w:r w:rsidRPr="004827F2">
        <w:t>)</w:t>
      </w:r>
      <w:proofErr w:type="gramEnd"/>
    </w:p>
    <w:p w:rsidR="00CD5132" w:rsidRDefault="00CD5132" w:rsidP="00CD5132">
      <w:pPr>
        <w:pStyle w:val="Nivel2"/>
      </w:pPr>
      <w:r w:rsidRPr="004827F2">
        <w:t xml:space="preserve">O objeto </w:t>
      </w:r>
      <w:r w:rsidRPr="004E64AA">
        <w:t>do</w:t>
      </w:r>
      <w:r w:rsidRPr="004827F2">
        <w:t xml:space="preserve"> presente instrumento é a contratação de</w:t>
      </w:r>
      <w:r>
        <w:t xml:space="preserve"> </w:t>
      </w:r>
      <w:r w:rsidR="00B32E93">
        <w:rPr>
          <w:b/>
        </w:rPr>
        <w:t>CONTRATAÇÃO DE EMPRESA ESPECIALIZADA EM MANUTENÇÃO PREVENTIVA, CORRETIVA E INSPEÇÃO TÉCNICA EM EQUIPAMENTOS DE IMAGENS MÉDICAS</w:t>
      </w:r>
      <w:r w:rsidRPr="004827F2">
        <w:t xml:space="preserve">, </w:t>
      </w:r>
      <w:r>
        <w:t>conforme detalhamento e especificações técnicas deste instrumento, d</w:t>
      </w:r>
      <w:r w:rsidRPr="004827F2">
        <w:t>o Termo de Referência</w:t>
      </w:r>
      <w:r>
        <w:t xml:space="preserve">, da proposta do Contratado e demais documentos da </w:t>
      </w:r>
      <w:proofErr w:type="gramStart"/>
      <w:r>
        <w:t>contratação constantes do processo administrativo em epígrafe</w:t>
      </w:r>
      <w:proofErr w:type="gramEnd"/>
      <w:r w:rsidRPr="004827F2">
        <w:t>.</w:t>
      </w:r>
    </w:p>
    <w:p w:rsidR="00CD5132" w:rsidRDefault="00CD5132" w:rsidP="00CD5132">
      <w:pPr>
        <w:pStyle w:val="Nivel2"/>
      </w:pPr>
      <w:r w:rsidRPr="004827F2">
        <w:t xml:space="preserve">Objeto da </w:t>
      </w:r>
      <w:r w:rsidRPr="004E64AA">
        <w:t>contratação</w:t>
      </w:r>
      <w:r w:rsidRPr="004827F2">
        <w:t>:</w:t>
      </w:r>
    </w:p>
    <w:tbl>
      <w:tblPr>
        <w:tblW w:w="9770" w:type="dxa"/>
        <w:jc w:val="center"/>
        <w:tblInd w:w="5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694"/>
        <w:gridCol w:w="1100"/>
        <w:gridCol w:w="4638"/>
        <w:gridCol w:w="1295"/>
        <w:gridCol w:w="1340"/>
      </w:tblGrid>
      <w:tr w:rsidR="003A61BD" w:rsidRPr="00C5089B" w:rsidTr="000227E0">
        <w:trPr>
          <w:jc w:val="center"/>
        </w:trPr>
        <w:tc>
          <w:tcPr>
            <w:tcW w:w="703" w:type="dxa"/>
          </w:tcPr>
          <w:p w:rsidR="003A61BD" w:rsidRPr="00C5089B" w:rsidRDefault="003A61BD" w:rsidP="000227E0">
            <w:pPr>
              <w:spacing w:line="360" w:lineRule="auto"/>
              <w:jc w:val="center"/>
              <w:rPr>
                <w:rStyle w:val="PGE-Alteraesdestacadas"/>
                <w:rFonts w:asciiTheme="minorHAnsi" w:hAnsiTheme="minorHAnsi" w:cstheme="minorHAnsi"/>
                <w:szCs w:val="22"/>
              </w:rPr>
            </w:pPr>
            <w:r>
              <w:rPr>
                <w:rStyle w:val="PGE-Alteraesdestacadas"/>
                <w:rFonts w:asciiTheme="minorHAnsi" w:hAnsiTheme="minorHAnsi" w:cstheme="minorHAnsi"/>
                <w:szCs w:val="22"/>
              </w:rPr>
              <w:t>LOTE</w:t>
            </w:r>
          </w:p>
        </w:tc>
        <w:tc>
          <w:tcPr>
            <w:tcW w:w="694" w:type="dxa"/>
          </w:tcPr>
          <w:p w:rsidR="003A61BD" w:rsidRPr="00C5089B" w:rsidRDefault="003A61BD" w:rsidP="000227E0">
            <w:pPr>
              <w:spacing w:line="360" w:lineRule="auto"/>
              <w:jc w:val="center"/>
              <w:rPr>
                <w:rStyle w:val="PGE-Alteraesdestacadas"/>
                <w:rFonts w:asciiTheme="minorHAnsi" w:hAnsiTheme="minorHAnsi" w:cstheme="minorHAnsi"/>
                <w:szCs w:val="22"/>
              </w:rPr>
            </w:pPr>
            <w:r>
              <w:rPr>
                <w:rStyle w:val="PGE-Alteraesdestacadas"/>
                <w:rFonts w:asciiTheme="minorHAnsi" w:hAnsiTheme="minorHAnsi" w:cstheme="minorHAnsi"/>
                <w:szCs w:val="22"/>
              </w:rPr>
              <w:t>QTD</w:t>
            </w:r>
          </w:p>
        </w:tc>
        <w:tc>
          <w:tcPr>
            <w:tcW w:w="1100" w:type="dxa"/>
          </w:tcPr>
          <w:p w:rsidR="003A61BD" w:rsidRPr="00C5089B" w:rsidRDefault="003A61BD" w:rsidP="000227E0">
            <w:pPr>
              <w:spacing w:line="360" w:lineRule="auto"/>
              <w:jc w:val="center"/>
              <w:rPr>
                <w:rStyle w:val="PGE-Alteraesdestacadas"/>
                <w:rFonts w:asciiTheme="minorHAnsi" w:hAnsiTheme="minorHAnsi" w:cstheme="minorHAnsi"/>
                <w:szCs w:val="22"/>
              </w:rPr>
            </w:pPr>
            <w:r>
              <w:rPr>
                <w:rStyle w:val="PGE-Alteraesdestacadas"/>
                <w:rFonts w:asciiTheme="minorHAnsi" w:hAnsiTheme="minorHAnsi" w:cstheme="minorHAnsi"/>
                <w:szCs w:val="22"/>
              </w:rPr>
              <w:t>SIAFÍSICO</w:t>
            </w:r>
          </w:p>
        </w:tc>
        <w:tc>
          <w:tcPr>
            <w:tcW w:w="4638" w:type="dxa"/>
            <w:shd w:val="clear" w:color="auto" w:fill="auto"/>
          </w:tcPr>
          <w:p w:rsidR="003A61BD" w:rsidRPr="00C5089B" w:rsidRDefault="003A61BD" w:rsidP="000227E0">
            <w:pPr>
              <w:spacing w:line="360" w:lineRule="auto"/>
              <w:jc w:val="center"/>
              <w:rPr>
                <w:rStyle w:val="PGE-Alteraesdestacadas"/>
                <w:rFonts w:asciiTheme="minorHAnsi" w:hAnsiTheme="minorHAnsi" w:cstheme="minorHAnsi"/>
                <w:bCs/>
                <w:szCs w:val="22"/>
              </w:rPr>
            </w:pPr>
            <w:r w:rsidRPr="00C5089B">
              <w:rPr>
                <w:rStyle w:val="PGE-Alteraesdestacadas"/>
                <w:rFonts w:asciiTheme="minorHAnsi" w:hAnsiTheme="minorHAnsi" w:cstheme="minorHAnsi"/>
                <w:szCs w:val="22"/>
              </w:rPr>
              <w:t>ITEM 01</w:t>
            </w:r>
          </w:p>
        </w:tc>
        <w:tc>
          <w:tcPr>
            <w:tcW w:w="1295" w:type="dxa"/>
            <w:shd w:val="clear" w:color="auto" w:fill="auto"/>
          </w:tcPr>
          <w:p w:rsidR="003A61BD" w:rsidRPr="00C5089B" w:rsidRDefault="003A61BD" w:rsidP="000227E0">
            <w:pPr>
              <w:spacing w:line="360" w:lineRule="auto"/>
              <w:jc w:val="center"/>
              <w:rPr>
                <w:rStyle w:val="PGE-Alteraesdestacadas"/>
                <w:rFonts w:asciiTheme="minorHAnsi" w:hAnsiTheme="minorHAnsi" w:cstheme="minorHAnsi"/>
                <w:bCs/>
                <w:szCs w:val="22"/>
              </w:rPr>
            </w:pPr>
            <w:r w:rsidRPr="00C5089B">
              <w:rPr>
                <w:rStyle w:val="PGE-Alteraesdestacadas"/>
                <w:rFonts w:asciiTheme="minorHAnsi" w:hAnsiTheme="minorHAnsi" w:cstheme="minorHAnsi"/>
                <w:szCs w:val="22"/>
              </w:rPr>
              <w:t xml:space="preserve">VALOR DA MÃO DE OBRA COM </w:t>
            </w:r>
            <w:r w:rsidRPr="00C5089B">
              <w:rPr>
                <w:rStyle w:val="PGE-Alteraesdestacadas"/>
                <w:rFonts w:asciiTheme="minorHAnsi" w:hAnsiTheme="minorHAnsi" w:cstheme="minorHAnsi"/>
                <w:szCs w:val="22"/>
              </w:rPr>
              <w:lastRenderedPageBreak/>
              <w:t xml:space="preserve">PEÇAS </w:t>
            </w:r>
          </w:p>
          <w:p w:rsidR="003A61BD" w:rsidRPr="00C5089B" w:rsidRDefault="003A61BD" w:rsidP="000227E0">
            <w:pPr>
              <w:spacing w:line="360" w:lineRule="auto"/>
              <w:jc w:val="center"/>
              <w:rPr>
                <w:rStyle w:val="PGE-Alteraesdestacadas"/>
                <w:rFonts w:asciiTheme="minorHAnsi" w:hAnsiTheme="minorHAnsi" w:cstheme="minorHAnsi"/>
                <w:bCs/>
                <w:szCs w:val="22"/>
              </w:rPr>
            </w:pPr>
            <w:r w:rsidRPr="00C5089B">
              <w:rPr>
                <w:rStyle w:val="PGE-Alteraesdestacadas"/>
                <w:rFonts w:asciiTheme="minorHAnsi" w:hAnsiTheme="minorHAnsi" w:cstheme="minorHAnsi"/>
                <w:szCs w:val="22"/>
              </w:rPr>
              <w:t>(MENSAL</w:t>
            </w:r>
            <w:proofErr w:type="gramStart"/>
            <w:r w:rsidRPr="00C5089B">
              <w:rPr>
                <w:rStyle w:val="PGE-Alteraesdestacadas"/>
                <w:rFonts w:asciiTheme="minorHAnsi" w:hAnsiTheme="minorHAnsi" w:cstheme="minorHAnsi"/>
                <w:szCs w:val="22"/>
              </w:rPr>
              <w:t xml:space="preserve"> )</w:t>
            </w:r>
            <w:proofErr w:type="gramEnd"/>
          </w:p>
        </w:tc>
        <w:tc>
          <w:tcPr>
            <w:tcW w:w="1340" w:type="dxa"/>
          </w:tcPr>
          <w:p w:rsidR="003A61BD" w:rsidRPr="00C5089B" w:rsidRDefault="003A61BD" w:rsidP="000227E0">
            <w:pPr>
              <w:spacing w:line="360" w:lineRule="auto"/>
              <w:jc w:val="center"/>
              <w:rPr>
                <w:rStyle w:val="PGE-Alteraesdestacadas"/>
                <w:rFonts w:asciiTheme="minorHAnsi" w:hAnsiTheme="minorHAnsi" w:cstheme="minorHAnsi"/>
                <w:bCs/>
                <w:szCs w:val="22"/>
              </w:rPr>
            </w:pPr>
            <w:r w:rsidRPr="00C5089B">
              <w:rPr>
                <w:rStyle w:val="PGE-Alteraesdestacadas"/>
                <w:rFonts w:asciiTheme="minorHAnsi" w:hAnsiTheme="minorHAnsi" w:cstheme="minorHAnsi"/>
                <w:szCs w:val="22"/>
              </w:rPr>
              <w:lastRenderedPageBreak/>
              <w:t xml:space="preserve">VALOR DA MÃO DE OBRA COM </w:t>
            </w:r>
            <w:r w:rsidRPr="00C5089B">
              <w:rPr>
                <w:rStyle w:val="PGE-Alteraesdestacadas"/>
                <w:rFonts w:asciiTheme="minorHAnsi" w:hAnsiTheme="minorHAnsi" w:cstheme="minorHAnsi"/>
                <w:szCs w:val="22"/>
              </w:rPr>
              <w:lastRenderedPageBreak/>
              <w:t xml:space="preserve">PEÇAS </w:t>
            </w:r>
          </w:p>
          <w:p w:rsidR="003A61BD" w:rsidRPr="00C5089B" w:rsidRDefault="003A61BD" w:rsidP="000227E0">
            <w:pPr>
              <w:spacing w:line="360" w:lineRule="auto"/>
              <w:jc w:val="center"/>
              <w:rPr>
                <w:rStyle w:val="PGE-Alteraesdestacadas"/>
                <w:rFonts w:asciiTheme="minorHAnsi" w:hAnsiTheme="minorHAnsi" w:cstheme="minorHAnsi"/>
                <w:bCs/>
                <w:szCs w:val="22"/>
              </w:rPr>
            </w:pPr>
            <w:r w:rsidRPr="00C5089B">
              <w:rPr>
                <w:rStyle w:val="PGE-Alteraesdestacadas"/>
                <w:rFonts w:asciiTheme="minorHAnsi" w:hAnsiTheme="minorHAnsi" w:cstheme="minorHAnsi"/>
                <w:szCs w:val="22"/>
              </w:rPr>
              <w:t>(15 MESES</w:t>
            </w:r>
            <w:proofErr w:type="gramStart"/>
            <w:r w:rsidRPr="00C5089B">
              <w:rPr>
                <w:rStyle w:val="PGE-Alteraesdestacadas"/>
                <w:rFonts w:asciiTheme="minorHAnsi" w:hAnsiTheme="minorHAnsi" w:cstheme="minorHAnsi"/>
                <w:szCs w:val="22"/>
              </w:rPr>
              <w:t xml:space="preserve"> )</w:t>
            </w:r>
            <w:proofErr w:type="gramEnd"/>
          </w:p>
        </w:tc>
      </w:tr>
      <w:tr w:rsidR="003A61BD" w:rsidRPr="00C5089B" w:rsidTr="000227E0">
        <w:trPr>
          <w:jc w:val="center"/>
        </w:trPr>
        <w:tc>
          <w:tcPr>
            <w:tcW w:w="703" w:type="dxa"/>
          </w:tcPr>
          <w:p w:rsidR="003A61BD" w:rsidRDefault="003A61BD" w:rsidP="000227E0">
            <w:pPr>
              <w:spacing w:line="360" w:lineRule="auto"/>
              <w:jc w:val="both"/>
              <w:rPr>
                <w:rFonts w:ascii="Arial" w:hAnsi="Arial" w:cs="Arial"/>
                <w:bCs/>
                <w:iCs/>
                <w:color w:val="000000"/>
                <w:sz w:val="20"/>
                <w:szCs w:val="20"/>
              </w:rPr>
            </w:pPr>
            <w:r>
              <w:rPr>
                <w:rFonts w:ascii="Arial" w:hAnsi="Arial" w:cs="Arial"/>
                <w:bCs/>
                <w:iCs/>
                <w:color w:val="000000"/>
                <w:sz w:val="20"/>
                <w:szCs w:val="20"/>
              </w:rPr>
              <w:lastRenderedPageBreak/>
              <w:t>01</w:t>
            </w:r>
          </w:p>
        </w:tc>
        <w:tc>
          <w:tcPr>
            <w:tcW w:w="694" w:type="dxa"/>
          </w:tcPr>
          <w:p w:rsidR="003A61BD" w:rsidRDefault="003A61BD" w:rsidP="000227E0">
            <w:pPr>
              <w:spacing w:line="360" w:lineRule="auto"/>
              <w:jc w:val="both"/>
              <w:rPr>
                <w:rFonts w:ascii="Arial" w:hAnsi="Arial" w:cs="Arial"/>
                <w:bCs/>
                <w:iCs/>
                <w:color w:val="000000"/>
                <w:sz w:val="20"/>
                <w:szCs w:val="20"/>
              </w:rPr>
            </w:pPr>
            <w:r>
              <w:rPr>
                <w:rFonts w:ascii="Arial" w:hAnsi="Arial" w:cs="Arial"/>
                <w:bCs/>
                <w:iCs/>
                <w:color w:val="000000"/>
                <w:sz w:val="20"/>
                <w:szCs w:val="20"/>
              </w:rPr>
              <w:t>01</w:t>
            </w:r>
          </w:p>
        </w:tc>
        <w:tc>
          <w:tcPr>
            <w:tcW w:w="1100" w:type="dxa"/>
          </w:tcPr>
          <w:p w:rsidR="003A61BD" w:rsidRDefault="003A61BD" w:rsidP="000227E0">
            <w:pPr>
              <w:spacing w:line="360" w:lineRule="auto"/>
              <w:jc w:val="both"/>
              <w:rPr>
                <w:rFonts w:ascii="Arial" w:hAnsi="Arial" w:cs="Arial"/>
                <w:bCs/>
                <w:iCs/>
                <w:color w:val="000000"/>
                <w:sz w:val="20"/>
                <w:szCs w:val="20"/>
              </w:rPr>
            </w:pPr>
            <w:r>
              <w:rPr>
                <w:rFonts w:ascii="Arial" w:hAnsi="Arial" w:cs="Arial"/>
                <w:bCs/>
                <w:iCs/>
                <w:color w:val="000000"/>
                <w:sz w:val="20"/>
                <w:szCs w:val="20"/>
              </w:rPr>
              <w:t>2922-0</w:t>
            </w:r>
          </w:p>
        </w:tc>
        <w:tc>
          <w:tcPr>
            <w:tcW w:w="4638" w:type="dxa"/>
            <w:shd w:val="clear" w:color="auto" w:fill="auto"/>
          </w:tcPr>
          <w:p w:rsidR="003A61BD" w:rsidRPr="00B32E93" w:rsidRDefault="003A61BD" w:rsidP="000227E0">
            <w:pPr>
              <w:spacing w:line="360" w:lineRule="auto"/>
              <w:jc w:val="both"/>
              <w:rPr>
                <w:rStyle w:val="PGE-Alteraesdestacadas"/>
                <w:rFonts w:asciiTheme="minorHAnsi" w:hAnsiTheme="minorHAnsi" w:cstheme="minorHAnsi"/>
                <w:b w:val="0"/>
                <w:bCs/>
                <w:szCs w:val="22"/>
              </w:rPr>
            </w:pPr>
            <w:r w:rsidRPr="00B32E93">
              <w:rPr>
                <w:rFonts w:ascii="Arial" w:hAnsi="Arial" w:cs="Arial"/>
                <w:bCs/>
                <w:iCs/>
                <w:color w:val="000000"/>
                <w:sz w:val="20"/>
                <w:szCs w:val="20"/>
              </w:rPr>
              <w:t xml:space="preserve">Equipamento de </w:t>
            </w:r>
            <w:proofErr w:type="gramStart"/>
            <w:r w:rsidRPr="00B32E93">
              <w:rPr>
                <w:rFonts w:ascii="Arial" w:hAnsi="Arial" w:cs="Arial"/>
                <w:bCs/>
                <w:iCs/>
                <w:color w:val="000000"/>
                <w:sz w:val="20"/>
                <w:szCs w:val="20"/>
              </w:rPr>
              <w:t>Raio-X</w:t>
            </w:r>
            <w:proofErr w:type="gramEnd"/>
            <w:r w:rsidRPr="00B32E93">
              <w:rPr>
                <w:rFonts w:ascii="Arial" w:hAnsi="Arial" w:cs="Arial"/>
                <w:bCs/>
                <w:iCs/>
                <w:color w:val="000000"/>
                <w:sz w:val="20"/>
                <w:szCs w:val="20"/>
              </w:rPr>
              <w:t xml:space="preserve"> Portátil, marca </w:t>
            </w:r>
            <w:proofErr w:type="spellStart"/>
            <w:r w:rsidRPr="00B32E93">
              <w:rPr>
                <w:rFonts w:ascii="Arial" w:hAnsi="Arial" w:cs="Arial"/>
                <w:bCs/>
                <w:iCs/>
                <w:color w:val="000000"/>
                <w:sz w:val="20"/>
                <w:szCs w:val="20"/>
              </w:rPr>
              <w:t>Limex</w:t>
            </w:r>
            <w:proofErr w:type="spellEnd"/>
            <w:r w:rsidRPr="00B32E93">
              <w:rPr>
                <w:rFonts w:ascii="Arial" w:hAnsi="Arial" w:cs="Arial"/>
                <w:bCs/>
                <w:iCs/>
                <w:color w:val="000000"/>
                <w:sz w:val="20"/>
                <w:szCs w:val="20"/>
              </w:rPr>
              <w:t>, modelo LMT 100/100, Série 0189010049D-049, Patrimônio CRTA 1580</w:t>
            </w:r>
          </w:p>
        </w:tc>
        <w:tc>
          <w:tcPr>
            <w:tcW w:w="1295" w:type="dxa"/>
            <w:shd w:val="clear" w:color="auto" w:fill="auto"/>
          </w:tcPr>
          <w:p w:rsidR="003A61BD" w:rsidRPr="00C5089B" w:rsidRDefault="003A61BD" w:rsidP="000227E0">
            <w:pPr>
              <w:spacing w:line="360" w:lineRule="auto"/>
              <w:jc w:val="center"/>
              <w:rPr>
                <w:rStyle w:val="PGE-Alteraesdestacadas"/>
                <w:rFonts w:asciiTheme="minorHAnsi" w:hAnsiTheme="minorHAnsi" w:cstheme="minorHAnsi"/>
                <w:b w:val="0"/>
                <w:bCs/>
                <w:szCs w:val="22"/>
              </w:rPr>
            </w:pPr>
          </w:p>
        </w:tc>
        <w:tc>
          <w:tcPr>
            <w:tcW w:w="1340" w:type="dxa"/>
          </w:tcPr>
          <w:p w:rsidR="003A61BD" w:rsidRPr="00C5089B" w:rsidRDefault="003A61BD" w:rsidP="000227E0">
            <w:pPr>
              <w:spacing w:line="360" w:lineRule="auto"/>
              <w:jc w:val="center"/>
              <w:rPr>
                <w:rStyle w:val="PGE-Alteraesdestacadas"/>
                <w:rFonts w:asciiTheme="minorHAnsi" w:hAnsiTheme="minorHAnsi" w:cstheme="minorHAnsi"/>
                <w:b w:val="0"/>
                <w:bCs/>
                <w:szCs w:val="22"/>
              </w:rPr>
            </w:pPr>
          </w:p>
        </w:tc>
      </w:tr>
      <w:tr w:rsidR="003A61BD" w:rsidRPr="00C5089B" w:rsidTr="000227E0">
        <w:trPr>
          <w:jc w:val="center"/>
        </w:trPr>
        <w:tc>
          <w:tcPr>
            <w:tcW w:w="703" w:type="dxa"/>
          </w:tcPr>
          <w:p w:rsidR="003A61BD" w:rsidRPr="00B32E93" w:rsidRDefault="003A61BD" w:rsidP="000227E0">
            <w:pPr>
              <w:spacing w:line="360" w:lineRule="auto"/>
              <w:jc w:val="both"/>
              <w:rPr>
                <w:rFonts w:ascii="Arial" w:hAnsi="Arial" w:cs="Arial"/>
                <w:bCs/>
                <w:iCs/>
                <w:color w:val="000000"/>
                <w:sz w:val="20"/>
                <w:szCs w:val="20"/>
              </w:rPr>
            </w:pPr>
          </w:p>
        </w:tc>
        <w:tc>
          <w:tcPr>
            <w:tcW w:w="694" w:type="dxa"/>
          </w:tcPr>
          <w:p w:rsidR="003A61BD" w:rsidRPr="00B32E93" w:rsidRDefault="003A61BD" w:rsidP="000227E0">
            <w:pPr>
              <w:spacing w:line="360" w:lineRule="auto"/>
              <w:jc w:val="both"/>
              <w:rPr>
                <w:rFonts w:ascii="Arial" w:hAnsi="Arial" w:cs="Arial"/>
                <w:bCs/>
                <w:iCs/>
                <w:color w:val="000000"/>
                <w:sz w:val="20"/>
                <w:szCs w:val="20"/>
              </w:rPr>
            </w:pPr>
            <w:r>
              <w:rPr>
                <w:rFonts w:ascii="Arial" w:hAnsi="Arial" w:cs="Arial"/>
                <w:bCs/>
                <w:iCs/>
                <w:color w:val="000000"/>
                <w:sz w:val="20"/>
                <w:szCs w:val="20"/>
              </w:rPr>
              <w:t>01</w:t>
            </w:r>
          </w:p>
        </w:tc>
        <w:tc>
          <w:tcPr>
            <w:tcW w:w="1100" w:type="dxa"/>
          </w:tcPr>
          <w:p w:rsidR="003A61BD" w:rsidRPr="00B32E93" w:rsidRDefault="003A61BD" w:rsidP="000227E0">
            <w:pPr>
              <w:spacing w:line="360" w:lineRule="auto"/>
              <w:jc w:val="both"/>
              <w:rPr>
                <w:rFonts w:ascii="Arial" w:hAnsi="Arial" w:cs="Arial"/>
                <w:bCs/>
                <w:iCs/>
                <w:color w:val="000000"/>
                <w:sz w:val="20"/>
                <w:szCs w:val="20"/>
              </w:rPr>
            </w:pPr>
            <w:r>
              <w:rPr>
                <w:rFonts w:ascii="Arial" w:hAnsi="Arial" w:cs="Arial"/>
                <w:bCs/>
                <w:iCs/>
                <w:color w:val="000000"/>
                <w:sz w:val="20"/>
                <w:szCs w:val="20"/>
              </w:rPr>
              <w:t>2922-0</w:t>
            </w:r>
          </w:p>
        </w:tc>
        <w:tc>
          <w:tcPr>
            <w:tcW w:w="4638" w:type="dxa"/>
            <w:shd w:val="clear" w:color="auto" w:fill="auto"/>
          </w:tcPr>
          <w:p w:rsidR="003A61BD" w:rsidRPr="00B32E93" w:rsidRDefault="003A61BD" w:rsidP="000227E0">
            <w:pPr>
              <w:spacing w:line="360" w:lineRule="auto"/>
              <w:jc w:val="both"/>
              <w:rPr>
                <w:rStyle w:val="PGE-Alteraesdestacadas"/>
                <w:rFonts w:asciiTheme="minorHAnsi" w:hAnsiTheme="minorHAnsi" w:cstheme="minorHAnsi"/>
                <w:b w:val="0"/>
                <w:bCs/>
                <w:szCs w:val="22"/>
              </w:rPr>
            </w:pPr>
            <w:r w:rsidRPr="00B32E93">
              <w:rPr>
                <w:rFonts w:ascii="Arial" w:hAnsi="Arial" w:cs="Arial"/>
                <w:bCs/>
                <w:iCs/>
                <w:color w:val="000000"/>
                <w:sz w:val="20"/>
                <w:szCs w:val="20"/>
              </w:rPr>
              <w:t xml:space="preserve">Equipamento de </w:t>
            </w:r>
            <w:proofErr w:type="gramStart"/>
            <w:r w:rsidRPr="00B32E93">
              <w:rPr>
                <w:rFonts w:ascii="Arial" w:hAnsi="Arial" w:cs="Arial"/>
                <w:bCs/>
                <w:iCs/>
                <w:color w:val="000000"/>
                <w:sz w:val="20"/>
                <w:szCs w:val="20"/>
              </w:rPr>
              <w:t>Raio-X</w:t>
            </w:r>
            <w:proofErr w:type="gramEnd"/>
            <w:r w:rsidRPr="00B32E93">
              <w:rPr>
                <w:rFonts w:ascii="Arial" w:hAnsi="Arial" w:cs="Arial"/>
                <w:bCs/>
                <w:iCs/>
                <w:color w:val="000000"/>
                <w:sz w:val="20"/>
                <w:szCs w:val="20"/>
              </w:rPr>
              <w:t xml:space="preserve"> Portátil, Marca Philips, Modelo </w:t>
            </w:r>
            <w:proofErr w:type="spellStart"/>
            <w:r w:rsidRPr="00B32E93">
              <w:rPr>
                <w:rFonts w:ascii="Arial" w:hAnsi="Arial" w:cs="Arial"/>
                <w:bCs/>
                <w:iCs/>
                <w:color w:val="000000"/>
                <w:sz w:val="20"/>
                <w:szCs w:val="20"/>
              </w:rPr>
              <w:t>Aquilla</w:t>
            </w:r>
            <w:proofErr w:type="spellEnd"/>
            <w:r w:rsidRPr="00B32E93">
              <w:rPr>
                <w:rFonts w:ascii="Arial" w:hAnsi="Arial" w:cs="Arial"/>
                <w:bCs/>
                <w:iCs/>
                <w:color w:val="000000"/>
                <w:sz w:val="20"/>
                <w:szCs w:val="20"/>
              </w:rPr>
              <w:t xml:space="preserve"> Plus 300, Série 01170010574, Patrimônio CRTA 11116</w:t>
            </w:r>
          </w:p>
        </w:tc>
        <w:tc>
          <w:tcPr>
            <w:tcW w:w="1295" w:type="dxa"/>
            <w:shd w:val="clear" w:color="auto" w:fill="auto"/>
          </w:tcPr>
          <w:p w:rsidR="003A61BD" w:rsidRPr="00C5089B" w:rsidRDefault="003A61BD" w:rsidP="000227E0">
            <w:pPr>
              <w:spacing w:line="360" w:lineRule="auto"/>
              <w:jc w:val="center"/>
              <w:rPr>
                <w:rStyle w:val="PGE-Alteraesdestacadas"/>
                <w:rFonts w:asciiTheme="minorHAnsi" w:hAnsiTheme="minorHAnsi" w:cstheme="minorHAnsi"/>
                <w:b w:val="0"/>
                <w:bCs/>
                <w:szCs w:val="22"/>
              </w:rPr>
            </w:pPr>
          </w:p>
        </w:tc>
        <w:tc>
          <w:tcPr>
            <w:tcW w:w="1340" w:type="dxa"/>
          </w:tcPr>
          <w:p w:rsidR="003A61BD" w:rsidRPr="00C5089B" w:rsidRDefault="003A61BD" w:rsidP="000227E0">
            <w:pPr>
              <w:spacing w:line="360" w:lineRule="auto"/>
              <w:jc w:val="center"/>
              <w:rPr>
                <w:rStyle w:val="PGE-Alteraesdestacadas"/>
                <w:rFonts w:asciiTheme="minorHAnsi" w:hAnsiTheme="minorHAnsi" w:cstheme="minorHAnsi"/>
                <w:b w:val="0"/>
                <w:bCs/>
                <w:szCs w:val="22"/>
              </w:rPr>
            </w:pPr>
          </w:p>
        </w:tc>
      </w:tr>
      <w:tr w:rsidR="003A61BD" w:rsidRPr="00C5089B" w:rsidTr="000227E0">
        <w:trPr>
          <w:jc w:val="center"/>
        </w:trPr>
        <w:tc>
          <w:tcPr>
            <w:tcW w:w="703" w:type="dxa"/>
          </w:tcPr>
          <w:p w:rsidR="003A61BD" w:rsidRPr="00B32E93" w:rsidRDefault="003A61BD" w:rsidP="000227E0">
            <w:pPr>
              <w:spacing w:line="360" w:lineRule="auto"/>
              <w:jc w:val="both"/>
              <w:rPr>
                <w:rFonts w:ascii="Arial" w:hAnsi="Arial" w:cs="Arial"/>
                <w:bCs/>
                <w:iCs/>
                <w:color w:val="000000"/>
                <w:sz w:val="20"/>
                <w:szCs w:val="20"/>
              </w:rPr>
            </w:pPr>
          </w:p>
        </w:tc>
        <w:tc>
          <w:tcPr>
            <w:tcW w:w="694" w:type="dxa"/>
          </w:tcPr>
          <w:p w:rsidR="003A61BD" w:rsidRPr="00B32E93" w:rsidRDefault="003A61BD" w:rsidP="000227E0">
            <w:pPr>
              <w:spacing w:line="360" w:lineRule="auto"/>
              <w:jc w:val="both"/>
              <w:rPr>
                <w:rFonts w:ascii="Arial" w:hAnsi="Arial" w:cs="Arial"/>
                <w:bCs/>
                <w:iCs/>
                <w:color w:val="000000"/>
                <w:sz w:val="20"/>
                <w:szCs w:val="20"/>
              </w:rPr>
            </w:pPr>
            <w:r>
              <w:rPr>
                <w:rFonts w:ascii="Arial" w:hAnsi="Arial" w:cs="Arial"/>
                <w:bCs/>
                <w:iCs/>
                <w:color w:val="000000"/>
                <w:sz w:val="20"/>
                <w:szCs w:val="20"/>
              </w:rPr>
              <w:t>01</w:t>
            </w:r>
          </w:p>
        </w:tc>
        <w:tc>
          <w:tcPr>
            <w:tcW w:w="1100" w:type="dxa"/>
          </w:tcPr>
          <w:p w:rsidR="003A61BD" w:rsidRPr="00B32E93" w:rsidRDefault="003A61BD" w:rsidP="000227E0">
            <w:pPr>
              <w:spacing w:line="360" w:lineRule="auto"/>
              <w:jc w:val="both"/>
              <w:rPr>
                <w:rFonts w:ascii="Arial" w:hAnsi="Arial" w:cs="Arial"/>
                <w:bCs/>
                <w:iCs/>
                <w:color w:val="000000"/>
                <w:sz w:val="20"/>
                <w:szCs w:val="20"/>
              </w:rPr>
            </w:pPr>
            <w:r>
              <w:rPr>
                <w:rFonts w:ascii="Arial" w:hAnsi="Arial" w:cs="Arial"/>
                <w:bCs/>
                <w:iCs/>
                <w:color w:val="000000"/>
                <w:sz w:val="20"/>
                <w:szCs w:val="20"/>
              </w:rPr>
              <w:t>17194-8</w:t>
            </w:r>
          </w:p>
        </w:tc>
        <w:tc>
          <w:tcPr>
            <w:tcW w:w="4638" w:type="dxa"/>
            <w:shd w:val="clear" w:color="auto" w:fill="auto"/>
          </w:tcPr>
          <w:p w:rsidR="003A61BD" w:rsidRPr="00B32E93" w:rsidRDefault="003A61BD" w:rsidP="000227E0">
            <w:pPr>
              <w:spacing w:line="360" w:lineRule="auto"/>
              <w:jc w:val="both"/>
              <w:rPr>
                <w:rStyle w:val="PGE-Alteraesdestacadas"/>
                <w:rFonts w:asciiTheme="minorHAnsi" w:hAnsiTheme="minorHAnsi" w:cstheme="minorHAnsi"/>
                <w:b w:val="0"/>
                <w:bCs/>
                <w:szCs w:val="22"/>
              </w:rPr>
            </w:pPr>
            <w:r w:rsidRPr="00B32E93">
              <w:rPr>
                <w:rFonts w:ascii="Arial" w:hAnsi="Arial" w:cs="Arial"/>
                <w:bCs/>
                <w:iCs/>
                <w:color w:val="000000"/>
                <w:sz w:val="20"/>
                <w:szCs w:val="20"/>
              </w:rPr>
              <w:t xml:space="preserve">Equipamento de </w:t>
            </w:r>
            <w:proofErr w:type="gramStart"/>
            <w:r w:rsidRPr="00B32E93">
              <w:rPr>
                <w:rFonts w:ascii="Arial" w:hAnsi="Arial" w:cs="Arial"/>
                <w:bCs/>
                <w:iCs/>
                <w:color w:val="000000"/>
                <w:sz w:val="20"/>
                <w:szCs w:val="20"/>
              </w:rPr>
              <w:t>Raio-X</w:t>
            </w:r>
            <w:proofErr w:type="gramEnd"/>
            <w:r w:rsidRPr="00B32E93">
              <w:rPr>
                <w:rFonts w:ascii="Arial" w:hAnsi="Arial" w:cs="Arial"/>
                <w:bCs/>
                <w:iCs/>
                <w:color w:val="000000"/>
                <w:sz w:val="20"/>
                <w:szCs w:val="20"/>
              </w:rPr>
              <w:t xml:space="preserve"> CR, Marca Konica, Modelo </w:t>
            </w:r>
            <w:proofErr w:type="spellStart"/>
            <w:r w:rsidRPr="00B32E93">
              <w:rPr>
                <w:rFonts w:ascii="Arial" w:hAnsi="Arial" w:cs="Arial"/>
                <w:bCs/>
                <w:iCs/>
                <w:color w:val="000000"/>
                <w:sz w:val="20"/>
                <w:szCs w:val="20"/>
              </w:rPr>
              <w:t>Régius</w:t>
            </w:r>
            <w:proofErr w:type="spellEnd"/>
            <w:r w:rsidRPr="00B32E93">
              <w:rPr>
                <w:rFonts w:ascii="Arial" w:hAnsi="Arial" w:cs="Arial"/>
                <w:bCs/>
                <w:iCs/>
                <w:color w:val="000000"/>
                <w:sz w:val="20"/>
                <w:szCs w:val="20"/>
              </w:rPr>
              <w:t xml:space="preserve"> 110 HQ, Série 090208547, Patrimônio CRTA 11965</w:t>
            </w:r>
          </w:p>
        </w:tc>
        <w:tc>
          <w:tcPr>
            <w:tcW w:w="1295" w:type="dxa"/>
            <w:shd w:val="clear" w:color="auto" w:fill="auto"/>
          </w:tcPr>
          <w:p w:rsidR="003A61BD" w:rsidRPr="00C5089B" w:rsidRDefault="003A61BD" w:rsidP="000227E0">
            <w:pPr>
              <w:spacing w:line="360" w:lineRule="auto"/>
              <w:jc w:val="center"/>
              <w:rPr>
                <w:rStyle w:val="PGE-Alteraesdestacadas"/>
                <w:rFonts w:asciiTheme="minorHAnsi" w:hAnsiTheme="minorHAnsi" w:cstheme="minorHAnsi"/>
                <w:b w:val="0"/>
                <w:bCs/>
                <w:szCs w:val="22"/>
              </w:rPr>
            </w:pPr>
          </w:p>
        </w:tc>
        <w:tc>
          <w:tcPr>
            <w:tcW w:w="1340" w:type="dxa"/>
          </w:tcPr>
          <w:p w:rsidR="003A61BD" w:rsidRPr="00C5089B" w:rsidRDefault="003A61BD" w:rsidP="000227E0">
            <w:pPr>
              <w:spacing w:line="360" w:lineRule="auto"/>
              <w:jc w:val="center"/>
              <w:rPr>
                <w:rStyle w:val="PGE-Alteraesdestacadas"/>
                <w:rFonts w:asciiTheme="minorHAnsi" w:hAnsiTheme="minorHAnsi" w:cstheme="minorHAnsi"/>
                <w:b w:val="0"/>
                <w:bCs/>
                <w:szCs w:val="22"/>
              </w:rPr>
            </w:pPr>
          </w:p>
        </w:tc>
      </w:tr>
      <w:tr w:rsidR="003A61BD" w:rsidRPr="00C5089B" w:rsidTr="000227E0">
        <w:trPr>
          <w:jc w:val="center"/>
        </w:trPr>
        <w:tc>
          <w:tcPr>
            <w:tcW w:w="703" w:type="dxa"/>
          </w:tcPr>
          <w:p w:rsidR="003A61BD" w:rsidRDefault="003A61BD" w:rsidP="000227E0">
            <w:pPr>
              <w:spacing w:line="360" w:lineRule="auto"/>
              <w:jc w:val="both"/>
            </w:pPr>
          </w:p>
        </w:tc>
        <w:tc>
          <w:tcPr>
            <w:tcW w:w="694" w:type="dxa"/>
          </w:tcPr>
          <w:p w:rsidR="003A61BD" w:rsidRDefault="003A61BD" w:rsidP="000227E0">
            <w:pPr>
              <w:spacing w:line="360" w:lineRule="auto"/>
              <w:jc w:val="both"/>
            </w:pPr>
            <w:r>
              <w:t>01</w:t>
            </w:r>
          </w:p>
        </w:tc>
        <w:tc>
          <w:tcPr>
            <w:tcW w:w="1100" w:type="dxa"/>
          </w:tcPr>
          <w:p w:rsidR="003A61BD" w:rsidRDefault="003A61BD" w:rsidP="000227E0">
            <w:pPr>
              <w:spacing w:line="360" w:lineRule="auto"/>
              <w:jc w:val="both"/>
            </w:pPr>
            <w:r>
              <w:t>18444-6</w:t>
            </w:r>
          </w:p>
        </w:tc>
        <w:tc>
          <w:tcPr>
            <w:tcW w:w="4638" w:type="dxa"/>
            <w:shd w:val="clear" w:color="auto" w:fill="auto"/>
          </w:tcPr>
          <w:p w:rsidR="003A61BD" w:rsidRPr="003A61BD" w:rsidRDefault="003A61BD" w:rsidP="000227E0">
            <w:pPr>
              <w:spacing w:line="360" w:lineRule="auto"/>
              <w:jc w:val="both"/>
              <w:rPr>
                <w:rFonts w:ascii="Arial" w:hAnsi="Arial" w:cs="Arial"/>
                <w:bCs/>
                <w:iCs/>
                <w:color w:val="000000"/>
                <w:sz w:val="20"/>
                <w:szCs w:val="20"/>
              </w:rPr>
            </w:pPr>
            <w:r w:rsidRPr="003A61BD">
              <w:rPr>
                <w:rFonts w:ascii="Arial" w:hAnsi="Arial" w:cs="Arial"/>
                <w:sz w:val="20"/>
                <w:szCs w:val="20"/>
              </w:rPr>
              <w:t>FORNECIMENTO DE SISTEMA PACS PARA ARMAZENAMENTO E DISTRIBUIÇÃO DAS IMAGENS DE RAIOS-X - Hardware e nobreak compatível com o sistema incluso compatível com o sistema incluso</w:t>
            </w:r>
          </w:p>
        </w:tc>
        <w:tc>
          <w:tcPr>
            <w:tcW w:w="1295" w:type="dxa"/>
            <w:shd w:val="clear" w:color="auto" w:fill="auto"/>
          </w:tcPr>
          <w:p w:rsidR="003A61BD" w:rsidRPr="00C5089B" w:rsidRDefault="003A61BD" w:rsidP="000227E0">
            <w:pPr>
              <w:spacing w:line="360" w:lineRule="auto"/>
              <w:jc w:val="center"/>
              <w:rPr>
                <w:rStyle w:val="PGE-Alteraesdestacadas"/>
                <w:rFonts w:asciiTheme="minorHAnsi" w:hAnsiTheme="minorHAnsi" w:cstheme="minorHAnsi"/>
                <w:b w:val="0"/>
                <w:bCs/>
                <w:szCs w:val="22"/>
              </w:rPr>
            </w:pPr>
          </w:p>
        </w:tc>
        <w:tc>
          <w:tcPr>
            <w:tcW w:w="1340" w:type="dxa"/>
          </w:tcPr>
          <w:p w:rsidR="003A61BD" w:rsidRPr="00C5089B" w:rsidRDefault="003A61BD" w:rsidP="000227E0">
            <w:pPr>
              <w:spacing w:line="360" w:lineRule="auto"/>
              <w:jc w:val="center"/>
              <w:rPr>
                <w:rStyle w:val="PGE-Alteraesdestacadas"/>
                <w:rFonts w:asciiTheme="minorHAnsi" w:hAnsiTheme="minorHAnsi" w:cstheme="minorHAnsi"/>
                <w:b w:val="0"/>
                <w:bCs/>
                <w:szCs w:val="22"/>
              </w:rPr>
            </w:pPr>
          </w:p>
        </w:tc>
      </w:tr>
    </w:tbl>
    <w:p w:rsidR="00CD5132" w:rsidRPr="00DF4097" w:rsidRDefault="00CD5132" w:rsidP="00CD5132"/>
    <w:p w:rsidR="00CD5132" w:rsidRPr="004827F2" w:rsidRDefault="00CD5132" w:rsidP="00CD5132">
      <w:pPr>
        <w:pStyle w:val="Nivel2"/>
      </w:pPr>
      <w:r>
        <w:t>O presente Termo de Contrato v</w:t>
      </w:r>
      <w:r w:rsidRPr="004827F2">
        <w:t>incula</w:t>
      </w:r>
      <w:r>
        <w:t>-se à seguinte documentação</w:t>
      </w:r>
      <w:r w:rsidRPr="004827F2">
        <w:t>,</w:t>
      </w:r>
      <w:r>
        <w:t xml:space="preserve"> que se considera parte integrante deste instrumento,</w:t>
      </w:r>
      <w:r w:rsidRPr="004827F2">
        <w:t xml:space="preserve"> independentemente de transcrição:</w:t>
      </w:r>
    </w:p>
    <w:p w:rsidR="00CD5132" w:rsidRPr="004827F2" w:rsidRDefault="00CD5132" w:rsidP="00CD5132">
      <w:pPr>
        <w:pStyle w:val="Nivel3"/>
      </w:pPr>
      <w:r w:rsidRPr="004827F2">
        <w:t xml:space="preserve">O </w:t>
      </w:r>
      <w:r w:rsidRPr="004E64AA">
        <w:t>Termo</w:t>
      </w:r>
      <w:r w:rsidRPr="004827F2">
        <w:t xml:space="preserve"> de Referência;</w:t>
      </w:r>
    </w:p>
    <w:p w:rsidR="00CD5132" w:rsidRPr="004827F2" w:rsidRDefault="00CD5132" w:rsidP="00CD5132">
      <w:pPr>
        <w:pStyle w:val="Nivel3"/>
      </w:pPr>
      <w:r w:rsidRPr="004827F2">
        <w:t xml:space="preserve">O Edital </w:t>
      </w:r>
      <w:r w:rsidRPr="004E64AA">
        <w:t>da</w:t>
      </w:r>
      <w:r w:rsidRPr="004827F2">
        <w:t xml:space="preserve"> Licitação;</w:t>
      </w:r>
    </w:p>
    <w:p w:rsidR="00CD5132" w:rsidRPr="004827F2" w:rsidRDefault="00CD5132" w:rsidP="00CD5132">
      <w:pPr>
        <w:pStyle w:val="Nivel3"/>
      </w:pPr>
      <w:r w:rsidRPr="004827F2">
        <w:t xml:space="preserve">A </w:t>
      </w:r>
      <w:r w:rsidRPr="004E64AA">
        <w:t>Proposta</w:t>
      </w:r>
      <w:r w:rsidRPr="004827F2">
        <w:t xml:space="preserve"> do contratado;</w:t>
      </w:r>
      <w:r>
        <w:t xml:space="preserve"> </w:t>
      </w:r>
      <w:proofErr w:type="gramStart"/>
      <w:r>
        <w:t>e</w:t>
      </w:r>
      <w:proofErr w:type="gramEnd"/>
    </w:p>
    <w:p w:rsidR="00CD5132" w:rsidRDefault="00CD5132" w:rsidP="00CD5132">
      <w:pPr>
        <w:pStyle w:val="Nivel3"/>
      </w:pPr>
      <w:r w:rsidRPr="004827F2">
        <w:t xml:space="preserve">Eventuais </w:t>
      </w:r>
      <w:r w:rsidRPr="004E64AA">
        <w:t>anexos</w:t>
      </w:r>
      <w:r w:rsidRPr="004827F2">
        <w:t xml:space="preserve"> dos documentos supracitados.</w:t>
      </w:r>
    </w:p>
    <w:p w:rsidR="00CD5132" w:rsidRPr="004827F2" w:rsidRDefault="00CD5132" w:rsidP="00CD5132">
      <w:pPr>
        <w:pStyle w:val="Nivel2"/>
      </w:pPr>
      <w:r w:rsidRPr="003F41AD">
        <w:t>O fornecimento do objeto será</w:t>
      </w:r>
      <w:r>
        <w:t xml:space="preserve"> </w:t>
      </w:r>
      <w:r w:rsidRPr="00997A9A">
        <w:rPr>
          <w:i/>
          <w:iCs/>
          <w:color w:val="FF0000"/>
        </w:rPr>
        <w:t xml:space="preserve">com entrega </w:t>
      </w:r>
      <w:r w:rsidR="00B32E93">
        <w:rPr>
          <w:i/>
          <w:iCs/>
          <w:color w:val="FF0000"/>
        </w:rPr>
        <w:t>imediata</w:t>
      </w:r>
      <w:r>
        <w:rPr>
          <w:i/>
          <w:iCs/>
          <w:color w:val="FF0000"/>
        </w:rPr>
        <w:t>.</w:t>
      </w:r>
    </w:p>
    <w:p w:rsidR="00CD5132" w:rsidRPr="004827F2" w:rsidRDefault="00CD5132" w:rsidP="00CD5132">
      <w:pPr>
        <w:pStyle w:val="Nivel01"/>
        <w:spacing w:beforeLines="0" w:before="240" w:afterLines="0" w:after="0" w:line="240" w:lineRule="auto"/>
        <w:ind w:left="0" w:firstLine="0"/>
        <w:rPr>
          <w:color w:val="FFFFFF" w:themeColor="background1"/>
        </w:rPr>
      </w:pPr>
      <w:r w:rsidRPr="004827F2">
        <w:t>CLÁUSULA SEGUNDA – VIGÊNCIA E PRORROGAÇÃO</w:t>
      </w:r>
    </w:p>
    <w:p w:rsidR="00CD5132" w:rsidRPr="00221F7A" w:rsidRDefault="00CD5132" w:rsidP="00CD5132">
      <w:pPr>
        <w:pStyle w:val="Nvel2-Red"/>
      </w:pPr>
      <w:r w:rsidRPr="004827F2">
        <w:t xml:space="preserve">O prazo de vigência da contratação é </w:t>
      </w:r>
      <w:proofErr w:type="gramStart"/>
      <w:r w:rsidRPr="004827F2">
        <w:t>de ...</w:t>
      </w:r>
      <w:proofErr w:type="gramEnd"/>
      <w:r w:rsidRPr="004827F2">
        <w:t xml:space="preserve">........................... </w:t>
      </w:r>
      <w:proofErr w:type="gramStart"/>
      <w:r w:rsidRPr="004827F2">
        <w:t>contados</w:t>
      </w:r>
      <w:proofErr w:type="gramEnd"/>
      <w:r w:rsidRPr="004827F2">
        <w:t xml:space="preserve"> do(a) ............................., na </w:t>
      </w:r>
      <w:r w:rsidRPr="004E64AA">
        <w:t>forma</w:t>
      </w:r>
      <w:r w:rsidRPr="004827F2">
        <w:t xml:space="preserve"> do </w:t>
      </w:r>
      <w:hyperlink r:id="rId100" w:anchor="art105" w:history="1">
        <w:r w:rsidRPr="00833827">
          <w:rPr>
            <w:rStyle w:val="Hyperlink"/>
            <w:color w:val="FF0000"/>
          </w:rPr>
          <w:t>artigo 105 da Lei n° 14.133, de 2021</w:t>
        </w:r>
      </w:hyperlink>
      <w:r w:rsidRPr="00221F7A">
        <w:t>.</w:t>
      </w:r>
    </w:p>
    <w:p w:rsidR="00CD5132" w:rsidRDefault="00CD5132" w:rsidP="00CD5132">
      <w:pPr>
        <w:pStyle w:val="Nvel3-R"/>
      </w:pPr>
      <w:r w:rsidRPr="004827F2">
        <w:t xml:space="preserve">O prazo de </w:t>
      </w:r>
      <w:r w:rsidRPr="004E64AA">
        <w:t>vigência</w:t>
      </w:r>
      <w:r w:rsidRPr="004827F2">
        <w:t xml:space="preserve"> será automaticamente prorrogado, independentemente de termo aditivo, quando o objeto não for concluído no período firmado acima, </w:t>
      </w:r>
      <w:r w:rsidRPr="003C352C">
        <w:t>desde que justificadamente, pelo prazo necessário à conclusão do objeto, caso em que deverá a Administração providenciar a readequação do cronograma fixado para o contrato</w:t>
      </w:r>
      <w:r>
        <w:t>.</w:t>
      </w:r>
    </w:p>
    <w:p w:rsidR="00CD5132" w:rsidRDefault="00CD5132" w:rsidP="00CD5132">
      <w:pPr>
        <w:pStyle w:val="Nvel3-R"/>
      </w:pPr>
      <w:r w:rsidRPr="003C352C">
        <w:t xml:space="preserve">Quando a não conclusão do objeto da contratação decorrer </w:t>
      </w:r>
      <w:r w:rsidRPr="004827F2">
        <w:t xml:space="preserve">de culpa do </w:t>
      </w:r>
      <w:r>
        <w:t>C</w:t>
      </w:r>
      <w:r w:rsidRPr="004827F2">
        <w:t>ontratado</w:t>
      </w:r>
      <w:r>
        <w:t>:</w:t>
      </w:r>
    </w:p>
    <w:p w:rsidR="00CD5132" w:rsidRDefault="00CD5132" w:rsidP="00CD5132">
      <w:pPr>
        <w:pStyle w:val="Nivel4"/>
      </w:pPr>
      <w:r w:rsidRPr="00997A9A">
        <w:rPr>
          <w:i/>
          <w:iCs/>
          <w:color w:val="FF0000"/>
        </w:rPr>
        <w:lastRenderedPageBreak/>
        <w:t>O Contratado será constituído em mora, aplicáveis a ele as respectivas sanções administrativas;</w:t>
      </w:r>
      <w:r w:rsidRPr="004827F2" w:rsidDel="003C352C">
        <w:t xml:space="preserve"> </w:t>
      </w:r>
    </w:p>
    <w:p w:rsidR="00CD5132" w:rsidRPr="00997A9A" w:rsidRDefault="00CD5132" w:rsidP="00CD5132">
      <w:pPr>
        <w:pStyle w:val="Nivel4"/>
      </w:pPr>
      <w:r w:rsidRPr="00953E83">
        <w:rPr>
          <w:i/>
          <w:iCs/>
          <w:color w:val="FF0000"/>
        </w:rPr>
        <w:t xml:space="preserve">O Contratante poderá optar pela extinção do contrato e, nesse caso, adotará as medidas admitidas em lei para a continuidade da execução contratual, nos termos do parágrafo único do artigo 111 da </w:t>
      </w:r>
      <w:hyperlink r:id="rId101" w:history="1">
        <w:r w:rsidRPr="00833827">
          <w:rPr>
            <w:rStyle w:val="Hyperlink"/>
            <w:i/>
            <w:iCs/>
            <w:color w:val="FF0000"/>
          </w:rPr>
          <w:t>Lei nº 14.133, de 2021</w:t>
        </w:r>
      </w:hyperlink>
      <w:r w:rsidRPr="00953E83">
        <w:rPr>
          <w:i/>
          <w:iCs/>
          <w:color w:val="FF0000"/>
        </w:rPr>
        <w:t>.</w:t>
      </w:r>
    </w:p>
    <w:p w:rsidR="00CD5132" w:rsidRPr="003C352C" w:rsidRDefault="00CD5132" w:rsidP="00CD5132">
      <w:pPr>
        <w:pStyle w:val="Nvel3-R"/>
      </w:pPr>
      <w:r w:rsidRPr="003C352C">
        <w:t>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rsidR="00CD5132" w:rsidRPr="004827F2" w:rsidRDefault="00CD5132" w:rsidP="00CD5132">
      <w:pPr>
        <w:pStyle w:val="Nivel01"/>
        <w:spacing w:beforeLines="0" w:before="240" w:afterLines="0" w:after="0" w:line="240" w:lineRule="auto"/>
        <w:ind w:left="0" w:firstLine="0"/>
        <w:rPr>
          <w:color w:val="FFFFFF" w:themeColor="background1"/>
        </w:rPr>
      </w:pPr>
      <w:r w:rsidRPr="004827F2">
        <w:t>CLÁUSULA TERCEIRA – MODELOS DE EXECUÇÃO E GESTÃO CONTRATUAIS (</w:t>
      </w:r>
      <w:hyperlink r:id="rId102" w:anchor="art92" w:history="1">
        <w:r w:rsidRPr="004827F2">
          <w:rPr>
            <w:rStyle w:val="Hyperlink"/>
          </w:rPr>
          <w:t>art. 92, IV, VII e XVIII)</w:t>
        </w:r>
        <w:proofErr w:type="gramStart"/>
      </w:hyperlink>
      <w:proofErr w:type="gramEnd"/>
    </w:p>
    <w:p w:rsidR="00CD5132" w:rsidRPr="004827F2" w:rsidRDefault="00CD5132" w:rsidP="00CD5132">
      <w:pPr>
        <w:pStyle w:val="Nivel2"/>
      </w:pPr>
      <w:r>
        <w:t>A forma de fornecimento</w:t>
      </w:r>
      <w:r w:rsidRPr="004827F2">
        <w:t xml:space="preserve">, os modelos de gestão e de execução, assim como os prazos e condições de </w:t>
      </w:r>
      <w:r>
        <w:t xml:space="preserve">início, </w:t>
      </w:r>
      <w:r w:rsidRPr="004827F2">
        <w:t xml:space="preserve">conclusão, </w:t>
      </w:r>
      <w:proofErr w:type="gramStart"/>
      <w:r w:rsidRPr="004827F2">
        <w:t>entrega</w:t>
      </w:r>
      <w:proofErr w:type="gramEnd"/>
      <w:r w:rsidRPr="004827F2">
        <w:t>, observação e recebimento do objeto</w:t>
      </w:r>
      <w:r>
        <w:t>, e critérios de medição,</w:t>
      </w:r>
      <w:r w:rsidRPr="004827F2">
        <w:t xml:space="preserve"> constam no Termo de Referência, </w:t>
      </w:r>
      <w:r>
        <w:t>que constitui parte integrante</w:t>
      </w:r>
      <w:r w:rsidRPr="004827F2">
        <w:t xml:space="preserve"> </w:t>
      </w:r>
      <w:r>
        <w:t>d</w:t>
      </w:r>
      <w:r w:rsidRPr="004827F2">
        <w:t>este Contrato.</w:t>
      </w:r>
    </w:p>
    <w:p w:rsidR="00CD5132" w:rsidRPr="004827F2" w:rsidRDefault="00CD5132" w:rsidP="00CD5132">
      <w:pPr>
        <w:pStyle w:val="Nivel01"/>
        <w:spacing w:beforeLines="0" w:before="240" w:afterLines="0" w:after="0" w:line="240" w:lineRule="auto"/>
        <w:ind w:left="0" w:firstLine="0"/>
        <w:rPr>
          <w:color w:val="FFFFFF" w:themeColor="background1"/>
        </w:rPr>
      </w:pPr>
      <w:r w:rsidRPr="004827F2">
        <w:t>CLÁUSULA QUARTA – SUBCONTRATAÇÃO</w:t>
      </w:r>
    </w:p>
    <w:p w:rsidR="00CD5132" w:rsidRPr="004827F2" w:rsidRDefault="00CD5132" w:rsidP="00CD5132">
      <w:pPr>
        <w:pStyle w:val="Nvel2-Red"/>
      </w:pPr>
      <w:r w:rsidRPr="004827F2">
        <w:t xml:space="preserve">Não será admitida a </w:t>
      </w:r>
      <w:r w:rsidRPr="004E64AA">
        <w:t>subcontratação</w:t>
      </w:r>
      <w:r>
        <w:t>, cessão ou transferência, total ou parcial,</w:t>
      </w:r>
      <w:r w:rsidRPr="004827F2">
        <w:t xml:space="preserve"> do objeto contratual.</w:t>
      </w:r>
    </w:p>
    <w:p w:rsidR="00CD5132" w:rsidRPr="00362E67" w:rsidRDefault="00CD5132" w:rsidP="00CD5132">
      <w:pPr>
        <w:pStyle w:val="Nivel01"/>
        <w:spacing w:beforeLines="0" w:before="240" w:afterLines="0" w:after="0" w:line="240" w:lineRule="auto"/>
        <w:ind w:left="0" w:firstLine="0"/>
        <w:rPr>
          <w:color w:val="FFFFFF" w:themeColor="background1"/>
        </w:rPr>
      </w:pPr>
      <w:r w:rsidRPr="004827F2">
        <w:t xml:space="preserve">CLÁUSULA QUINTA </w:t>
      </w:r>
      <w:r>
        <w:t>–</w:t>
      </w:r>
      <w:r w:rsidRPr="004827F2">
        <w:t xml:space="preserve"> PREÇO</w:t>
      </w:r>
      <w:r>
        <w:t xml:space="preserve"> </w:t>
      </w:r>
      <w:r w:rsidRPr="004827F2">
        <w:t>(</w:t>
      </w:r>
      <w:hyperlink r:id="rId103" w:anchor="art92" w:history="1">
        <w:r w:rsidRPr="004827F2">
          <w:rPr>
            <w:rStyle w:val="Hyperlink"/>
          </w:rPr>
          <w:t>art. 92, V)</w:t>
        </w:r>
        <w:proofErr w:type="gramStart"/>
      </w:hyperlink>
      <w:proofErr w:type="gramEnd"/>
    </w:p>
    <w:p w:rsidR="00CD5132" w:rsidRPr="004827F2" w:rsidRDefault="00CD5132" w:rsidP="00CD5132">
      <w:pPr>
        <w:pStyle w:val="Nvel2-Red"/>
      </w:pPr>
      <w:r w:rsidRPr="004827F2">
        <w:rPr>
          <w:lang w:eastAsia="en-US"/>
        </w:rPr>
        <w:t xml:space="preserve">O valor mensal da </w:t>
      </w:r>
      <w:r w:rsidRPr="004E64AA">
        <w:t>contratação</w:t>
      </w:r>
      <w:r w:rsidRPr="004827F2">
        <w:rPr>
          <w:lang w:eastAsia="en-US"/>
        </w:rPr>
        <w:t xml:space="preserve"> é de </w:t>
      </w:r>
      <w:proofErr w:type="gramStart"/>
      <w:r w:rsidRPr="004827F2">
        <w:rPr>
          <w:lang w:eastAsia="en-US"/>
        </w:rPr>
        <w:t>R$ ...</w:t>
      </w:r>
      <w:proofErr w:type="gramEnd"/>
      <w:r w:rsidRPr="004827F2">
        <w:rPr>
          <w:lang w:eastAsia="en-US"/>
        </w:rPr>
        <w:t>....... (</w:t>
      </w:r>
      <w:proofErr w:type="gramStart"/>
      <w:r w:rsidRPr="004827F2">
        <w:rPr>
          <w:lang w:eastAsia="en-US"/>
        </w:rPr>
        <w:t>.....</w:t>
      </w:r>
      <w:proofErr w:type="gramEnd"/>
      <w:r w:rsidRPr="004827F2">
        <w:rPr>
          <w:lang w:eastAsia="en-US"/>
        </w:rPr>
        <w:t>), perfazendo o valor total de R$ ....... (</w:t>
      </w:r>
      <w:proofErr w:type="gramStart"/>
      <w:r w:rsidRPr="004827F2">
        <w:rPr>
          <w:lang w:eastAsia="en-US"/>
        </w:rPr>
        <w:t>....</w:t>
      </w:r>
      <w:proofErr w:type="gramEnd"/>
      <w:r w:rsidRPr="004827F2">
        <w:rPr>
          <w:lang w:eastAsia="en-US"/>
        </w:rPr>
        <w:t>).</w:t>
      </w:r>
    </w:p>
    <w:p w:rsidR="00CD5132" w:rsidRPr="004827F2" w:rsidRDefault="00CD5132" w:rsidP="00CD5132">
      <w:pPr>
        <w:pStyle w:val="Nivel2"/>
      </w:pPr>
      <w:r w:rsidRPr="004827F2">
        <w:t>No valor acima estão incluíd</w:t>
      </w:r>
      <w:r>
        <w:t>o</w:t>
      </w:r>
      <w:r w:rsidRPr="004827F2">
        <w:t>s</w:t>
      </w:r>
      <w:r>
        <w:t>, além do lucro,</w:t>
      </w:r>
      <w:r w:rsidRPr="004827F2">
        <w:t xml:space="preserve"> todas as despesas diretas e indiretas decorrentes da execução do objeto, </w:t>
      </w:r>
      <w:r w:rsidRPr="004E64AA">
        <w:t>inclusive</w:t>
      </w:r>
      <w:r w:rsidRPr="004827F2">
        <w:t xml:space="preserve"> tributos e/ou impostos, encargos sociais, trabalhistas, previdenciários, fiscais e comerciais incidentes, taxa de administração, frete, seguro e outros necessários ao cumprimento integral do objeto da contratação.</w:t>
      </w:r>
    </w:p>
    <w:p w:rsidR="00CD5132" w:rsidRDefault="00CD5132" w:rsidP="00CD5132">
      <w:pPr>
        <w:pStyle w:val="Nvel2-Red"/>
      </w:pPr>
      <w:r w:rsidRPr="004827F2">
        <w:t xml:space="preserve">O valor </w:t>
      </w:r>
      <w:r>
        <w:t>indicado nesta cláusula</w:t>
      </w:r>
      <w:r w:rsidRPr="004827F2">
        <w:t xml:space="preserve"> é meramente estimativo, de forma que os pagamentos devidos ao contratado dependerão dos quantitativos efetivamente </w:t>
      </w:r>
      <w:r>
        <w:t xml:space="preserve">demandados, medidos e </w:t>
      </w:r>
      <w:r w:rsidRPr="004827F2">
        <w:t>fornecidos.</w:t>
      </w:r>
    </w:p>
    <w:p w:rsidR="00CD5132" w:rsidRPr="00BA7FC1" w:rsidRDefault="00CD5132" w:rsidP="00CD5132">
      <w:pPr>
        <w:pStyle w:val="Nvel2-Red"/>
      </w:pPr>
      <w:r w:rsidRPr="00BA7FC1">
        <w:t xml:space="preserve">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04" w:history="1">
        <w:r w:rsidRPr="00833827">
          <w:rPr>
            <w:rStyle w:val="Hyperlink"/>
            <w:color w:val="FF0000"/>
          </w:rPr>
          <w:t>Lei Complementar nº 123, de 2006</w:t>
        </w:r>
      </w:hyperlink>
      <w:r w:rsidRPr="00BA7FC1">
        <w:t>, não poderá deixar de cumprir as obrigações avençadas perante a Administração, tampouco requerer o reequilíbrio econômico-financeiro, com base na alegação de que a sua proposta levou em consideração as vantagens daquele regime tributário diferenciado.</w:t>
      </w:r>
    </w:p>
    <w:p w:rsidR="00CD5132" w:rsidRPr="004827F2" w:rsidRDefault="00CD5132" w:rsidP="00CD5132">
      <w:pPr>
        <w:pStyle w:val="Nivel01"/>
        <w:spacing w:beforeLines="0" w:before="240" w:afterLines="0" w:after="0" w:line="240" w:lineRule="auto"/>
        <w:ind w:left="0" w:firstLine="0"/>
        <w:rPr>
          <w:color w:val="FFFFFF" w:themeColor="background1"/>
        </w:rPr>
      </w:pPr>
      <w:r w:rsidRPr="004827F2">
        <w:lastRenderedPageBreak/>
        <w:t>CLÁUSULA SEXTA - PAGAMENTO (</w:t>
      </w:r>
      <w:hyperlink r:id="rId105" w:anchor="art92" w:history="1">
        <w:r w:rsidRPr="004827F2">
          <w:rPr>
            <w:rStyle w:val="Hyperlink"/>
          </w:rPr>
          <w:t>art. 92, V e VI</w:t>
        </w:r>
      </w:hyperlink>
      <w:proofErr w:type="gramStart"/>
      <w:r w:rsidRPr="004827F2">
        <w:t>)</w:t>
      </w:r>
      <w:proofErr w:type="gramEnd"/>
    </w:p>
    <w:p w:rsidR="00CD5132" w:rsidRPr="004827F2" w:rsidRDefault="00CD5132" w:rsidP="00CD5132">
      <w:pPr>
        <w:pStyle w:val="Nivel2"/>
      </w:pPr>
      <w:r w:rsidRPr="004827F2">
        <w:t xml:space="preserve">O prazo </w:t>
      </w:r>
      <w:r w:rsidRPr="004E64AA">
        <w:t>para</w:t>
      </w:r>
      <w:r w:rsidRPr="004827F2">
        <w:t xml:space="preserve"> pagamento </w:t>
      </w:r>
      <w:r w:rsidRPr="004827F2">
        <w:rPr>
          <w:color w:val="auto"/>
          <w:lang w:eastAsia="en-US"/>
        </w:rPr>
        <w:t>ao contratado</w:t>
      </w:r>
      <w:r w:rsidRPr="004827F2">
        <w:t xml:space="preserve"> e demais condições a ele referentes encontram-se definidos no Termo de Referência, </w:t>
      </w:r>
      <w:r>
        <w:t>que constitui parte integrante</w:t>
      </w:r>
      <w:r w:rsidRPr="004827F2">
        <w:t xml:space="preserve"> </w:t>
      </w:r>
      <w:r>
        <w:t>d</w:t>
      </w:r>
      <w:r w:rsidRPr="004827F2">
        <w:t>este Contrato.</w:t>
      </w:r>
    </w:p>
    <w:p w:rsidR="00CD5132" w:rsidRPr="004827F2" w:rsidRDefault="00CD5132" w:rsidP="00CD5132">
      <w:pPr>
        <w:pStyle w:val="Nivel01"/>
        <w:spacing w:beforeLines="0" w:before="240" w:afterLines="0" w:after="0" w:line="240" w:lineRule="auto"/>
        <w:ind w:left="0" w:firstLine="0"/>
        <w:rPr>
          <w:color w:val="FFFFFF" w:themeColor="background1"/>
        </w:rPr>
      </w:pPr>
      <w:r w:rsidRPr="004827F2">
        <w:t xml:space="preserve">CLÁUSULA </w:t>
      </w:r>
      <w:r>
        <w:t>SÉTIMA</w:t>
      </w:r>
      <w:r w:rsidRPr="004827F2">
        <w:t xml:space="preserve"> - OBRIGAÇÕES DO CONTRATANTE (</w:t>
      </w:r>
      <w:hyperlink r:id="rId106" w:anchor="art92" w:history="1">
        <w:r w:rsidRPr="004827F2">
          <w:rPr>
            <w:rStyle w:val="Hyperlink"/>
          </w:rPr>
          <w:t>art. 92, X, XI e XIV</w:t>
        </w:r>
      </w:hyperlink>
      <w:proofErr w:type="gramStart"/>
      <w:r w:rsidRPr="004827F2">
        <w:t>)</w:t>
      </w:r>
      <w:proofErr w:type="gramEnd"/>
    </w:p>
    <w:p w:rsidR="00CD5132" w:rsidRPr="004827F2" w:rsidRDefault="00CD5132" w:rsidP="00CD5132">
      <w:pPr>
        <w:pStyle w:val="Nivel2"/>
        <w:rPr>
          <w:b/>
          <w:bCs/>
        </w:rPr>
      </w:pPr>
      <w:r w:rsidRPr="004827F2">
        <w:t xml:space="preserve">São </w:t>
      </w:r>
      <w:r w:rsidRPr="004E64AA">
        <w:t>obrigações</w:t>
      </w:r>
      <w:r w:rsidRPr="004827F2">
        <w:t xml:space="preserve"> do Contratante:</w:t>
      </w:r>
    </w:p>
    <w:p w:rsidR="00CD5132" w:rsidRPr="004827F2" w:rsidRDefault="00CD5132" w:rsidP="00CD5132">
      <w:pPr>
        <w:pStyle w:val="Nivel3"/>
      </w:pPr>
      <w:r w:rsidRPr="004827F2">
        <w:t xml:space="preserve">Exigir o </w:t>
      </w:r>
      <w:r w:rsidRPr="004E64AA">
        <w:t>cumprimento</w:t>
      </w:r>
      <w:r w:rsidRPr="004827F2">
        <w:t xml:space="preserve"> de todas as obrigações assumidas pelo Contratado, de acordo com o contrato e </w:t>
      </w:r>
      <w:r>
        <w:t>a documentação que o integra</w:t>
      </w:r>
      <w:r w:rsidRPr="004827F2">
        <w:t>;</w:t>
      </w:r>
    </w:p>
    <w:p w:rsidR="00CD5132" w:rsidRPr="004827F2" w:rsidRDefault="00CD5132" w:rsidP="00CD5132">
      <w:pPr>
        <w:pStyle w:val="Nivel3"/>
      </w:pPr>
      <w:r w:rsidRPr="004827F2">
        <w:t xml:space="preserve">Receber o </w:t>
      </w:r>
      <w:r w:rsidRPr="004E64AA">
        <w:t>objeto</w:t>
      </w:r>
      <w:r w:rsidRPr="004827F2">
        <w:t xml:space="preserve"> no prazo e condições estabelecidas no Termo de Referência;</w:t>
      </w:r>
    </w:p>
    <w:p w:rsidR="00CD5132" w:rsidRPr="004827F2" w:rsidRDefault="00CD5132" w:rsidP="00CD5132">
      <w:pPr>
        <w:pStyle w:val="Nivel3"/>
      </w:pPr>
      <w:r w:rsidRPr="004827F2">
        <w:t xml:space="preserve">Notificar o </w:t>
      </w:r>
      <w:r w:rsidRPr="004E64AA">
        <w:t>Contratado</w:t>
      </w:r>
      <w:r w:rsidRPr="004827F2">
        <w:t>, por escrito, sobre vícios, defeitos ou incorreções verificadas no objeto fornecido, para que seja por ele substituído, reparado ou corrigido, no total ou em parte, a expensas</w:t>
      </w:r>
      <w:r>
        <w:t xml:space="preserve"> do Contratado</w:t>
      </w:r>
      <w:r w:rsidRPr="004827F2">
        <w:t>;</w:t>
      </w:r>
    </w:p>
    <w:p w:rsidR="00CD5132" w:rsidRPr="004827F2" w:rsidRDefault="00CD5132" w:rsidP="00CD5132">
      <w:pPr>
        <w:pStyle w:val="Nivel3"/>
      </w:pPr>
      <w:r w:rsidRPr="004E64AA">
        <w:t>Acompanhar</w:t>
      </w:r>
      <w:r w:rsidRPr="004827F2">
        <w:t xml:space="preserve"> e fiscalizar a execução do contrato e o cumprimento das obrigações pelo Contratado;</w:t>
      </w:r>
    </w:p>
    <w:p w:rsidR="00CD5132" w:rsidRPr="00646577" w:rsidRDefault="00CD5132" w:rsidP="00CD5132">
      <w:pPr>
        <w:pStyle w:val="Nivel3"/>
      </w:pPr>
      <w:r w:rsidRPr="004827F2">
        <w:t>Efetuar o pagamento ao Contratado do valor correspondente ao fornecimento do objeto, no prazo, forma e condições estabelecidos no presente Contr</w:t>
      </w:r>
      <w:r w:rsidRPr="00646577">
        <w:t xml:space="preserve">ato </w:t>
      </w:r>
      <w:r w:rsidRPr="00833827">
        <w:t>e no Termo de Referência</w:t>
      </w:r>
      <w:r w:rsidRPr="00646577">
        <w:t>.</w:t>
      </w:r>
    </w:p>
    <w:p w:rsidR="00CD5132" w:rsidRPr="004827F2" w:rsidRDefault="00CD5132" w:rsidP="00CD5132">
      <w:pPr>
        <w:pStyle w:val="Nivel3"/>
      </w:pPr>
      <w:r w:rsidRPr="004827F2">
        <w:t xml:space="preserve">Aplicar ao </w:t>
      </w:r>
      <w:r w:rsidRPr="004E64AA">
        <w:t>Contratado</w:t>
      </w:r>
      <w:r w:rsidRPr="004827F2">
        <w:t xml:space="preserve"> as sanções previstas na lei e neste Contrato; </w:t>
      </w:r>
    </w:p>
    <w:p w:rsidR="00CD5132" w:rsidRPr="004827F2" w:rsidRDefault="00CD5132" w:rsidP="00CD5132">
      <w:pPr>
        <w:pStyle w:val="Nivel3"/>
      </w:pPr>
      <w:r w:rsidRPr="004827F2">
        <w:t xml:space="preserve">Cientificar o </w:t>
      </w:r>
      <w:r w:rsidRPr="004E64AA">
        <w:t>órgão</w:t>
      </w:r>
      <w:r w:rsidRPr="004827F2">
        <w:t xml:space="preserve"> de representação judicial da </w:t>
      </w:r>
      <w:r>
        <w:t>Procuradoria Geral do Estado</w:t>
      </w:r>
      <w:r w:rsidRPr="004827F2">
        <w:t xml:space="preserve"> para adoção das medidas cabíveis quando </w:t>
      </w:r>
      <w:r>
        <w:t xml:space="preserve">necessária medida judicial diante </w:t>
      </w:r>
      <w:r w:rsidRPr="004827F2">
        <w:t>do descumprimento de obrigações pelo Contratado;</w:t>
      </w:r>
    </w:p>
    <w:p w:rsidR="00CD5132" w:rsidRPr="004B34E9" w:rsidRDefault="00CD5132" w:rsidP="00CD5132">
      <w:pPr>
        <w:pStyle w:val="Nivel3"/>
        <w:rPr>
          <w:b/>
          <w:bCs/>
        </w:rPr>
      </w:pPr>
      <w:r w:rsidRPr="004827F2">
        <w:t xml:space="preserve">Explicitamente emitir decisão sobre todas as solicitações e reclamações relacionadas à execução do presente </w:t>
      </w:r>
      <w:r w:rsidRPr="004E64AA">
        <w:t>Contrato</w:t>
      </w:r>
      <w:r w:rsidRPr="004827F2">
        <w:t>, ressalvados os requerimentos manifestamente impertinentes, meramente protelatórios ou de nenhum interesse para a boa execução do ajuste</w:t>
      </w:r>
      <w:r>
        <w:t xml:space="preserve">, observado </w:t>
      </w:r>
      <w:r w:rsidRPr="004827F2">
        <w:t>o prazo de</w:t>
      </w:r>
      <w:r w:rsidRPr="004B34E9">
        <w:rPr>
          <w:i/>
          <w:iCs/>
          <w:color w:val="FF0000"/>
        </w:rPr>
        <w:t xml:space="preserve"> XXXXXXX</w:t>
      </w:r>
      <w:r>
        <w:rPr>
          <w:color w:val="auto"/>
        </w:rPr>
        <w:t xml:space="preserve"> para decisão</w:t>
      </w:r>
      <w:r w:rsidRPr="004827F2">
        <w:t xml:space="preserve">, a contar da </w:t>
      </w:r>
      <w:r>
        <w:t>conclusão da instrução</w:t>
      </w:r>
      <w:r w:rsidRPr="004827F2">
        <w:t xml:space="preserve"> do requerimento, admitida a prorrogação motivada, por igual período</w:t>
      </w:r>
      <w:r>
        <w:t>, e excepcionada a hipótese de disposição legal ou cláusula contratual que estabeleça prazo específico</w:t>
      </w:r>
      <w:r w:rsidRPr="004827F2">
        <w:t xml:space="preserve">. </w:t>
      </w:r>
    </w:p>
    <w:p w:rsidR="00CD5132" w:rsidRPr="004827F2" w:rsidRDefault="00CD5132" w:rsidP="00CD5132">
      <w:pPr>
        <w:pStyle w:val="Nivel3"/>
        <w:rPr>
          <w:color w:val="FF0000"/>
        </w:rPr>
      </w:pPr>
      <w:r w:rsidRPr="004E64AA">
        <w:t>Responder</w:t>
      </w:r>
      <w:r w:rsidRPr="004827F2">
        <w:t xml:space="preserve"> eventuais pedidos de reestabelecimento do equilíbrio econômico-financeiro feitos pelo contratado no prazo máximo de </w:t>
      </w:r>
      <w:r w:rsidRPr="00833827">
        <w:rPr>
          <w:i/>
          <w:iCs/>
          <w:color w:val="FF0000"/>
        </w:rPr>
        <w:t>XXXXXX</w:t>
      </w:r>
      <w:r w:rsidRPr="008E0638">
        <w:rPr>
          <w:color w:val="auto"/>
        </w:rPr>
        <w:t xml:space="preserve">, contado a partir da conclusão da instrução do requerimento, sendo admitida a prorrogação motivada desse prazo por igual período, </w:t>
      </w:r>
      <w:r>
        <w:rPr>
          <w:color w:val="auto"/>
        </w:rPr>
        <w:t xml:space="preserve">e </w:t>
      </w:r>
      <w:r w:rsidRPr="008E0638">
        <w:rPr>
          <w:color w:val="auto"/>
        </w:rPr>
        <w:t>observado o disposto</w:t>
      </w:r>
      <w:r w:rsidRPr="00EE316A">
        <w:rPr>
          <w:color w:val="auto"/>
        </w:rPr>
        <w:t xml:space="preserve"> no parágrafo único do artigo 131 da </w:t>
      </w:r>
      <w:hyperlink r:id="rId107" w:history="1">
        <w:r w:rsidRPr="00221F7A">
          <w:rPr>
            <w:rStyle w:val="Hyperlink"/>
          </w:rPr>
          <w:t>Lei nº 14.133, de 2021</w:t>
        </w:r>
      </w:hyperlink>
      <w:r w:rsidRPr="004827F2">
        <w:rPr>
          <w:color w:val="FF0000"/>
        </w:rPr>
        <w:t>.</w:t>
      </w:r>
    </w:p>
    <w:p w:rsidR="00CD5132" w:rsidRDefault="00CD5132" w:rsidP="00CD5132">
      <w:pPr>
        <w:pStyle w:val="Nivel3"/>
        <w:rPr>
          <w:i/>
          <w:iCs/>
          <w:color w:val="FF0000"/>
        </w:rPr>
      </w:pPr>
      <w:r w:rsidRPr="00997A9A">
        <w:rPr>
          <w:i/>
          <w:iCs/>
          <w:color w:val="FF0000"/>
        </w:rPr>
        <w:t>Notificar os emitentes das garantias quanto ao início de processo administrativo para apuração de descumprimento de cláusulas contratuais.</w:t>
      </w:r>
    </w:p>
    <w:p w:rsidR="00CD5132" w:rsidRPr="004B34E9" w:rsidRDefault="00CD5132" w:rsidP="00CD5132">
      <w:pPr>
        <w:pStyle w:val="Nivel3"/>
      </w:pPr>
      <w:r w:rsidRPr="008E0638">
        <w:rPr>
          <w:color w:val="auto"/>
        </w:rPr>
        <w:t xml:space="preserve">Observar, no tratamento de dados pessoais de profissionais, empregados, prepostos, administradores e/ou sócios do Contratado, a que tenha acesso durante a execução do objeto a que se refere </w:t>
      </w:r>
      <w:proofErr w:type="gramStart"/>
      <w:r w:rsidRPr="008E0638">
        <w:rPr>
          <w:color w:val="auto"/>
        </w:rPr>
        <w:t>a</w:t>
      </w:r>
      <w:proofErr w:type="gramEnd"/>
      <w:r w:rsidRPr="008E0638">
        <w:rPr>
          <w:color w:val="auto"/>
        </w:rPr>
        <w:t xml:space="preserve"> cláusula primeira deste contrato, as normas legais e </w:t>
      </w:r>
      <w:r w:rsidRPr="008E0638">
        <w:rPr>
          <w:color w:val="auto"/>
        </w:rPr>
        <w:lastRenderedPageBreak/>
        <w:t xml:space="preserve">regulamentares aplicáveis, em especial, a </w:t>
      </w:r>
      <w:hyperlink r:id="rId108" w:history="1">
        <w:r w:rsidRPr="00620B33">
          <w:rPr>
            <w:rStyle w:val="Hyperlink"/>
          </w:rPr>
          <w:t>Lei nº 13.709, de 14 de agosto de 2018</w:t>
        </w:r>
      </w:hyperlink>
      <w:r w:rsidRPr="008E0638">
        <w:rPr>
          <w:color w:val="auto"/>
        </w:rPr>
        <w:t>, com suas alterações subsequentes.</w:t>
      </w:r>
    </w:p>
    <w:p w:rsidR="00CD5132" w:rsidRDefault="00CD5132" w:rsidP="00CD5132">
      <w:pPr>
        <w:pStyle w:val="Nivel2"/>
      </w:pPr>
      <w:r w:rsidRPr="008E0638">
        <w:rPr>
          <w:color w:val="auto"/>
        </w:rPr>
        <w:t>O prazo para resposta ao pedido de restabelecimento do equilíbrio econômico-financeiro não se iniciará enquanto o Contratado não cumprir os atos ou apresentar a documentação solicitada pelo Contratante para adequada instrução do requerimento.</w:t>
      </w:r>
    </w:p>
    <w:p w:rsidR="00CD5132" w:rsidRPr="004827F2" w:rsidRDefault="00CD5132" w:rsidP="00CD5132">
      <w:pPr>
        <w:pStyle w:val="Nivel2"/>
      </w:pPr>
      <w:r w:rsidRPr="004827F2">
        <w:t xml:space="preserve">A </w:t>
      </w:r>
      <w:r w:rsidRPr="004E64AA">
        <w:t>Administração</w:t>
      </w:r>
      <w:r w:rsidRPr="004827F2">
        <w:t xml:space="preserve"> não responderá por quaisquer compromissos assumidos pelo Contratado com terceiros, ainda que vinculados à execução do contrato, bem como por qualquer dano causado a terceiros em decorrência de ato do Contratado, de seus </w:t>
      </w:r>
      <w:r>
        <w:t>profissionais</w:t>
      </w:r>
      <w:r w:rsidRPr="004827F2">
        <w:t>, prepostos ou subordinados.</w:t>
      </w:r>
    </w:p>
    <w:p w:rsidR="00CD5132" w:rsidRPr="004827F2" w:rsidRDefault="00CD5132" w:rsidP="00CD5132">
      <w:pPr>
        <w:pStyle w:val="Nivel01"/>
        <w:spacing w:beforeLines="0" w:before="240" w:afterLines="0" w:after="0" w:line="240" w:lineRule="auto"/>
        <w:ind w:left="0" w:firstLine="0"/>
        <w:rPr>
          <w:color w:val="FFFFFF" w:themeColor="background1"/>
        </w:rPr>
      </w:pPr>
      <w:r w:rsidRPr="004827F2">
        <w:t xml:space="preserve">CLÁUSULA </w:t>
      </w:r>
      <w:r>
        <w:t>OITAVA</w:t>
      </w:r>
      <w:r w:rsidRPr="004827F2">
        <w:t xml:space="preserve"> - </w:t>
      </w:r>
      <w:r w:rsidRPr="00F8329F">
        <w:t>OBRIGAÇÕES</w:t>
      </w:r>
      <w:r w:rsidRPr="004827F2">
        <w:t xml:space="preserve"> DO CONTRATADO (</w:t>
      </w:r>
      <w:hyperlink r:id="rId109" w:anchor="art92" w:history="1">
        <w:r w:rsidRPr="004827F2">
          <w:rPr>
            <w:rStyle w:val="Hyperlink"/>
          </w:rPr>
          <w:t>art. 92, XIV, XVI e XVII)</w:t>
        </w:r>
        <w:proofErr w:type="gramStart"/>
      </w:hyperlink>
      <w:proofErr w:type="gramEnd"/>
    </w:p>
    <w:p w:rsidR="00CD5132" w:rsidRPr="004827F2" w:rsidRDefault="00CD5132" w:rsidP="00CD5132">
      <w:pPr>
        <w:pStyle w:val="Nivel2"/>
      </w:pPr>
      <w:r w:rsidRPr="004827F2">
        <w:t xml:space="preserve">O Contratado deve cumprir todas as obrigações </w:t>
      </w:r>
      <w:r>
        <w:t xml:space="preserve">estabelecidas em lei, e aquelas </w:t>
      </w:r>
      <w:r w:rsidRPr="004827F2">
        <w:t xml:space="preserve">constantes deste Contrato e </w:t>
      </w:r>
      <w:r>
        <w:t>da documentação que o integra</w:t>
      </w:r>
      <w:r w:rsidRPr="004827F2">
        <w:t xml:space="preserve">, assumindo como exclusivamente </w:t>
      </w:r>
      <w:r w:rsidRPr="004E64AA">
        <w:t>seus</w:t>
      </w:r>
      <w:r w:rsidRPr="004827F2">
        <w:t xml:space="preserve"> os riscos e as despesas decorrentes da boa e perfeita execução do objeto, observando, ainda, as obrigações a seguir dispostas:</w:t>
      </w:r>
    </w:p>
    <w:p w:rsidR="00CD5132" w:rsidRDefault="00CD5132" w:rsidP="00CD5132">
      <w:pPr>
        <w:pStyle w:val="Nivel3"/>
        <w:rPr>
          <w:i/>
          <w:iCs/>
          <w:color w:val="FF0000"/>
        </w:rPr>
      </w:pPr>
      <w:r w:rsidRPr="00997A9A">
        <w:rPr>
          <w:i/>
          <w:iCs/>
          <w:color w:val="FF0000"/>
        </w:rPr>
        <w:t>Entregar o objeto acompanhado do manual do usuário, com uma versão em português, e da relação da rede de assistência técnica autorizada;</w:t>
      </w:r>
    </w:p>
    <w:p w:rsidR="00CD5132" w:rsidRPr="008C2EB8" w:rsidRDefault="00CD5132" w:rsidP="00CD5132">
      <w:pPr>
        <w:pStyle w:val="Nivel3"/>
      </w:pPr>
      <w:r w:rsidRPr="008E0638">
        <w:rPr>
          <w:color w:val="auto"/>
        </w:rPr>
        <w:t>Designar o responsável pelo acompanhamento da execução das atividades e pelos contatos com o Contratante;</w:t>
      </w:r>
    </w:p>
    <w:p w:rsidR="00CD5132" w:rsidRPr="004827F2" w:rsidRDefault="00CD5132" w:rsidP="00CD5132">
      <w:pPr>
        <w:pStyle w:val="Nivel3"/>
        <w:rPr>
          <w:color w:val="000000" w:themeColor="text1"/>
        </w:rPr>
      </w:pPr>
      <w:r w:rsidRPr="004827F2">
        <w:t>Responsabilizar-se pelos vícios e danos decorrentes do objeto, de acordo com o Código de Defesa do Consumidor (</w:t>
      </w:r>
      <w:hyperlink r:id="rId110" w:history="1">
        <w:r w:rsidRPr="004827F2">
          <w:rPr>
            <w:rStyle w:val="Hyperlink"/>
          </w:rPr>
          <w:t>Lei nº 8.078, de 1990</w:t>
        </w:r>
      </w:hyperlink>
      <w:r w:rsidRPr="004827F2">
        <w:t>);</w:t>
      </w:r>
    </w:p>
    <w:p w:rsidR="00CD5132" w:rsidRPr="004827F2" w:rsidRDefault="00CD5132" w:rsidP="00CD5132">
      <w:pPr>
        <w:pStyle w:val="Nivel3"/>
      </w:pPr>
      <w:r w:rsidRPr="004827F2">
        <w:t xml:space="preserve">Comunicar ao contratante, </w:t>
      </w:r>
      <w:r>
        <w:t>assim que possível e com a devida</w:t>
      </w:r>
      <w:r w:rsidRPr="004827F2">
        <w:t xml:space="preserve"> anteced</w:t>
      </w:r>
      <w:r>
        <w:t>ência</w:t>
      </w:r>
      <w:r w:rsidRPr="004827F2">
        <w:t xml:space="preserve"> </w:t>
      </w:r>
      <w:r>
        <w:t>em relação à</w:t>
      </w:r>
      <w:r w:rsidRPr="004827F2">
        <w:t xml:space="preserve"> data da entrega, os motivos que impossibilitem o cumprimento do prazo previsto, com a devida comprovação</w:t>
      </w:r>
      <w:r>
        <w:t>, caso ocorrida tal circunstância</w:t>
      </w:r>
      <w:r w:rsidRPr="004827F2">
        <w:t>;</w:t>
      </w:r>
    </w:p>
    <w:p w:rsidR="00CD5132" w:rsidRPr="004827F2" w:rsidRDefault="00CD5132" w:rsidP="00CD5132">
      <w:pPr>
        <w:pStyle w:val="Nivel3"/>
        <w:rPr>
          <w:color w:val="000000" w:themeColor="text1"/>
        </w:rPr>
      </w:pPr>
      <w:r w:rsidRPr="004827F2">
        <w:rPr>
          <w:color w:val="000000" w:themeColor="text1"/>
        </w:rPr>
        <w:t xml:space="preserve">Atender </w:t>
      </w:r>
      <w:r w:rsidRPr="004E64AA">
        <w:t>às</w:t>
      </w:r>
      <w:r w:rsidRPr="004827F2">
        <w:rPr>
          <w:color w:val="000000" w:themeColor="text1"/>
        </w:rPr>
        <w:t xml:space="preserve"> determinações regulares emitidas pelo fiscal ou gestor do contrato ou autoridade superior (</w:t>
      </w:r>
      <w:hyperlink r:id="rId111" w:anchor="art137" w:history="1">
        <w:r w:rsidRPr="004827F2">
          <w:rPr>
            <w:rStyle w:val="Hyperlink"/>
          </w:rPr>
          <w:t>art. 137, II, da Lei n.º 14.133, de 2021</w:t>
        </w:r>
      </w:hyperlink>
      <w:r w:rsidRPr="004827F2">
        <w:rPr>
          <w:color w:val="000000" w:themeColor="text1"/>
        </w:rPr>
        <w:t xml:space="preserve">) e </w:t>
      </w:r>
      <w:r w:rsidRPr="004827F2">
        <w:t>prestar todo esclarecimento ou informação por eles solicitados</w:t>
      </w:r>
      <w:r w:rsidRPr="004827F2">
        <w:rPr>
          <w:color w:val="000000" w:themeColor="text1"/>
        </w:rPr>
        <w:t>;</w:t>
      </w:r>
    </w:p>
    <w:p w:rsidR="00CD5132" w:rsidRPr="004827F2" w:rsidRDefault="00CD5132" w:rsidP="00CD5132">
      <w:pPr>
        <w:pStyle w:val="Nivel3"/>
      </w:pPr>
      <w:r w:rsidRPr="004E64AA">
        <w:t>Reparar</w:t>
      </w:r>
      <w:r w:rsidRPr="004827F2">
        <w:t>, corrigir, remover, reconstruir ou substituir, às suas expensas, no total ou em parte, no prazo fixado pelo fiscal do contrato, os bens nos quais se verificarem vícios, defeitos ou incorreções resultantes da execução ou dos materiais empregados;</w:t>
      </w:r>
    </w:p>
    <w:p w:rsidR="00CD5132" w:rsidRPr="004827F2" w:rsidRDefault="00CD5132" w:rsidP="00CD5132">
      <w:pPr>
        <w:pStyle w:val="Nivel3"/>
      </w:pPr>
      <w:r w:rsidRPr="004827F2">
        <w:t>Responsabilizar-se pelos vícios e danos decorrentes da execução do objeto, bem como por todo e qualquer dano causado</w:t>
      </w:r>
      <w:r>
        <w:t xml:space="preserve"> diretamente</w:t>
      </w:r>
      <w:r w:rsidRPr="004827F2">
        <w:t xml:space="preserve"> à Administração ou </w:t>
      </w:r>
      <w:r>
        <w:t xml:space="preserve">a </w:t>
      </w:r>
      <w:r w:rsidRPr="004827F2">
        <w:t>terceiros</w:t>
      </w:r>
      <w:r>
        <w:t xml:space="preserve"> em razão da execução do contrato</w:t>
      </w:r>
      <w:r w:rsidRPr="004827F2">
        <w:t xml:space="preserve">, não </w:t>
      </w:r>
      <w:r>
        <w:t xml:space="preserve">excluindo nem </w:t>
      </w:r>
      <w:r w:rsidRPr="004827F2">
        <w:t>reduzindo essa responsabilidade a fiscalização ou o acompanhamento da execução contratual pelo contratante, que ficará autorizado a descontar dos pagamentos devidos ou da garantia, caso exigida</w:t>
      </w:r>
      <w:r>
        <w:t xml:space="preserve"> na documentação que integra este instrumento</w:t>
      </w:r>
      <w:r w:rsidRPr="004827F2">
        <w:t>, o valor correspondente aos danos sofridos;</w:t>
      </w:r>
    </w:p>
    <w:p w:rsidR="00CD5132" w:rsidRPr="004827F2" w:rsidRDefault="00CD5132" w:rsidP="00CD5132">
      <w:pPr>
        <w:pStyle w:val="Nivel3"/>
      </w:pPr>
      <w:r w:rsidRPr="004827F2">
        <w:t>Quando não for possível a verificação da regularidade no Sistema de Cadastr</w:t>
      </w:r>
      <w:r>
        <w:t>ament</w:t>
      </w:r>
      <w:r w:rsidRPr="004827F2">
        <w:t>o</w:t>
      </w:r>
      <w:r>
        <w:t xml:space="preserve"> Unificado</w:t>
      </w:r>
      <w:r w:rsidRPr="004827F2">
        <w:t xml:space="preserve"> de Fornecedores – SICAF</w:t>
      </w:r>
      <w:r>
        <w:t xml:space="preserve"> ou em outros meios eletrônicos hábeis de informações</w:t>
      </w:r>
      <w:r w:rsidRPr="004827F2">
        <w:t xml:space="preserve">, o contratado deverá </w:t>
      </w:r>
      <w:r>
        <w:t xml:space="preserve">atender a notificação para </w:t>
      </w:r>
      <w:r w:rsidRPr="004827F2">
        <w:t>entregar ao setor responsável pela fiscalização do contrato,</w:t>
      </w:r>
      <w:r>
        <w:t xml:space="preserve"> no prazo de </w:t>
      </w:r>
      <w:proofErr w:type="gramStart"/>
      <w:r>
        <w:t>5</w:t>
      </w:r>
      <w:proofErr w:type="gramEnd"/>
      <w:r>
        <w:t xml:space="preserve"> (cinco) dias úteis</w:t>
      </w:r>
      <w:r w:rsidRPr="004827F2">
        <w:t xml:space="preserve">, os seguintes </w:t>
      </w:r>
      <w:r w:rsidRPr="004827F2">
        <w:lastRenderedPageBreak/>
        <w:t xml:space="preserve">documentos: 1) certidão conjunta </w:t>
      </w:r>
      <w:r w:rsidRPr="00F8329F">
        <w:t>relativa</w:t>
      </w:r>
      <w:r w:rsidRPr="004827F2">
        <w:t xml:space="preserve"> aos tributos federais e à Dívida Ativa da União; </w:t>
      </w:r>
      <w:r>
        <w:t>2</w:t>
      </w:r>
      <w:r w:rsidRPr="004827F2">
        <w:t xml:space="preserve">) certidões que comprovem regularidade </w:t>
      </w:r>
      <w:r>
        <w:t xml:space="preserve">fiscal </w:t>
      </w:r>
      <w:r w:rsidRPr="004827F2">
        <w:t>perante a</w:t>
      </w:r>
      <w:r>
        <w:t>s</w:t>
      </w:r>
      <w:r w:rsidRPr="004827F2">
        <w:t xml:space="preserve"> Fazenda</w:t>
      </w:r>
      <w:r>
        <w:t>s</w:t>
      </w:r>
      <w:r w:rsidRPr="004827F2">
        <w:t xml:space="preserve"> Estadual</w:t>
      </w:r>
      <w:r>
        <w:t>/Distrital</w:t>
      </w:r>
      <w:r w:rsidRPr="004827F2">
        <w:t xml:space="preserve"> </w:t>
      </w:r>
      <w:r>
        <w:t>e/</w:t>
      </w:r>
      <w:r w:rsidRPr="004827F2">
        <w:t xml:space="preserve">ou </w:t>
      </w:r>
      <w:r>
        <w:t>Municipal/</w:t>
      </w:r>
      <w:r w:rsidRPr="004827F2">
        <w:t>Distrital do domicílio ou sede do contratado</w:t>
      </w:r>
      <w:r>
        <w:t xml:space="preserve"> que tenham sido exigidas para fins de habilitação na documentação que integra este instrumento</w:t>
      </w:r>
      <w:r w:rsidRPr="004827F2">
        <w:t xml:space="preserve">; </w:t>
      </w:r>
      <w:r>
        <w:t>3</w:t>
      </w:r>
      <w:r w:rsidRPr="004827F2">
        <w:t xml:space="preserve">) Certidão de Regularidade do FGTS – CRF; e </w:t>
      </w:r>
      <w:r>
        <w:t>4</w:t>
      </w:r>
      <w:r w:rsidRPr="004827F2">
        <w:t>) Certidão Negativa</w:t>
      </w:r>
      <w:r>
        <w:t>, ou positiva com efeitos de negativa,</w:t>
      </w:r>
      <w:r w:rsidRPr="004827F2">
        <w:t xml:space="preserve"> de Débitos Trabalhistas – CNDT; </w:t>
      </w:r>
    </w:p>
    <w:p w:rsidR="00CD5132" w:rsidRPr="004827F2" w:rsidRDefault="00CD5132" w:rsidP="00CD5132">
      <w:pPr>
        <w:pStyle w:val="Nivel3"/>
      </w:pPr>
      <w:r w:rsidRPr="004827F2">
        <w:t>Responsabilizar-se pelo cumprimento de todas as obrigações</w:t>
      </w:r>
      <w:r>
        <w:t xml:space="preserve"> e encargos</w:t>
      </w:r>
      <w:r w:rsidRPr="004827F2">
        <w:t xml:space="preserve"> trabalhistas, previdenciári</w:t>
      </w:r>
      <w:r>
        <w:t>o</w:t>
      </w:r>
      <w:r w:rsidRPr="004827F2">
        <w:t xml:space="preserve">s, fiscais, comerciais e </w:t>
      </w:r>
      <w:r>
        <w:t>o</w:t>
      </w:r>
      <w:r w:rsidRPr="004827F2">
        <w:t xml:space="preserve">s </w:t>
      </w:r>
      <w:r w:rsidRPr="00F8329F">
        <w:t>demais</w:t>
      </w:r>
      <w:r w:rsidRPr="004827F2">
        <w:t xml:space="preserve"> previst</w:t>
      </w:r>
      <w:r>
        <w:t>o</w:t>
      </w:r>
      <w:r w:rsidRPr="004827F2">
        <w:t>s em legislação específica, cuja inadimplência não transfere a responsabilidade ao contratante e não poderá onerar o objeto do contrato</w:t>
      </w:r>
      <w:r>
        <w:t xml:space="preserve">, nos termos do artigo 121 da </w:t>
      </w:r>
      <w:hyperlink r:id="rId112" w:history="1">
        <w:r w:rsidRPr="00221F7A">
          <w:rPr>
            <w:rStyle w:val="Hyperlink"/>
          </w:rPr>
          <w:t>Lei nº 14.133, de 2021</w:t>
        </w:r>
      </w:hyperlink>
      <w:r w:rsidRPr="004827F2">
        <w:t>;</w:t>
      </w:r>
    </w:p>
    <w:p w:rsidR="00CD5132" w:rsidRPr="004827F2" w:rsidRDefault="00CD5132" w:rsidP="00CD5132">
      <w:pPr>
        <w:pStyle w:val="Nivel3"/>
      </w:pPr>
      <w:r w:rsidRPr="004827F2">
        <w:t xml:space="preserve">Comunicar ao </w:t>
      </w:r>
      <w:r w:rsidRPr="00F8329F">
        <w:t>Fiscal</w:t>
      </w:r>
      <w:r w:rsidRPr="004827F2">
        <w:t xml:space="preserve"> do contrato,</w:t>
      </w:r>
      <w:r>
        <w:t xml:space="preserve"> assim que </w:t>
      </w:r>
      <w:proofErr w:type="gramStart"/>
      <w:r>
        <w:t>possível</w:t>
      </w:r>
      <w:r w:rsidRPr="004827F2">
        <w:t>, qualquer</w:t>
      </w:r>
      <w:proofErr w:type="gramEnd"/>
      <w:r w:rsidRPr="004827F2">
        <w:t xml:space="preserve"> ocorrência anormal ou acidente que se verifique no local da execução do objeto contratual.</w:t>
      </w:r>
    </w:p>
    <w:p w:rsidR="00CD5132" w:rsidRPr="004827F2" w:rsidRDefault="00CD5132" w:rsidP="00CD5132">
      <w:pPr>
        <w:pStyle w:val="Nivel3"/>
      </w:pPr>
      <w:r w:rsidRPr="00F8329F">
        <w:t>Paralisar</w:t>
      </w:r>
      <w:r w:rsidRPr="004827F2">
        <w:t>, por determinação do contratante, qualquer atividade que não esteja sendo executada de acordo com a boa técnica ou que ponha em risco a segurança de pessoas ou bens de terceiros.</w:t>
      </w:r>
    </w:p>
    <w:p w:rsidR="00CD5132" w:rsidRPr="004827F2" w:rsidRDefault="00CD5132" w:rsidP="00CD5132">
      <w:pPr>
        <w:pStyle w:val="Nivel3"/>
      </w:pPr>
      <w:r w:rsidRPr="004827F2">
        <w:t>Manter</w:t>
      </w:r>
      <w:r>
        <w:t>,</w:t>
      </w:r>
      <w:r w:rsidRPr="004827F2">
        <w:t xml:space="preserve"> durante toda a </w:t>
      </w:r>
      <w:r>
        <w:t>execução</w:t>
      </w:r>
      <w:r w:rsidRPr="004827F2">
        <w:t xml:space="preserve"> do contrato, em compatibilidade com as obrigações assumidas, todas as condições </w:t>
      </w:r>
      <w:r>
        <w:t xml:space="preserve">de habilitação e qualificação </w:t>
      </w:r>
      <w:r w:rsidRPr="00F8329F">
        <w:t>exigidas</w:t>
      </w:r>
      <w:r w:rsidRPr="004827F2">
        <w:t xml:space="preserve"> na licitação; </w:t>
      </w:r>
    </w:p>
    <w:p w:rsidR="00CD5132" w:rsidRPr="004827F2" w:rsidRDefault="00CD5132" w:rsidP="00CD5132">
      <w:pPr>
        <w:pStyle w:val="Nivel3"/>
        <w:rPr>
          <w:b/>
          <w:bCs/>
        </w:rPr>
      </w:pPr>
      <w:r w:rsidRPr="004827F2">
        <w:t xml:space="preserve">Cumprir, durante todo o período de execução do contrato, a reserva de cargos prevista em lei para pessoa com </w:t>
      </w:r>
      <w:r w:rsidRPr="00F8329F">
        <w:t>deficiência</w:t>
      </w:r>
      <w:r w:rsidRPr="004827F2">
        <w:t xml:space="preserve">, para reabilitado da Previdência Social ou para aprendiz, bem como as reservas de cargos previstas </w:t>
      </w:r>
      <w:r>
        <w:t>em outras normas específicas</w:t>
      </w:r>
      <w:r w:rsidRPr="004827F2">
        <w:t xml:space="preserve"> (</w:t>
      </w:r>
      <w:hyperlink r:id="rId113" w:anchor="art116" w:history="1">
        <w:r w:rsidRPr="004827F2">
          <w:rPr>
            <w:rStyle w:val="Hyperlink"/>
          </w:rPr>
          <w:t>art. 116, da Lei n.º 14.133, de 2021</w:t>
        </w:r>
      </w:hyperlink>
      <w:r w:rsidRPr="004827F2">
        <w:t>);</w:t>
      </w:r>
    </w:p>
    <w:p w:rsidR="00CD5132" w:rsidRPr="004827F2" w:rsidRDefault="00CD5132" w:rsidP="00CD5132">
      <w:pPr>
        <w:pStyle w:val="Nivel3"/>
      </w:pPr>
      <w:r w:rsidRPr="004827F2">
        <w:t xml:space="preserve">Comprovar </w:t>
      </w:r>
      <w:r>
        <w:t>o cumprimento d</w:t>
      </w:r>
      <w:r w:rsidRPr="004827F2">
        <w:t xml:space="preserve">a reserva de cargos a que se refere </w:t>
      </w:r>
      <w:r>
        <w:t>o item anterior</w:t>
      </w:r>
      <w:r w:rsidRPr="004827F2">
        <w:t>, no prazo fixado pelo fiscal do contrato, com a indicação dos empregados que preencheram as referidas vagas (</w:t>
      </w:r>
      <w:hyperlink r:id="rId114" w:anchor="art116" w:history="1">
        <w:r w:rsidRPr="004827F2">
          <w:rPr>
            <w:rStyle w:val="Hyperlink"/>
          </w:rPr>
          <w:t>art. 116, parágrafo único, da Lei n.º 14.133, de 2021</w:t>
        </w:r>
      </w:hyperlink>
      <w:r w:rsidRPr="004827F2">
        <w:t>);</w:t>
      </w:r>
    </w:p>
    <w:p w:rsidR="00CD5132" w:rsidRPr="004827F2" w:rsidRDefault="00CD5132" w:rsidP="00CD5132">
      <w:pPr>
        <w:pStyle w:val="Nivel3"/>
      </w:pPr>
      <w:r w:rsidRPr="004827F2">
        <w:t xml:space="preserve">  Guardar sigilo sobre todas as informações obtidas em decorrência do cumprimento do contrato</w:t>
      </w:r>
      <w:r w:rsidRPr="008831D0">
        <w:t>, respondendo, administrativa, civil e criminalmente por sua indevida divulgação e incorreta ou inadequada utilização</w:t>
      </w:r>
      <w:r w:rsidRPr="004827F2">
        <w:t xml:space="preserve">; </w:t>
      </w:r>
    </w:p>
    <w:p w:rsidR="00CD5132" w:rsidRPr="004827F2" w:rsidRDefault="00CD5132" w:rsidP="00CD5132">
      <w:pPr>
        <w:pStyle w:val="Nivel3"/>
      </w:pPr>
      <w:r w:rsidRPr="004827F2">
        <w:t xml:space="preserve">Arcar com o ônus decorrente de eventual equívoco no dimensionamento de sua proposta, inclusive quanto aos custos variáveis decorrentes de fatores futuros, </w:t>
      </w:r>
      <w:r>
        <w:t>mas que sejam previsíveis em seu ramo de atividade;</w:t>
      </w:r>
    </w:p>
    <w:p w:rsidR="00CD5132" w:rsidRPr="004827F2" w:rsidRDefault="00CD5132" w:rsidP="00CD5132">
      <w:pPr>
        <w:pStyle w:val="Nivel3"/>
      </w:pPr>
      <w:r w:rsidRPr="004827F2">
        <w:t>Cumprir</w:t>
      </w:r>
      <w:r>
        <w:t xml:space="preserve"> as disposições</w:t>
      </w:r>
      <w:r w:rsidRPr="004827F2">
        <w:t xml:space="preserve"> legais </w:t>
      </w:r>
      <w:r>
        <w:t>e regulamentares</w:t>
      </w:r>
      <w:r w:rsidRPr="004827F2">
        <w:t xml:space="preserve"> federa</w:t>
      </w:r>
      <w:r>
        <w:t>is</w:t>
      </w:r>
      <w:r w:rsidRPr="004827F2">
        <w:t>, estadua</w:t>
      </w:r>
      <w:r>
        <w:t>is</w:t>
      </w:r>
      <w:r w:rsidRPr="004827F2">
        <w:t xml:space="preserve"> </w:t>
      </w:r>
      <w:r>
        <w:t>e</w:t>
      </w:r>
      <w:r w:rsidRPr="004827F2">
        <w:t xml:space="preserve"> municipa</w:t>
      </w:r>
      <w:r>
        <w:t>is que interfiram na execução do objeto</w:t>
      </w:r>
      <w:r w:rsidRPr="004827F2">
        <w:t xml:space="preserve">, </w:t>
      </w:r>
      <w:r>
        <w:t xml:space="preserve">bem como </w:t>
      </w:r>
      <w:r w:rsidRPr="004827F2">
        <w:t>as normas de segurança do contratante;</w:t>
      </w:r>
    </w:p>
    <w:p w:rsidR="00CD5132" w:rsidRPr="00997A9A" w:rsidRDefault="00CD5132" w:rsidP="00CD5132">
      <w:pPr>
        <w:pStyle w:val="Nivel3"/>
        <w:rPr>
          <w:color w:val="FF0000"/>
        </w:rPr>
      </w:pPr>
      <w:bookmarkStart w:id="68" w:name="_Ref118293001"/>
      <w:r w:rsidRPr="008C2EB8">
        <w:rPr>
          <w:i/>
          <w:iCs/>
          <w:color w:val="FF0000"/>
        </w:rPr>
        <w:t xml:space="preserve">Alocar os </w:t>
      </w:r>
      <w:r>
        <w:rPr>
          <w:i/>
          <w:iCs/>
          <w:color w:val="FF0000"/>
        </w:rPr>
        <w:t>profissionais</w:t>
      </w:r>
      <w:r w:rsidRPr="008C2EB8">
        <w:rPr>
          <w:i/>
          <w:iCs/>
          <w:color w:val="FF0000"/>
        </w:rPr>
        <w:t xml:space="preserve"> necessários, com habilitação e conhecimento adequados, ao perfeito cumprimento das cláusulas deste contrato, </w:t>
      </w:r>
      <w:r>
        <w:rPr>
          <w:i/>
          <w:iCs/>
          <w:color w:val="FF0000"/>
        </w:rPr>
        <w:t>emprega</w:t>
      </w:r>
      <w:r w:rsidRPr="008C2EB8">
        <w:rPr>
          <w:i/>
          <w:iCs/>
          <w:color w:val="FF0000"/>
        </w:rPr>
        <w:t xml:space="preserve">ndo os materiais, equipamentos, ferramentas e utensílios demandados, cuja quantidade, qualidade e tecnologia deverão atender às recomendações de boa técnica e </w:t>
      </w:r>
      <w:r>
        <w:rPr>
          <w:i/>
          <w:iCs/>
          <w:color w:val="FF0000"/>
        </w:rPr>
        <w:t>à</w:t>
      </w:r>
      <w:r w:rsidRPr="008C2EB8">
        <w:rPr>
          <w:i/>
          <w:iCs/>
          <w:color w:val="FF0000"/>
        </w:rPr>
        <w:t xml:space="preserve"> legislação de regência;</w:t>
      </w:r>
      <w:bookmarkEnd w:id="68"/>
    </w:p>
    <w:p w:rsidR="00CD5132" w:rsidRPr="0008390D" w:rsidRDefault="00CD5132" w:rsidP="00CD5132">
      <w:pPr>
        <w:pStyle w:val="Nivel3"/>
      </w:pPr>
      <w:r w:rsidRPr="0008390D">
        <w:rPr>
          <w:i/>
          <w:iCs/>
          <w:color w:val="FF0000"/>
        </w:rPr>
        <w:lastRenderedPageBreak/>
        <w:t xml:space="preserve">Orientar e treinar seus </w:t>
      </w:r>
      <w:r>
        <w:rPr>
          <w:i/>
          <w:iCs/>
          <w:color w:val="FF0000"/>
        </w:rPr>
        <w:t>profissionais</w:t>
      </w:r>
      <w:r w:rsidRPr="0008390D">
        <w:rPr>
          <w:i/>
          <w:iCs/>
          <w:color w:val="FF0000"/>
        </w:rPr>
        <w:t xml:space="preserve"> sobre os deveres previstos na </w:t>
      </w:r>
      <w:hyperlink r:id="rId115" w:history="1">
        <w:r w:rsidRPr="00833827">
          <w:rPr>
            <w:rStyle w:val="Hyperlink"/>
            <w:i/>
            <w:iCs/>
            <w:color w:val="FF0000"/>
          </w:rPr>
          <w:t>Lei nº 13.709, de 14 de agosto de 2018</w:t>
        </w:r>
      </w:hyperlink>
      <w:r w:rsidRPr="0008390D">
        <w:rPr>
          <w:i/>
          <w:iCs/>
          <w:color w:val="FF0000"/>
        </w:rPr>
        <w:t>, adotando medidas eficazes para proteção de dados pessoais a que tenha acesso por força da execução deste contrato;</w:t>
      </w:r>
    </w:p>
    <w:p w:rsidR="00CD5132" w:rsidRPr="0008390D" w:rsidRDefault="00CD5132" w:rsidP="00CD5132">
      <w:pPr>
        <w:pStyle w:val="Nivel3"/>
      </w:pPr>
      <w:r w:rsidRPr="0008390D">
        <w:rPr>
          <w:i/>
          <w:iCs/>
          <w:color w:val="FF0000"/>
        </w:rPr>
        <w:t>Conduzir os trabalhos com estrita observância às normas da legislação pertinente, cumprindo as determinações dos Poderes Públicos, mantendo sempre limpo o local d</w:t>
      </w:r>
      <w:r w:rsidRPr="0008390D">
        <w:rPr>
          <w:i/>
          <w:iCs/>
          <w:color w:val="FF0000"/>
          <w:lang w:eastAsia="en-US"/>
        </w:rPr>
        <w:t>e execução do objeto</w:t>
      </w:r>
      <w:r w:rsidRPr="0008390D">
        <w:rPr>
          <w:i/>
          <w:iCs/>
          <w:color w:val="FF0000"/>
        </w:rPr>
        <w:t xml:space="preserve"> e nas melhores condições de segurança, higiene e disciplina.</w:t>
      </w:r>
    </w:p>
    <w:p w:rsidR="00CD5132" w:rsidRPr="0008390D" w:rsidRDefault="00CD5132" w:rsidP="00CD5132">
      <w:pPr>
        <w:pStyle w:val="Nivel3"/>
      </w:pPr>
      <w:r w:rsidRPr="0008390D">
        <w:rPr>
          <w:i/>
          <w:iCs/>
          <w:color w:val="FF0000"/>
        </w:rPr>
        <w:t xml:space="preserve">Submeter previamente, por escrito, ao contratante, para análise e aprovação, quaisquer mudanças nos métodos executivos que fujam às especificações do </w:t>
      </w:r>
      <w:r>
        <w:rPr>
          <w:i/>
          <w:iCs/>
          <w:color w:val="FF0000"/>
        </w:rPr>
        <w:t>Termo de Referência</w:t>
      </w:r>
      <w:r w:rsidRPr="0008390D">
        <w:rPr>
          <w:i/>
          <w:iCs/>
          <w:color w:val="FF0000"/>
        </w:rPr>
        <w:t xml:space="preserve">, observando-se o disposto no Capítulo VII do Título III da </w:t>
      </w:r>
      <w:hyperlink r:id="rId116" w:history="1">
        <w:r w:rsidRPr="00833827">
          <w:rPr>
            <w:rStyle w:val="Hyperlink"/>
            <w:i/>
            <w:iCs/>
            <w:color w:val="FF0000"/>
          </w:rPr>
          <w:t>Lei nº 14.133, de 2021</w:t>
        </w:r>
      </w:hyperlink>
      <w:r w:rsidRPr="0008390D">
        <w:rPr>
          <w:i/>
          <w:iCs/>
          <w:color w:val="FF0000"/>
        </w:rPr>
        <w:t>.</w:t>
      </w:r>
    </w:p>
    <w:p w:rsidR="00CD5132" w:rsidRDefault="00CD5132" w:rsidP="00CD5132">
      <w:pPr>
        <w:pStyle w:val="Nivel3"/>
        <w:rPr>
          <w:i/>
          <w:iCs/>
          <w:color w:val="FF0000"/>
        </w:rPr>
      </w:pPr>
      <w:bookmarkStart w:id="69" w:name="_Ref118293030"/>
      <w:r w:rsidRPr="00997A9A">
        <w:rPr>
          <w:i/>
          <w:iCs/>
          <w:color w:val="FF0000"/>
        </w:rPr>
        <w:t>Não permitir a utilização de qualquer trabalho do menor de dezesseis anos, exceto na condição de aprendiz para os maiores de quatorze anos, nem permitir a utilização do trabalho do menor de dezoito anos em trabalho noturno, perigoso ou insalubre.</w:t>
      </w:r>
      <w:bookmarkEnd w:id="69"/>
    </w:p>
    <w:p w:rsidR="00CD5132" w:rsidRDefault="00CD5132" w:rsidP="00CD5132">
      <w:pPr>
        <w:pStyle w:val="Nivel2"/>
      </w:pPr>
      <w:r w:rsidRPr="005A553D">
        <w:t xml:space="preserve">Em atendimento à </w:t>
      </w:r>
      <w:hyperlink r:id="rId117" w:history="1">
        <w:r w:rsidRPr="001B5B9E">
          <w:rPr>
            <w:rStyle w:val="Hyperlink"/>
          </w:rPr>
          <w:t>Lei</w:t>
        </w:r>
        <w:r w:rsidRPr="001B5B9E">
          <w:rPr>
            <w:rStyle w:val="Hyperlink"/>
            <w:snapToGrid w:val="0"/>
          </w:rPr>
          <w:t xml:space="preserve"> </w:t>
        </w:r>
        <w:r w:rsidRPr="001B5B9E">
          <w:rPr>
            <w:rStyle w:val="Hyperlink"/>
          </w:rPr>
          <w:t>nº 12.846, de 2013</w:t>
        </w:r>
      </w:hyperlink>
      <w:r>
        <w:t>,</w:t>
      </w:r>
      <w:r w:rsidRPr="005A553D">
        <w:t xml:space="preserve"> e ao </w:t>
      </w:r>
      <w:hyperlink r:id="rId118" w:history="1">
        <w:r w:rsidRPr="001B5B9E">
          <w:rPr>
            <w:rStyle w:val="Hyperlink"/>
          </w:rPr>
          <w:t>Decreto estadual nº 67.301, de 2022</w:t>
        </w:r>
      </w:hyperlink>
      <w:r w:rsidRPr="005A553D">
        <w:t xml:space="preserve">, </w:t>
      </w:r>
      <w:r>
        <w:t>o Contratado</w:t>
      </w:r>
      <w:r w:rsidRPr="005A553D">
        <w:t xml:space="preserve"> se compromete a conduzir os seus negócios de forma a coibir fraudes, corrupção e quaisquer outros atos lesivos à Administração Pública, nacional ou estrangeira</w:t>
      </w:r>
      <w:r>
        <w:t>, de modo que o Contratado</w:t>
      </w:r>
      <w:r w:rsidRPr="008F44E3">
        <w:t xml:space="preserve"> não poderá </w:t>
      </w:r>
      <w:proofErr w:type="gramStart"/>
      <w:r w:rsidRPr="008F44E3">
        <w:t>oferecer,</w:t>
      </w:r>
      <w:proofErr w:type="gramEnd"/>
      <w:r w:rsidRPr="008F44E3">
        <w:t xml:space="preserve">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rsidR="00CD5132" w:rsidRDefault="00CD5132" w:rsidP="00CD5132">
      <w:pPr>
        <w:pStyle w:val="Nivel3"/>
      </w:pPr>
      <w:r w:rsidRPr="005A553D">
        <w:t>O descumprimento das obrigações previstas n</w:t>
      </w:r>
      <w:r>
        <w:t>este subitem</w:t>
      </w:r>
      <w:r w:rsidRPr="005A553D">
        <w:t xml:space="preserve"> poderá submeter </w:t>
      </w:r>
      <w:r>
        <w:t>o Contratado</w:t>
      </w:r>
      <w:r w:rsidRPr="005A553D">
        <w:t xml:space="preserve"> à </w:t>
      </w:r>
      <w:r>
        <w:t>extinç</w:t>
      </w:r>
      <w:r w:rsidRPr="005A553D">
        <w:t>ão unilateral do contrato, a critério d</w:t>
      </w:r>
      <w:r>
        <w:t>o</w:t>
      </w:r>
      <w:r w:rsidRPr="005A553D">
        <w:t xml:space="preserve"> C</w:t>
      </w:r>
      <w:r>
        <w:t>ontratante</w:t>
      </w:r>
      <w:r w:rsidRPr="005A553D">
        <w:t xml:space="preserve">, sem prejuízo da aplicação das sanções penais e administrativas cabíveis e, também, da instauração do processo administrativo de responsabilização de que tratam a </w:t>
      </w:r>
      <w:hyperlink r:id="rId119" w:history="1">
        <w:r w:rsidRPr="001B5B9E">
          <w:rPr>
            <w:rStyle w:val="Hyperlink"/>
          </w:rPr>
          <w:t>Lei nº 12.846, de 2013</w:t>
        </w:r>
      </w:hyperlink>
      <w:r>
        <w:t>,</w:t>
      </w:r>
      <w:r w:rsidRPr="005A553D">
        <w:t xml:space="preserve"> e o </w:t>
      </w:r>
      <w:hyperlink r:id="rId120" w:history="1">
        <w:r w:rsidRPr="001B5B9E">
          <w:rPr>
            <w:rStyle w:val="Hyperlink"/>
          </w:rPr>
          <w:t>Decreto estadual nº 67.301, de 2022</w:t>
        </w:r>
      </w:hyperlink>
      <w:r w:rsidRPr="005A553D">
        <w:t>.</w:t>
      </w:r>
    </w:p>
    <w:p w:rsidR="00CD5132" w:rsidRDefault="00CD5132" w:rsidP="00CD5132">
      <w:pPr>
        <w:pStyle w:val="Nivel2"/>
      </w:pPr>
      <w:r>
        <w:t>O Contratado obriga-se a não admitir a participação, na execução deste contrato, de:</w:t>
      </w:r>
    </w:p>
    <w:p w:rsidR="00CD5132" w:rsidRDefault="00CD5132" w:rsidP="00CD5132">
      <w:pPr>
        <w:pStyle w:val="Nivel3"/>
      </w:pPr>
      <w:proofErr w:type="gramStart"/>
      <w:r>
        <w:t>agente</w:t>
      </w:r>
      <w:proofErr w:type="gramEnd"/>
      <w:r>
        <w:t xml:space="preserv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21" w:history="1">
        <w:r w:rsidRPr="00221F7A">
          <w:rPr>
            <w:rStyle w:val="Hyperlink"/>
          </w:rPr>
          <w:t>Lei nº 14.133, de 2021</w:t>
        </w:r>
      </w:hyperlink>
      <w:r>
        <w:t>;</w:t>
      </w:r>
    </w:p>
    <w:p w:rsidR="00CD5132" w:rsidRDefault="00CD5132" w:rsidP="00CD5132">
      <w:pPr>
        <w:pStyle w:val="Nivel3"/>
      </w:pPr>
      <w:proofErr w:type="gramStart"/>
      <w:r>
        <w:t>pessoa</w:t>
      </w:r>
      <w:proofErr w:type="gramEnd"/>
      <w:r>
        <w:t xml:space="preserve">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22" w:history="1">
        <w:r w:rsidRPr="00221F7A">
          <w:rPr>
            <w:rStyle w:val="Hyperlink"/>
          </w:rPr>
          <w:t>Lei nº 14.133, de 2021</w:t>
        </w:r>
      </w:hyperlink>
      <w:r>
        <w:t>;</w:t>
      </w:r>
    </w:p>
    <w:p w:rsidR="00CD5132" w:rsidRPr="0008390D" w:rsidRDefault="00CD5132" w:rsidP="00CD5132">
      <w:pPr>
        <w:pStyle w:val="Nivel3"/>
      </w:pPr>
      <w:proofErr w:type="gramStart"/>
      <w:r>
        <w:t>pessoas</w:t>
      </w:r>
      <w:proofErr w:type="gramEnd"/>
      <w:r>
        <w:t xml:space="preserve"> que se enquadrem nas demais vedações previstas no artigo 14 da </w:t>
      </w:r>
      <w:hyperlink r:id="rId123" w:history="1">
        <w:r w:rsidRPr="00221F7A">
          <w:rPr>
            <w:rStyle w:val="Hyperlink"/>
          </w:rPr>
          <w:t>Lei nº 14.133, de 2021</w:t>
        </w:r>
      </w:hyperlink>
      <w:r>
        <w:t>.</w:t>
      </w:r>
    </w:p>
    <w:p w:rsidR="00CD5132" w:rsidRPr="004827F2" w:rsidRDefault="00CD5132" w:rsidP="00CD5132">
      <w:pPr>
        <w:pStyle w:val="Nivel01"/>
        <w:spacing w:beforeLines="0" w:before="240" w:afterLines="0" w:after="0" w:line="240" w:lineRule="auto"/>
        <w:ind w:left="0" w:firstLine="0"/>
        <w:rPr>
          <w:color w:val="FFFFFF" w:themeColor="background1"/>
        </w:rPr>
      </w:pPr>
      <w:r w:rsidRPr="004827F2">
        <w:lastRenderedPageBreak/>
        <w:t xml:space="preserve">CLÁUSULA </w:t>
      </w:r>
      <w:r>
        <w:t xml:space="preserve">NONA </w:t>
      </w:r>
      <w:r w:rsidRPr="004827F2">
        <w:t>– GARANTIA DE EXECUÇÃO (</w:t>
      </w:r>
      <w:hyperlink r:id="rId124" w:anchor="art92" w:history="1">
        <w:r w:rsidRPr="004827F2">
          <w:rPr>
            <w:rStyle w:val="Hyperlink"/>
          </w:rPr>
          <w:t>art. 92, XII</w:t>
        </w:r>
      </w:hyperlink>
      <w:proofErr w:type="gramStart"/>
      <w:r w:rsidRPr="004827F2">
        <w:t>)</w:t>
      </w:r>
      <w:proofErr w:type="gramEnd"/>
    </w:p>
    <w:p w:rsidR="00CD5132" w:rsidRPr="004827F2" w:rsidRDefault="00CD5132" w:rsidP="00CD5132">
      <w:pPr>
        <w:pStyle w:val="Nvel2-Red"/>
      </w:pPr>
      <w:r w:rsidRPr="009E4B3A">
        <w:rPr>
          <w:i w:val="0"/>
        </w:rPr>
        <w:t xml:space="preserve">  </w:t>
      </w:r>
      <w:r w:rsidRPr="009E4B3A">
        <w:rPr>
          <w:rStyle w:val="PGE-Alteraesdestacadas"/>
          <w:rFonts w:cs="Arial"/>
          <w:b w:val="0"/>
          <w:i w:val="0"/>
          <w:sz w:val="20"/>
          <w:u w:val="none"/>
        </w:rPr>
        <w:t>A garantia de execução contratual, quando exigida pelo CONTRATANTE em decorrência da celebração do contrato, deverá obedecer às normas previstas no Edital indicado no preâmbulo deste instrumento</w:t>
      </w:r>
      <w:r w:rsidRPr="004827F2">
        <w:t xml:space="preserve"> </w:t>
      </w:r>
    </w:p>
    <w:p w:rsidR="00CD5132" w:rsidRPr="004827F2" w:rsidRDefault="00CD5132" w:rsidP="00CD5132">
      <w:pPr>
        <w:pStyle w:val="Nivel01"/>
        <w:spacing w:beforeLines="0" w:before="240" w:afterLines="0" w:after="0" w:line="240" w:lineRule="auto"/>
        <w:ind w:left="0" w:firstLine="0"/>
        <w:rPr>
          <w:color w:val="FFFFFF" w:themeColor="background1"/>
        </w:rPr>
      </w:pPr>
      <w:r w:rsidRPr="004827F2">
        <w:t>CLÁUSULA DÉCIMA – INFRAÇÕES E SANÇÕES ADMINISTRATIVAS (</w:t>
      </w:r>
      <w:hyperlink r:id="rId125" w:anchor="art92" w:history="1">
        <w:r w:rsidRPr="004827F2">
          <w:rPr>
            <w:rStyle w:val="Hyperlink"/>
          </w:rPr>
          <w:t>art. 92, XIV</w:t>
        </w:r>
      </w:hyperlink>
      <w:proofErr w:type="gramStart"/>
      <w:r w:rsidRPr="004827F2">
        <w:t>)</w:t>
      </w:r>
      <w:proofErr w:type="gramEnd"/>
    </w:p>
    <w:p w:rsidR="00CD5132" w:rsidRPr="004827F2" w:rsidRDefault="00CD5132" w:rsidP="00CD5132">
      <w:pPr>
        <w:pStyle w:val="Nivel2"/>
      </w:pPr>
      <w:r w:rsidRPr="004827F2">
        <w:t xml:space="preserve">Comete </w:t>
      </w:r>
      <w:r w:rsidRPr="00142122">
        <w:t>infração</w:t>
      </w:r>
      <w:r w:rsidRPr="004827F2">
        <w:t xml:space="preserve"> administrativa, nos termos da </w:t>
      </w:r>
      <w:hyperlink r:id="rId126" w:history="1">
        <w:r w:rsidRPr="004827F2">
          <w:rPr>
            <w:rStyle w:val="Hyperlink"/>
          </w:rPr>
          <w:t>Lei nº 14.133, de 2021</w:t>
        </w:r>
      </w:hyperlink>
      <w:r w:rsidRPr="004827F2">
        <w:t>, o contratado que:</w:t>
      </w:r>
    </w:p>
    <w:p w:rsidR="00CD5132" w:rsidRPr="004827F2" w:rsidRDefault="00CD5132" w:rsidP="00CD5132">
      <w:pPr>
        <w:numPr>
          <w:ilvl w:val="2"/>
          <w:numId w:val="16"/>
        </w:numPr>
        <w:suppressAutoHyphens/>
        <w:spacing w:before="120" w:after="120" w:line="276" w:lineRule="auto"/>
        <w:ind w:left="284" w:firstLine="0"/>
        <w:jc w:val="both"/>
        <w:rPr>
          <w:rFonts w:ascii="Arial" w:eastAsia="Arial" w:hAnsi="Arial" w:cs="Arial"/>
          <w:sz w:val="20"/>
          <w:szCs w:val="20"/>
        </w:rPr>
      </w:pPr>
      <w:proofErr w:type="gramStart"/>
      <w:r w:rsidRPr="004827F2">
        <w:rPr>
          <w:rFonts w:ascii="Arial" w:eastAsia="Arial" w:hAnsi="Arial" w:cs="Arial"/>
          <w:sz w:val="20"/>
          <w:szCs w:val="20"/>
        </w:rPr>
        <w:t>der</w:t>
      </w:r>
      <w:proofErr w:type="gramEnd"/>
      <w:r w:rsidRPr="004827F2">
        <w:rPr>
          <w:rFonts w:ascii="Arial" w:eastAsia="Arial" w:hAnsi="Arial" w:cs="Arial"/>
          <w:sz w:val="20"/>
          <w:szCs w:val="20"/>
        </w:rPr>
        <w:t xml:space="preserve"> causa à inexecução parcial do contrato;</w:t>
      </w:r>
    </w:p>
    <w:p w:rsidR="00CD5132" w:rsidRPr="004827F2" w:rsidRDefault="00CD5132" w:rsidP="00CD5132">
      <w:pPr>
        <w:numPr>
          <w:ilvl w:val="2"/>
          <w:numId w:val="16"/>
        </w:numPr>
        <w:suppressAutoHyphens/>
        <w:spacing w:before="120" w:after="120" w:line="276" w:lineRule="auto"/>
        <w:ind w:left="284" w:firstLine="0"/>
        <w:jc w:val="both"/>
        <w:rPr>
          <w:rFonts w:ascii="Arial" w:eastAsia="Arial" w:hAnsi="Arial" w:cs="Arial"/>
          <w:sz w:val="20"/>
          <w:szCs w:val="20"/>
        </w:rPr>
      </w:pPr>
      <w:proofErr w:type="gramStart"/>
      <w:r w:rsidRPr="004827F2">
        <w:rPr>
          <w:rFonts w:ascii="Arial" w:eastAsia="Arial" w:hAnsi="Arial" w:cs="Arial"/>
          <w:sz w:val="20"/>
          <w:szCs w:val="20"/>
        </w:rPr>
        <w:t>der</w:t>
      </w:r>
      <w:proofErr w:type="gramEnd"/>
      <w:r w:rsidRPr="004827F2">
        <w:rPr>
          <w:rFonts w:ascii="Arial" w:eastAsia="Arial" w:hAnsi="Arial" w:cs="Arial"/>
          <w:sz w:val="20"/>
          <w:szCs w:val="20"/>
        </w:rPr>
        <w:t xml:space="preserve"> causa à inexecução parcial do contrato que cause grave dano à Administração ou ao funcionamento dos serviços públicos ou ao interesse coletivo;</w:t>
      </w:r>
    </w:p>
    <w:p w:rsidR="00CD5132" w:rsidRPr="004827F2" w:rsidRDefault="00CD5132" w:rsidP="00CD5132">
      <w:pPr>
        <w:numPr>
          <w:ilvl w:val="2"/>
          <w:numId w:val="16"/>
        </w:numPr>
        <w:suppressAutoHyphens/>
        <w:spacing w:before="120" w:after="120" w:line="276" w:lineRule="auto"/>
        <w:ind w:left="284" w:firstLine="0"/>
        <w:jc w:val="both"/>
        <w:rPr>
          <w:rFonts w:ascii="Arial" w:eastAsia="Arial" w:hAnsi="Arial" w:cs="Arial"/>
          <w:sz w:val="20"/>
          <w:szCs w:val="20"/>
        </w:rPr>
      </w:pPr>
      <w:proofErr w:type="gramStart"/>
      <w:r w:rsidRPr="004827F2">
        <w:rPr>
          <w:rFonts w:ascii="Arial" w:eastAsia="Arial" w:hAnsi="Arial" w:cs="Arial"/>
          <w:sz w:val="20"/>
          <w:szCs w:val="20"/>
        </w:rPr>
        <w:t>der</w:t>
      </w:r>
      <w:proofErr w:type="gramEnd"/>
      <w:r w:rsidRPr="004827F2">
        <w:rPr>
          <w:rFonts w:ascii="Arial" w:eastAsia="Arial" w:hAnsi="Arial" w:cs="Arial"/>
          <w:sz w:val="20"/>
          <w:szCs w:val="20"/>
        </w:rPr>
        <w:t xml:space="preserve"> causa à inexecução total do contrato;</w:t>
      </w:r>
    </w:p>
    <w:p w:rsidR="00CD5132" w:rsidRPr="004827F2" w:rsidRDefault="00CD5132" w:rsidP="00CD5132">
      <w:pPr>
        <w:numPr>
          <w:ilvl w:val="2"/>
          <w:numId w:val="16"/>
        </w:numPr>
        <w:suppressAutoHyphens/>
        <w:spacing w:before="120" w:after="120" w:line="276" w:lineRule="auto"/>
        <w:ind w:left="284" w:firstLine="0"/>
        <w:jc w:val="both"/>
        <w:rPr>
          <w:rFonts w:ascii="Arial" w:eastAsia="Arial" w:hAnsi="Arial" w:cs="Arial"/>
          <w:sz w:val="20"/>
          <w:szCs w:val="20"/>
        </w:rPr>
      </w:pPr>
      <w:proofErr w:type="gramStart"/>
      <w:r w:rsidRPr="004827F2">
        <w:rPr>
          <w:rFonts w:ascii="Arial" w:eastAsia="Arial" w:hAnsi="Arial" w:cs="Arial"/>
          <w:sz w:val="20"/>
          <w:szCs w:val="20"/>
        </w:rPr>
        <w:t>ensejar</w:t>
      </w:r>
      <w:proofErr w:type="gramEnd"/>
      <w:r w:rsidRPr="004827F2">
        <w:rPr>
          <w:rFonts w:ascii="Arial" w:eastAsia="Arial" w:hAnsi="Arial" w:cs="Arial"/>
          <w:sz w:val="20"/>
          <w:szCs w:val="20"/>
        </w:rPr>
        <w:t xml:space="preserve"> o retardamento da execução ou da entrega do objeto da contratação sem motivo justificado;</w:t>
      </w:r>
    </w:p>
    <w:p w:rsidR="00CD5132" w:rsidRPr="004827F2" w:rsidRDefault="00CD5132" w:rsidP="00CD5132">
      <w:pPr>
        <w:numPr>
          <w:ilvl w:val="2"/>
          <w:numId w:val="16"/>
        </w:numPr>
        <w:suppressAutoHyphens/>
        <w:spacing w:before="120" w:after="120" w:line="276" w:lineRule="auto"/>
        <w:ind w:left="284" w:firstLine="0"/>
        <w:jc w:val="both"/>
        <w:rPr>
          <w:rFonts w:ascii="Arial" w:eastAsia="Arial" w:hAnsi="Arial" w:cs="Arial"/>
          <w:sz w:val="20"/>
          <w:szCs w:val="20"/>
        </w:rPr>
      </w:pPr>
      <w:proofErr w:type="gramStart"/>
      <w:r w:rsidRPr="004827F2">
        <w:rPr>
          <w:rFonts w:ascii="Arial" w:eastAsia="Arial" w:hAnsi="Arial" w:cs="Arial"/>
          <w:sz w:val="20"/>
          <w:szCs w:val="20"/>
        </w:rPr>
        <w:t>apresentar</w:t>
      </w:r>
      <w:proofErr w:type="gramEnd"/>
      <w:r w:rsidRPr="004827F2">
        <w:rPr>
          <w:rFonts w:ascii="Arial" w:eastAsia="Arial" w:hAnsi="Arial" w:cs="Arial"/>
          <w:sz w:val="20"/>
          <w:szCs w:val="20"/>
        </w:rPr>
        <w:t xml:space="preserve"> documentação falsa ou prestar declaração falsa durante a execução do contrato;</w:t>
      </w:r>
    </w:p>
    <w:p w:rsidR="00CD5132" w:rsidRPr="004827F2" w:rsidRDefault="00CD5132" w:rsidP="00CD5132">
      <w:pPr>
        <w:numPr>
          <w:ilvl w:val="2"/>
          <w:numId w:val="16"/>
        </w:numPr>
        <w:suppressAutoHyphens/>
        <w:spacing w:before="120" w:after="120" w:line="276" w:lineRule="auto"/>
        <w:ind w:left="284" w:firstLine="0"/>
        <w:jc w:val="both"/>
        <w:rPr>
          <w:rFonts w:ascii="Arial" w:eastAsia="Arial" w:hAnsi="Arial" w:cs="Arial"/>
          <w:sz w:val="20"/>
          <w:szCs w:val="20"/>
        </w:rPr>
      </w:pPr>
      <w:proofErr w:type="gramStart"/>
      <w:r w:rsidRPr="004827F2">
        <w:rPr>
          <w:rFonts w:ascii="Arial" w:eastAsia="Arial" w:hAnsi="Arial" w:cs="Arial"/>
          <w:sz w:val="20"/>
          <w:szCs w:val="20"/>
        </w:rPr>
        <w:t>praticar</w:t>
      </w:r>
      <w:proofErr w:type="gramEnd"/>
      <w:r w:rsidRPr="004827F2">
        <w:rPr>
          <w:rFonts w:ascii="Arial" w:eastAsia="Arial" w:hAnsi="Arial" w:cs="Arial"/>
          <w:sz w:val="20"/>
          <w:szCs w:val="20"/>
        </w:rPr>
        <w:t xml:space="preserve"> ato fraudulento na execução do contrato;</w:t>
      </w:r>
    </w:p>
    <w:p w:rsidR="00CD5132" w:rsidRPr="004827F2" w:rsidRDefault="00CD5132" w:rsidP="00CD5132">
      <w:pPr>
        <w:numPr>
          <w:ilvl w:val="2"/>
          <w:numId w:val="16"/>
        </w:numPr>
        <w:suppressAutoHyphens/>
        <w:spacing w:before="120" w:after="120" w:line="276" w:lineRule="auto"/>
        <w:ind w:left="284" w:firstLine="0"/>
        <w:jc w:val="both"/>
        <w:rPr>
          <w:rFonts w:ascii="Arial" w:eastAsia="Arial" w:hAnsi="Arial" w:cs="Arial"/>
          <w:sz w:val="20"/>
          <w:szCs w:val="20"/>
        </w:rPr>
      </w:pPr>
      <w:proofErr w:type="gramStart"/>
      <w:r w:rsidRPr="004827F2">
        <w:rPr>
          <w:rFonts w:ascii="Arial" w:eastAsia="Arial" w:hAnsi="Arial" w:cs="Arial"/>
          <w:sz w:val="20"/>
          <w:szCs w:val="20"/>
        </w:rPr>
        <w:t>comportar</w:t>
      </w:r>
      <w:proofErr w:type="gramEnd"/>
      <w:r w:rsidRPr="004827F2">
        <w:rPr>
          <w:rFonts w:ascii="Arial" w:eastAsia="Arial" w:hAnsi="Arial" w:cs="Arial"/>
          <w:sz w:val="20"/>
          <w:szCs w:val="20"/>
        </w:rPr>
        <w:t>-se de modo inidôneo ou cometer fraude de qualquer natureza;</w:t>
      </w:r>
    </w:p>
    <w:p w:rsidR="00CD5132" w:rsidRPr="004827F2" w:rsidRDefault="00CD5132" w:rsidP="00CD5132">
      <w:pPr>
        <w:numPr>
          <w:ilvl w:val="2"/>
          <w:numId w:val="16"/>
        </w:numPr>
        <w:suppressAutoHyphens/>
        <w:spacing w:before="120" w:after="120" w:line="276" w:lineRule="auto"/>
        <w:ind w:left="284" w:firstLine="0"/>
        <w:jc w:val="both"/>
        <w:rPr>
          <w:rFonts w:ascii="Arial" w:eastAsia="Arial" w:hAnsi="Arial" w:cs="Arial"/>
          <w:sz w:val="20"/>
          <w:szCs w:val="20"/>
        </w:rPr>
      </w:pPr>
      <w:proofErr w:type="gramStart"/>
      <w:r w:rsidRPr="004827F2">
        <w:rPr>
          <w:rFonts w:ascii="Arial" w:eastAsia="Arial" w:hAnsi="Arial" w:cs="Arial"/>
          <w:sz w:val="20"/>
          <w:szCs w:val="20"/>
        </w:rPr>
        <w:t>praticar</w:t>
      </w:r>
      <w:proofErr w:type="gramEnd"/>
      <w:r w:rsidRPr="004827F2">
        <w:rPr>
          <w:rFonts w:ascii="Arial" w:eastAsia="Arial" w:hAnsi="Arial" w:cs="Arial"/>
          <w:sz w:val="20"/>
          <w:szCs w:val="20"/>
        </w:rPr>
        <w:t xml:space="preserve"> ato lesivo previsto no </w:t>
      </w:r>
      <w:hyperlink r:id="rId127" w:anchor="art5" w:history="1">
        <w:r w:rsidRPr="004827F2">
          <w:rPr>
            <w:rStyle w:val="Hyperlink"/>
            <w:rFonts w:ascii="Arial" w:eastAsia="Arial" w:hAnsi="Arial" w:cs="Arial"/>
            <w:sz w:val="20"/>
            <w:szCs w:val="20"/>
          </w:rPr>
          <w:t>art. 5º da Lei nº 12.846, de 1º de agosto de 2013</w:t>
        </w:r>
      </w:hyperlink>
      <w:r w:rsidRPr="004827F2">
        <w:rPr>
          <w:rFonts w:ascii="Arial" w:eastAsia="Arial" w:hAnsi="Arial" w:cs="Arial"/>
          <w:sz w:val="20"/>
          <w:szCs w:val="20"/>
        </w:rPr>
        <w:t>.</w:t>
      </w:r>
    </w:p>
    <w:p w:rsidR="00CD5132" w:rsidRPr="004827F2" w:rsidRDefault="00CD5132" w:rsidP="00CD5132">
      <w:pPr>
        <w:pStyle w:val="Nivel2"/>
      </w:pPr>
      <w:r>
        <w:t>Garantida a prévia defesa, s</w:t>
      </w:r>
      <w:r w:rsidRPr="004827F2">
        <w:t xml:space="preserve">erão </w:t>
      </w:r>
      <w:r w:rsidRPr="00142122">
        <w:t>aplicadas</w:t>
      </w:r>
      <w:r w:rsidRPr="004827F2">
        <w:t xml:space="preserve"> ao contratado que incorrer nas infrações acima descritas as seguintes sanções:</w:t>
      </w:r>
    </w:p>
    <w:p w:rsidR="00CD5132" w:rsidRPr="004827F2" w:rsidRDefault="00CD5132" w:rsidP="00CD5132">
      <w:pPr>
        <w:pStyle w:val="PargrafodaLista"/>
        <w:numPr>
          <w:ilvl w:val="0"/>
          <w:numId w:val="17"/>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Advertência</w:t>
      </w:r>
      <w:r w:rsidRPr="004827F2">
        <w:rPr>
          <w:rFonts w:ascii="Arial" w:eastAsia="Arial" w:hAnsi="Arial" w:cs="Arial"/>
          <w:sz w:val="20"/>
          <w:szCs w:val="20"/>
        </w:rPr>
        <w:t xml:space="preserve">, </w:t>
      </w:r>
      <w:r>
        <w:rPr>
          <w:rFonts w:ascii="Arial" w:eastAsia="Arial" w:hAnsi="Arial" w:cs="Arial"/>
          <w:sz w:val="20"/>
          <w:szCs w:val="20"/>
        </w:rPr>
        <w:t>se</w:t>
      </w:r>
      <w:r w:rsidRPr="004827F2">
        <w:rPr>
          <w:rFonts w:ascii="Arial" w:eastAsia="Arial" w:hAnsi="Arial" w:cs="Arial"/>
          <w:sz w:val="20"/>
          <w:szCs w:val="20"/>
        </w:rPr>
        <w:t xml:space="preserve"> o contratado der causa à inexecução parcial do contrato, qu</w:t>
      </w:r>
      <w:r>
        <w:rPr>
          <w:rFonts w:ascii="Arial" w:eastAsia="Arial" w:hAnsi="Arial" w:cs="Arial"/>
          <w:sz w:val="20"/>
          <w:szCs w:val="20"/>
        </w:rPr>
        <w:t>ando</w:t>
      </w:r>
      <w:r w:rsidRPr="004827F2">
        <w:rPr>
          <w:rFonts w:ascii="Arial" w:eastAsia="Arial" w:hAnsi="Arial" w:cs="Arial"/>
          <w:sz w:val="20"/>
          <w:szCs w:val="20"/>
        </w:rPr>
        <w:t xml:space="preserve"> não se justificar a imposição de penalidade mais grave (</w:t>
      </w:r>
      <w:hyperlink r:id="rId128" w:anchor="art156§2" w:history="1">
        <w:r w:rsidRPr="004827F2">
          <w:rPr>
            <w:rStyle w:val="Hyperlink"/>
            <w:rFonts w:ascii="Arial" w:eastAsia="Arial" w:hAnsi="Arial" w:cs="Arial"/>
            <w:sz w:val="20"/>
            <w:szCs w:val="20"/>
          </w:rPr>
          <w:t>art. 156, §</w:t>
        </w:r>
        <w:r>
          <w:rPr>
            <w:rStyle w:val="Hyperlink"/>
            <w:rFonts w:ascii="Arial" w:eastAsia="Arial" w:hAnsi="Arial" w:cs="Arial"/>
            <w:sz w:val="20"/>
            <w:szCs w:val="20"/>
          </w:rPr>
          <w:t xml:space="preserve"> </w:t>
        </w:r>
        <w:r w:rsidRPr="004827F2">
          <w:rPr>
            <w:rStyle w:val="Hyperlink"/>
            <w:rFonts w:ascii="Arial" w:eastAsia="Arial" w:hAnsi="Arial" w:cs="Arial"/>
            <w:sz w:val="20"/>
            <w:szCs w:val="20"/>
          </w:rPr>
          <w:t xml:space="preserve">2º, da </w:t>
        </w:r>
        <w:bookmarkStart w:id="70" w:name="_Hlk114504069"/>
        <w:r w:rsidRPr="004827F2">
          <w:rPr>
            <w:rStyle w:val="Hyperlink"/>
            <w:rFonts w:ascii="Arial" w:eastAsia="Arial" w:hAnsi="Arial" w:cs="Arial"/>
            <w:sz w:val="20"/>
            <w:szCs w:val="20"/>
          </w:rPr>
          <w:t>Lei nº 14.133, de 2021</w:t>
        </w:r>
        <w:bookmarkEnd w:id="70"/>
      </w:hyperlink>
      <w:r w:rsidRPr="004827F2">
        <w:rPr>
          <w:rFonts w:ascii="Arial" w:eastAsia="Arial" w:hAnsi="Arial" w:cs="Arial"/>
          <w:sz w:val="20"/>
          <w:szCs w:val="20"/>
        </w:rPr>
        <w:t>);</w:t>
      </w:r>
    </w:p>
    <w:p w:rsidR="00CD5132" w:rsidRPr="004827F2" w:rsidRDefault="00CD5132" w:rsidP="00CD5132">
      <w:pPr>
        <w:pStyle w:val="PargrafodaLista"/>
        <w:numPr>
          <w:ilvl w:val="0"/>
          <w:numId w:val="17"/>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 xml:space="preserve">Impedimento de licitar e </w:t>
      </w:r>
      <w:proofErr w:type="gramStart"/>
      <w:r w:rsidRPr="004827F2">
        <w:rPr>
          <w:rFonts w:ascii="Arial" w:eastAsia="Arial" w:hAnsi="Arial" w:cs="Arial"/>
          <w:b/>
          <w:bCs/>
          <w:sz w:val="20"/>
          <w:szCs w:val="20"/>
        </w:rPr>
        <w:t>contratar</w:t>
      </w:r>
      <w:r w:rsidRPr="004827F2">
        <w:rPr>
          <w:rFonts w:ascii="Arial" w:eastAsia="Arial" w:hAnsi="Arial" w:cs="Arial"/>
          <w:sz w:val="20"/>
          <w:szCs w:val="20"/>
        </w:rPr>
        <w:t>,</w:t>
      </w:r>
      <w:proofErr w:type="gramEnd"/>
      <w:r w:rsidRPr="004827F2">
        <w:rPr>
          <w:rFonts w:ascii="Arial" w:eastAsia="Arial" w:hAnsi="Arial" w:cs="Arial"/>
          <w:sz w:val="20"/>
          <w:szCs w:val="20"/>
        </w:rPr>
        <w:t xml:space="preserve"> </w:t>
      </w:r>
      <w:r>
        <w:rPr>
          <w:rFonts w:ascii="Arial" w:eastAsia="Arial" w:hAnsi="Arial" w:cs="Arial"/>
          <w:sz w:val="20"/>
          <w:szCs w:val="20"/>
        </w:rPr>
        <w:t>se</w:t>
      </w:r>
      <w:r w:rsidRPr="004827F2">
        <w:rPr>
          <w:rFonts w:ascii="Arial" w:eastAsia="Arial" w:hAnsi="Arial" w:cs="Arial"/>
          <w:sz w:val="20"/>
          <w:szCs w:val="20"/>
        </w:rPr>
        <w:t xml:space="preserve"> praticadas as condutas descritas nas alíneas “b”, “c” e “d” do subitem acima dest</w:t>
      </w:r>
      <w:r>
        <w:rPr>
          <w:rFonts w:ascii="Arial" w:eastAsia="Arial" w:hAnsi="Arial" w:cs="Arial"/>
          <w:sz w:val="20"/>
          <w:szCs w:val="20"/>
        </w:rPr>
        <w:t>a cláusula</w:t>
      </w:r>
      <w:r w:rsidRPr="004827F2">
        <w:rPr>
          <w:rFonts w:ascii="Arial" w:eastAsia="Arial" w:hAnsi="Arial" w:cs="Arial"/>
          <w:sz w:val="20"/>
          <w:szCs w:val="20"/>
        </w:rPr>
        <w:t>, qu</w:t>
      </w:r>
      <w:r>
        <w:rPr>
          <w:rFonts w:ascii="Arial" w:eastAsia="Arial" w:hAnsi="Arial" w:cs="Arial"/>
          <w:sz w:val="20"/>
          <w:szCs w:val="20"/>
        </w:rPr>
        <w:t>ando</w:t>
      </w:r>
      <w:r w:rsidRPr="004827F2">
        <w:rPr>
          <w:rFonts w:ascii="Arial" w:eastAsia="Arial" w:hAnsi="Arial" w:cs="Arial"/>
          <w:sz w:val="20"/>
          <w:szCs w:val="20"/>
        </w:rPr>
        <w:t xml:space="preserve"> não se justificar a imposição de penalidade mais grave (</w:t>
      </w:r>
      <w:hyperlink r:id="rId129" w:anchor="art156§4" w:history="1">
        <w:r w:rsidRPr="004827F2">
          <w:rPr>
            <w:rStyle w:val="Hyperlink"/>
            <w:rFonts w:ascii="Arial" w:eastAsia="Arial" w:hAnsi="Arial" w:cs="Arial"/>
            <w:sz w:val="20"/>
            <w:szCs w:val="20"/>
          </w:rPr>
          <w:t>art. 156, § 4º, da Lei nº 14.133, de 2021</w:t>
        </w:r>
      </w:hyperlink>
      <w:r w:rsidRPr="004827F2">
        <w:rPr>
          <w:rFonts w:ascii="Arial" w:eastAsia="Arial" w:hAnsi="Arial" w:cs="Arial"/>
          <w:sz w:val="20"/>
          <w:szCs w:val="20"/>
        </w:rPr>
        <w:t>);</w:t>
      </w:r>
    </w:p>
    <w:p w:rsidR="00CD5132" w:rsidRPr="004827F2" w:rsidRDefault="00CD5132" w:rsidP="00CD5132">
      <w:pPr>
        <w:pStyle w:val="PargrafodaLista"/>
        <w:numPr>
          <w:ilvl w:val="0"/>
          <w:numId w:val="17"/>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 xml:space="preserve">Declaração de inidoneidade para licitar </w:t>
      </w:r>
      <w:r>
        <w:rPr>
          <w:rFonts w:ascii="Arial" w:eastAsia="Arial" w:hAnsi="Arial" w:cs="Arial"/>
          <w:b/>
          <w:bCs/>
          <w:sz w:val="20"/>
          <w:szCs w:val="20"/>
        </w:rPr>
        <w:t>ou</w:t>
      </w:r>
      <w:r w:rsidRPr="004827F2">
        <w:rPr>
          <w:rFonts w:ascii="Arial" w:eastAsia="Arial" w:hAnsi="Arial" w:cs="Arial"/>
          <w:b/>
          <w:bCs/>
          <w:sz w:val="20"/>
          <w:szCs w:val="20"/>
        </w:rPr>
        <w:t xml:space="preserve"> contratar</w:t>
      </w:r>
      <w:r w:rsidRPr="004827F2">
        <w:rPr>
          <w:rFonts w:ascii="Arial" w:eastAsia="Arial" w:hAnsi="Arial" w:cs="Arial"/>
          <w:sz w:val="20"/>
          <w:szCs w:val="20"/>
        </w:rPr>
        <w:t>, quando praticadas as condutas descritas nas alíneas “e”, “f”, “g” e “h” do subitem acima dest</w:t>
      </w:r>
      <w:r>
        <w:rPr>
          <w:rFonts w:ascii="Arial" w:eastAsia="Arial" w:hAnsi="Arial" w:cs="Arial"/>
          <w:sz w:val="20"/>
          <w:szCs w:val="20"/>
        </w:rPr>
        <w:t>a cláusula</w:t>
      </w:r>
      <w:r w:rsidRPr="004827F2">
        <w:rPr>
          <w:rFonts w:ascii="Arial" w:eastAsia="Arial" w:hAnsi="Arial" w:cs="Arial"/>
          <w:sz w:val="20"/>
          <w:szCs w:val="20"/>
        </w:rPr>
        <w:t>, bem como nas alíneas “b”, “c” e “d”</w:t>
      </w:r>
      <w:r>
        <w:rPr>
          <w:rFonts w:ascii="Arial" w:eastAsia="Arial" w:hAnsi="Arial" w:cs="Arial"/>
          <w:sz w:val="20"/>
          <w:szCs w:val="20"/>
        </w:rPr>
        <w:t xml:space="preserve"> do referido subitem</w:t>
      </w:r>
      <w:r w:rsidRPr="004827F2">
        <w:rPr>
          <w:rFonts w:ascii="Arial" w:eastAsia="Arial" w:hAnsi="Arial" w:cs="Arial"/>
          <w:sz w:val="20"/>
          <w:szCs w:val="20"/>
        </w:rPr>
        <w:t>, que justifiquem a imposição de penalidade mais grave (</w:t>
      </w:r>
      <w:hyperlink r:id="rId130" w:anchor="art156§5" w:history="1">
        <w:r w:rsidRPr="004827F2">
          <w:rPr>
            <w:rStyle w:val="Hyperlink"/>
            <w:rFonts w:ascii="Arial" w:eastAsia="Arial" w:hAnsi="Arial" w:cs="Arial"/>
            <w:sz w:val="20"/>
            <w:szCs w:val="20"/>
          </w:rPr>
          <w:t>art. 156, §</w:t>
        </w:r>
        <w:r>
          <w:rPr>
            <w:rStyle w:val="Hyperlink"/>
            <w:rFonts w:ascii="Arial" w:eastAsia="Arial" w:hAnsi="Arial" w:cs="Arial"/>
            <w:sz w:val="20"/>
            <w:szCs w:val="20"/>
          </w:rPr>
          <w:t xml:space="preserve"> </w:t>
        </w:r>
        <w:r w:rsidRPr="004827F2">
          <w:rPr>
            <w:rStyle w:val="Hyperlink"/>
            <w:rFonts w:ascii="Arial" w:eastAsia="Arial" w:hAnsi="Arial" w:cs="Arial"/>
            <w:sz w:val="20"/>
            <w:szCs w:val="20"/>
          </w:rPr>
          <w:t>5º, da Lei nº 14.133, de 2021</w:t>
        </w:r>
      </w:hyperlink>
      <w:r w:rsidRPr="004827F2">
        <w:rPr>
          <w:rFonts w:ascii="Arial" w:eastAsia="Arial" w:hAnsi="Arial" w:cs="Arial"/>
          <w:sz w:val="20"/>
          <w:szCs w:val="20"/>
        </w:rPr>
        <w:t>).</w:t>
      </w:r>
    </w:p>
    <w:p w:rsidR="00CD5132" w:rsidRPr="000F528B" w:rsidRDefault="00CD5132" w:rsidP="00CD5132">
      <w:pPr>
        <w:pStyle w:val="PargrafodaLista"/>
        <w:numPr>
          <w:ilvl w:val="0"/>
          <w:numId w:val="17"/>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Multa:</w:t>
      </w:r>
      <w:r>
        <w:rPr>
          <w:rFonts w:ascii="Arial" w:eastAsia="Arial" w:hAnsi="Arial" w:cs="Arial"/>
          <w:b/>
          <w:bCs/>
          <w:sz w:val="20"/>
          <w:szCs w:val="20"/>
        </w:rPr>
        <w:t xml:space="preserve"> </w:t>
      </w:r>
      <w:r w:rsidRPr="000F528B">
        <w:rPr>
          <w:rFonts w:ascii="Arial" w:hAnsi="Arial" w:cs="Arial"/>
          <w:i/>
          <w:iCs/>
          <w:color w:val="FF0000"/>
          <w:sz w:val="20"/>
          <w:szCs w:val="20"/>
        </w:rPr>
        <w:t>Calculada em conformidade com a documentação que integra este instrumento.</w:t>
      </w:r>
    </w:p>
    <w:p w:rsidR="00CD5132" w:rsidRPr="004827F2" w:rsidRDefault="00CD5132" w:rsidP="00CD5132">
      <w:pPr>
        <w:pStyle w:val="Nivel2"/>
      </w:pPr>
      <w:r w:rsidRPr="004827F2">
        <w:t xml:space="preserve">A aplicação </w:t>
      </w:r>
      <w:r w:rsidRPr="00F61CE2">
        <w:t>das</w:t>
      </w:r>
      <w:r w:rsidRPr="004827F2">
        <w:t xml:space="preserve"> sanções previstas neste Contrato não exclui, em hipótese alguma, a obrigação de reparação integral do dano causado ao Contratante (</w:t>
      </w:r>
      <w:hyperlink r:id="rId131" w:anchor="art156§9" w:history="1">
        <w:r w:rsidRPr="004827F2">
          <w:rPr>
            <w:rStyle w:val="Hyperlink"/>
          </w:rPr>
          <w:t>art. 156, §</w:t>
        </w:r>
        <w:r>
          <w:rPr>
            <w:rStyle w:val="Hyperlink"/>
          </w:rPr>
          <w:t xml:space="preserve"> </w:t>
        </w:r>
        <w:r w:rsidRPr="004827F2">
          <w:rPr>
            <w:rStyle w:val="Hyperlink"/>
          </w:rPr>
          <w:t>9º, da Lei nº 14.133, de 2021</w:t>
        </w:r>
      </w:hyperlink>
      <w:proofErr w:type="gramStart"/>
      <w:r w:rsidRPr="004827F2">
        <w:t>)</w:t>
      </w:r>
      <w:proofErr w:type="gramEnd"/>
    </w:p>
    <w:p w:rsidR="00CD5132" w:rsidRPr="004827F2" w:rsidRDefault="00CD5132" w:rsidP="00CD5132">
      <w:pPr>
        <w:pStyle w:val="Nivel2"/>
      </w:pPr>
      <w:r>
        <w:t>A multa poderá ser aplicada cumulativamente com as demai</w:t>
      </w:r>
      <w:r w:rsidRPr="004827F2">
        <w:t>s as sanções previstas neste Contrato (</w:t>
      </w:r>
      <w:hyperlink r:id="rId132" w:anchor="art156§7" w:history="1">
        <w:r w:rsidRPr="004827F2">
          <w:rPr>
            <w:rStyle w:val="Hyperlink"/>
          </w:rPr>
          <w:t>art. 156, §</w:t>
        </w:r>
        <w:r>
          <w:rPr>
            <w:rStyle w:val="Hyperlink"/>
          </w:rPr>
          <w:t xml:space="preserve"> </w:t>
        </w:r>
        <w:r w:rsidRPr="004827F2">
          <w:rPr>
            <w:rStyle w:val="Hyperlink"/>
          </w:rPr>
          <w:t>7º, da Lei nº 14.133, de 2021</w:t>
        </w:r>
      </w:hyperlink>
      <w:r w:rsidRPr="004827F2">
        <w:t>).</w:t>
      </w:r>
    </w:p>
    <w:p w:rsidR="00CD5132" w:rsidRPr="004827F2" w:rsidRDefault="00CD5132" w:rsidP="00CD5132">
      <w:pPr>
        <w:pStyle w:val="Nivel3"/>
      </w:pPr>
      <w:r w:rsidRPr="004827F2">
        <w:lastRenderedPageBreak/>
        <w:t xml:space="preserve">Antes da </w:t>
      </w:r>
      <w:r w:rsidRPr="00F61CE2">
        <w:t>aplicação</w:t>
      </w:r>
      <w:r w:rsidRPr="004827F2">
        <w:t xml:space="preserve"> da multa será facultada a defesa do interessado no prazo de 15 (quinze) dias úteis, contado da data de sua intimação (</w:t>
      </w:r>
      <w:hyperlink r:id="rId133" w:anchor="art157" w:history="1">
        <w:r w:rsidRPr="004827F2">
          <w:rPr>
            <w:rStyle w:val="Hyperlink"/>
          </w:rPr>
          <w:t>art. 157, da Lei nº 14.133, de 2021</w:t>
        </w:r>
      </w:hyperlink>
      <w:proofErr w:type="gramStart"/>
      <w:r w:rsidRPr="004827F2">
        <w:t>)</w:t>
      </w:r>
      <w:proofErr w:type="gramEnd"/>
    </w:p>
    <w:p w:rsidR="00CD5132" w:rsidRPr="008368DF" w:rsidRDefault="00CD5132" w:rsidP="00CD5132">
      <w:pPr>
        <w:pStyle w:val="Nivel3"/>
      </w:pPr>
      <w:r w:rsidRPr="004827F2">
        <w:t xml:space="preserve">Se a multa </w:t>
      </w:r>
      <w:r w:rsidRPr="00F61CE2">
        <w:t>aplicada</w:t>
      </w:r>
      <w:r w:rsidRPr="004827F2">
        <w:t xml:space="preserve"> e as indenizações cabíveis forem superiores ao valor do pagamento eventualmente devido pelo Contratante ao Contratado, além da perda desse valor, a diferença será descontada da garantia prestada</w:t>
      </w:r>
      <w:r>
        <w:t xml:space="preserve">, </w:t>
      </w:r>
      <w:proofErr w:type="gramStart"/>
      <w:r>
        <w:t>caso exigida na documentação que integra este instrumento</w:t>
      </w:r>
      <w:proofErr w:type="gramEnd"/>
      <w:r>
        <w:t>,</w:t>
      </w:r>
      <w:r w:rsidRPr="004827F2">
        <w:t xml:space="preserve"> ou</w:t>
      </w:r>
      <w:r>
        <w:t>, quando for o caso,</w:t>
      </w:r>
      <w:r w:rsidRPr="004827F2">
        <w:t xml:space="preserve"> será cobrada judicialmente (</w:t>
      </w:r>
      <w:hyperlink r:id="rId134" w:anchor="art156§8" w:history="1">
        <w:r w:rsidRPr="004827F2">
          <w:rPr>
            <w:rStyle w:val="Hyperlink"/>
          </w:rPr>
          <w:t>art. 156, §</w:t>
        </w:r>
        <w:r>
          <w:rPr>
            <w:rStyle w:val="Hyperlink"/>
          </w:rPr>
          <w:t xml:space="preserve"> </w:t>
        </w:r>
        <w:r w:rsidRPr="004827F2">
          <w:rPr>
            <w:rStyle w:val="Hyperlink"/>
          </w:rPr>
          <w:t>8º, da Lei nº 14.133, de 2021</w:t>
        </w:r>
      </w:hyperlink>
      <w:r w:rsidRPr="004827F2">
        <w:t>).</w:t>
      </w:r>
      <w:bookmarkStart w:id="71" w:name="_Hlk78351618"/>
      <w:bookmarkEnd w:id="71"/>
    </w:p>
    <w:p w:rsidR="00CD5132" w:rsidRPr="004827F2" w:rsidRDefault="00CD5132" w:rsidP="00CD5132">
      <w:pPr>
        <w:pStyle w:val="Nivel2"/>
      </w:pPr>
      <w:r w:rsidRPr="004827F2">
        <w:t xml:space="preserve">A aplicação das sanções realizar-se-á em processo administrativo que assegure o contraditório e a ampla defesa ao Contratado, observando-se o procedimento previsto no </w:t>
      </w:r>
      <w:r w:rsidRPr="00997A9A">
        <w:rPr>
          <w:i/>
          <w:iCs/>
        </w:rPr>
        <w:t>caput</w:t>
      </w:r>
      <w:r w:rsidRPr="004827F2">
        <w:rPr>
          <w:b/>
          <w:bCs/>
        </w:rPr>
        <w:t xml:space="preserve"> </w:t>
      </w:r>
      <w:r w:rsidRPr="004827F2">
        <w:t xml:space="preserve">e parágrafos do </w:t>
      </w:r>
      <w:hyperlink r:id="rId135" w:anchor="art158" w:history="1">
        <w:r w:rsidRPr="004827F2">
          <w:rPr>
            <w:rStyle w:val="Hyperlink"/>
          </w:rPr>
          <w:t>art. 158 da Lei nº 14.133, de 2021</w:t>
        </w:r>
      </w:hyperlink>
      <w:r w:rsidRPr="004827F2">
        <w:t>, para as penalidades de impedimento de licitar e contratar e de declaração de inidoneidade para licitar ou contratar.</w:t>
      </w:r>
    </w:p>
    <w:p w:rsidR="00CD5132" w:rsidRPr="004827F2" w:rsidRDefault="00CD5132" w:rsidP="00CD5132">
      <w:pPr>
        <w:pStyle w:val="Nivel2"/>
      </w:pPr>
      <w:r w:rsidRPr="004827F2">
        <w:t xml:space="preserve">Na </w:t>
      </w:r>
      <w:r w:rsidRPr="00F61CE2">
        <w:t>aplicação</w:t>
      </w:r>
      <w:r w:rsidRPr="004827F2">
        <w:t xml:space="preserve"> das sanções serão considerados (</w:t>
      </w:r>
      <w:hyperlink r:id="rId136" w:anchor="art156§1" w:history="1">
        <w:r w:rsidRPr="004827F2">
          <w:rPr>
            <w:rStyle w:val="Hyperlink"/>
          </w:rPr>
          <w:t>art. 156, §</w:t>
        </w:r>
        <w:r>
          <w:rPr>
            <w:rStyle w:val="Hyperlink"/>
          </w:rPr>
          <w:t xml:space="preserve"> </w:t>
        </w:r>
        <w:r w:rsidRPr="004827F2">
          <w:rPr>
            <w:rStyle w:val="Hyperlink"/>
          </w:rPr>
          <w:t>1º, da Lei nº 14.133, de 2021</w:t>
        </w:r>
      </w:hyperlink>
      <w:r w:rsidRPr="004827F2">
        <w:t>):</w:t>
      </w:r>
    </w:p>
    <w:p w:rsidR="00CD5132" w:rsidRPr="004827F2" w:rsidRDefault="00CD5132" w:rsidP="00CD5132">
      <w:pPr>
        <w:numPr>
          <w:ilvl w:val="0"/>
          <w:numId w:val="15"/>
        </w:numPr>
        <w:suppressAutoHyphens/>
        <w:spacing w:before="120" w:after="120" w:line="276" w:lineRule="auto"/>
        <w:ind w:left="284" w:firstLine="0"/>
        <w:contextualSpacing/>
        <w:jc w:val="both"/>
        <w:rPr>
          <w:rFonts w:ascii="Arial" w:eastAsia="Arial" w:hAnsi="Arial" w:cs="Arial"/>
          <w:sz w:val="20"/>
          <w:szCs w:val="20"/>
        </w:rPr>
      </w:pPr>
      <w:proofErr w:type="gramStart"/>
      <w:r w:rsidRPr="004827F2">
        <w:rPr>
          <w:rFonts w:ascii="Arial" w:eastAsia="Arial" w:hAnsi="Arial" w:cs="Arial"/>
          <w:sz w:val="20"/>
          <w:szCs w:val="20"/>
        </w:rPr>
        <w:t>a</w:t>
      </w:r>
      <w:proofErr w:type="gramEnd"/>
      <w:r w:rsidRPr="004827F2">
        <w:rPr>
          <w:rFonts w:ascii="Arial" w:eastAsia="Arial" w:hAnsi="Arial" w:cs="Arial"/>
          <w:sz w:val="20"/>
          <w:szCs w:val="20"/>
        </w:rPr>
        <w:t xml:space="preserve"> natureza e a gravidade da infração cometida;</w:t>
      </w:r>
    </w:p>
    <w:p w:rsidR="00CD5132" w:rsidRPr="004827F2" w:rsidRDefault="00CD5132" w:rsidP="00CD5132">
      <w:pPr>
        <w:numPr>
          <w:ilvl w:val="0"/>
          <w:numId w:val="15"/>
        </w:numPr>
        <w:suppressAutoHyphens/>
        <w:spacing w:before="120" w:after="120" w:line="276" w:lineRule="auto"/>
        <w:ind w:left="284" w:firstLine="0"/>
        <w:contextualSpacing/>
        <w:jc w:val="both"/>
        <w:rPr>
          <w:rFonts w:ascii="Arial" w:eastAsia="Arial" w:hAnsi="Arial" w:cs="Arial"/>
          <w:sz w:val="20"/>
          <w:szCs w:val="20"/>
        </w:rPr>
      </w:pPr>
      <w:proofErr w:type="gramStart"/>
      <w:r w:rsidRPr="004827F2">
        <w:rPr>
          <w:rFonts w:ascii="Arial" w:eastAsia="Arial" w:hAnsi="Arial" w:cs="Arial"/>
          <w:sz w:val="20"/>
          <w:szCs w:val="20"/>
        </w:rPr>
        <w:t>as</w:t>
      </w:r>
      <w:proofErr w:type="gramEnd"/>
      <w:r w:rsidRPr="004827F2">
        <w:rPr>
          <w:rFonts w:ascii="Arial" w:eastAsia="Arial" w:hAnsi="Arial" w:cs="Arial"/>
          <w:sz w:val="20"/>
          <w:szCs w:val="20"/>
        </w:rPr>
        <w:t xml:space="preserve"> peculiaridades do caso concreto;</w:t>
      </w:r>
    </w:p>
    <w:p w:rsidR="00CD5132" w:rsidRPr="004827F2" w:rsidRDefault="00CD5132" w:rsidP="00CD5132">
      <w:pPr>
        <w:numPr>
          <w:ilvl w:val="0"/>
          <w:numId w:val="15"/>
        </w:numPr>
        <w:suppressAutoHyphens/>
        <w:spacing w:before="120" w:after="120" w:line="276" w:lineRule="auto"/>
        <w:ind w:left="284" w:firstLine="0"/>
        <w:contextualSpacing/>
        <w:jc w:val="both"/>
        <w:rPr>
          <w:rFonts w:ascii="Arial" w:eastAsia="Arial" w:hAnsi="Arial" w:cs="Arial"/>
          <w:sz w:val="20"/>
          <w:szCs w:val="20"/>
        </w:rPr>
      </w:pPr>
      <w:proofErr w:type="gramStart"/>
      <w:r w:rsidRPr="004827F2">
        <w:rPr>
          <w:rFonts w:ascii="Arial" w:eastAsia="Arial" w:hAnsi="Arial" w:cs="Arial"/>
          <w:sz w:val="20"/>
          <w:szCs w:val="20"/>
        </w:rPr>
        <w:t>as</w:t>
      </w:r>
      <w:proofErr w:type="gramEnd"/>
      <w:r w:rsidRPr="004827F2">
        <w:rPr>
          <w:rFonts w:ascii="Arial" w:eastAsia="Arial" w:hAnsi="Arial" w:cs="Arial"/>
          <w:sz w:val="20"/>
          <w:szCs w:val="20"/>
        </w:rPr>
        <w:t xml:space="preserve"> circunstâncias agravantes ou atenuantes;</w:t>
      </w:r>
    </w:p>
    <w:p w:rsidR="00CD5132" w:rsidRPr="004827F2" w:rsidRDefault="00CD5132" w:rsidP="00CD5132">
      <w:pPr>
        <w:numPr>
          <w:ilvl w:val="0"/>
          <w:numId w:val="15"/>
        </w:numPr>
        <w:suppressAutoHyphens/>
        <w:spacing w:before="120" w:after="120" w:line="276" w:lineRule="auto"/>
        <w:ind w:left="284" w:firstLine="0"/>
        <w:contextualSpacing/>
        <w:jc w:val="both"/>
        <w:rPr>
          <w:rFonts w:ascii="Arial" w:eastAsia="Arial" w:hAnsi="Arial" w:cs="Arial"/>
          <w:sz w:val="20"/>
          <w:szCs w:val="20"/>
        </w:rPr>
      </w:pPr>
      <w:proofErr w:type="gramStart"/>
      <w:r w:rsidRPr="004827F2">
        <w:rPr>
          <w:rFonts w:ascii="Arial" w:eastAsia="Arial" w:hAnsi="Arial" w:cs="Arial"/>
          <w:sz w:val="20"/>
          <w:szCs w:val="20"/>
        </w:rPr>
        <w:t>os</w:t>
      </w:r>
      <w:proofErr w:type="gramEnd"/>
      <w:r w:rsidRPr="004827F2">
        <w:rPr>
          <w:rFonts w:ascii="Arial" w:eastAsia="Arial" w:hAnsi="Arial" w:cs="Arial"/>
          <w:sz w:val="20"/>
          <w:szCs w:val="20"/>
        </w:rPr>
        <w:t xml:space="preserve"> danos que dela provierem para o Contratante;</w:t>
      </w:r>
    </w:p>
    <w:p w:rsidR="00CD5132" w:rsidRPr="004827F2" w:rsidRDefault="00CD5132" w:rsidP="00CD5132">
      <w:pPr>
        <w:numPr>
          <w:ilvl w:val="0"/>
          <w:numId w:val="15"/>
        </w:numPr>
        <w:suppressAutoHyphens/>
        <w:spacing w:before="120" w:after="120" w:line="276" w:lineRule="auto"/>
        <w:ind w:left="284" w:firstLine="0"/>
        <w:contextualSpacing/>
        <w:jc w:val="both"/>
        <w:rPr>
          <w:rFonts w:ascii="Arial" w:eastAsia="Arial" w:hAnsi="Arial" w:cs="Arial"/>
          <w:sz w:val="20"/>
          <w:szCs w:val="20"/>
        </w:rPr>
      </w:pPr>
      <w:proofErr w:type="gramStart"/>
      <w:r w:rsidRPr="004827F2">
        <w:rPr>
          <w:rFonts w:ascii="Arial" w:eastAsia="Arial" w:hAnsi="Arial" w:cs="Arial"/>
          <w:sz w:val="20"/>
          <w:szCs w:val="20"/>
        </w:rPr>
        <w:t>a</w:t>
      </w:r>
      <w:proofErr w:type="gramEnd"/>
      <w:r w:rsidRPr="004827F2">
        <w:rPr>
          <w:rFonts w:ascii="Arial" w:eastAsia="Arial" w:hAnsi="Arial" w:cs="Arial"/>
          <w:sz w:val="20"/>
          <w:szCs w:val="20"/>
        </w:rPr>
        <w:t xml:space="preserve"> implantação ou o aperfeiçoamento de programa de integridade, conforme normas e orientações dos órgãos de controle.</w:t>
      </w:r>
    </w:p>
    <w:p w:rsidR="00CD5132" w:rsidRDefault="00CD5132" w:rsidP="00CD5132">
      <w:pPr>
        <w:pStyle w:val="Nivel2"/>
      </w:pPr>
      <w:r w:rsidRPr="00C96738">
        <w:t>As sanções são autônomas e a aplicação de uma não exclui a de outra.</w:t>
      </w:r>
    </w:p>
    <w:p w:rsidR="00CD5132" w:rsidRPr="004827F2" w:rsidRDefault="00CD5132" w:rsidP="00CD5132">
      <w:pPr>
        <w:pStyle w:val="Nivel2"/>
      </w:pPr>
      <w:r w:rsidRPr="004827F2">
        <w:t xml:space="preserve">Os atos previstos como infrações administrativas na </w:t>
      </w:r>
      <w:hyperlink r:id="rId137" w:history="1">
        <w:r w:rsidRPr="004827F2">
          <w:rPr>
            <w:rStyle w:val="Hyperlink"/>
          </w:rPr>
          <w:t>Lei nº 14.133, de 2021</w:t>
        </w:r>
      </w:hyperlink>
      <w:r w:rsidRPr="004827F2">
        <w:t xml:space="preserve">, ou em outras leis de licitações e contratos da </w:t>
      </w:r>
      <w:r w:rsidRPr="00F61CE2">
        <w:t>Administração</w:t>
      </w:r>
      <w:r w:rsidRPr="004827F2">
        <w:t xml:space="preserve"> Pública que também sejam tipificados como atos lesivos na </w:t>
      </w:r>
      <w:hyperlink r:id="rId138" w:history="1">
        <w:r w:rsidRPr="004827F2">
          <w:rPr>
            <w:rStyle w:val="Hyperlink"/>
          </w:rPr>
          <w:t>Lei nº 12.846, de 2013</w:t>
        </w:r>
      </w:hyperlink>
      <w:r w:rsidRPr="004827F2">
        <w:t xml:space="preserve">, serão apurados e julgados conjuntamente, nos mesmos autos, observados o rito procedimental e autoridade </w:t>
      </w:r>
      <w:proofErr w:type="gramStart"/>
      <w:r w:rsidRPr="004827F2">
        <w:t>competente definidos</w:t>
      </w:r>
      <w:proofErr w:type="gramEnd"/>
      <w:r w:rsidRPr="004827F2">
        <w:t xml:space="preserve"> na referida Lei (</w:t>
      </w:r>
      <w:hyperlink r:id="rId139" w:history="1">
        <w:r w:rsidRPr="004827F2">
          <w:rPr>
            <w:rStyle w:val="Hyperlink"/>
          </w:rPr>
          <w:t>art. 159</w:t>
        </w:r>
      </w:hyperlink>
      <w:r>
        <w:rPr>
          <w:rStyle w:val="Hyperlink"/>
        </w:rPr>
        <w:t xml:space="preserve"> da </w:t>
      </w:r>
      <w:hyperlink r:id="rId140" w:history="1">
        <w:r w:rsidRPr="00B726E7">
          <w:rPr>
            <w:rStyle w:val="Hyperlink"/>
          </w:rPr>
          <w:t>Lei nº 14.133, de 2021</w:t>
        </w:r>
      </w:hyperlink>
      <w:r w:rsidRPr="004827F2">
        <w:t>).</w:t>
      </w:r>
    </w:p>
    <w:p w:rsidR="00CD5132" w:rsidRPr="004827F2" w:rsidRDefault="00CD5132" w:rsidP="00CD5132">
      <w:pPr>
        <w:pStyle w:val="Nivel2"/>
        <w:rPr>
          <w:i/>
          <w:iCs/>
        </w:rPr>
      </w:pPr>
      <w:r w:rsidRPr="004827F2">
        <w:t xml:space="preserve">A personalidade </w:t>
      </w:r>
      <w:r w:rsidRPr="00F61CE2">
        <w:t>jurídica</w:t>
      </w:r>
      <w:r w:rsidRPr="004827F2">
        <w:t xml:space="preserve"> do Contratado poderá ser desconsiderada sempre que utilizada com abuso do direito para facilitar, encobrir ou dissimular a prática dos atos ilícitos previstos n</w:t>
      </w:r>
      <w:r>
        <w:t xml:space="preserve">a </w:t>
      </w:r>
      <w:hyperlink r:id="rId141" w:history="1">
        <w:r w:rsidRPr="00B726E7">
          <w:rPr>
            <w:rStyle w:val="Hyperlink"/>
          </w:rPr>
          <w:t>Lei nº 14.133, de 2021</w:t>
        </w:r>
      </w:hyperlink>
      <w:r>
        <w:t>,</w:t>
      </w:r>
      <w:r w:rsidRPr="004827F2">
        <w:t xml:space="preserve"> ou para provocar confusão patrimonial, e, nesse caso, todos os efeitos das sanções aplicadas à pessoa jurídica serão estendidos aos seus administradores e sócios com poderes de administração, </w:t>
      </w:r>
      <w:r>
        <w:t>a</w:t>
      </w:r>
      <w:r w:rsidRPr="004827F2">
        <w:t xml:space="preserve"> pessoa jurídica sucessora ou </w:t>
      </w:r>
      <w:r>
        <w:t>a</w:t>
      </w:r>
      <w:r w:rsidRPr="004827F2">
        <w:t xml:space="preserve"> empresa do mesmo ramo com relação de coligação ou controle, de fato ou de direito, com o </w:t>
      </w:r>
      <w:r>
        <w:t>sancionado</w:t>
      </w:r>
      <w:r w:rsidRPr="004827F2">
        <w:t>, observados, em todos os casos, o contraditório, a ampla defesa e a obrigatoriedade de análise jurídica prévia (</w:t>
      </w:r>
      <w:hyperlink r:id="rId142" w:anchor="art160" w:history="1">
        <w:r w:rsidRPr="004827F2">
          <w:rPr>
            <w:rStyle w:val="Hyperlink"/>
          </w:rPr>
          <w:t>art. 160 da Lei nº 14.133, de 2021</w:t>
        </w:r>
      </w:hyperlink>
      <w:r w:rsidRPr="004827F2">
        <w:t>).</w:t>
      </w:r>
    </w:p>
    <w:p w:rsidR="00CD5132" w:rsidRPr="004827F2" w:rsidRDefault="00CD5132" w:rsidP="00CD5132">
      <w:pPr>
        <w:pStyle w:val="Nivel2"/>
        <w:rPr>
          <w:i/>
          <w:iCs/>
        </w:rPr>
      </w:pPr>
      <w:r w:rsidRPr="004827F2">
        <w:t xml:space="preserve"> O Contratante deverá, no prazo máximo </w:t>
      </w:r>
      <w:r w:rsidRPr="003E50AA">
        <w:t>de</w:t>
      </w:r>
      <w:r>
        <w:t xml:space="preserve"> </w:t>
      </w:r>
      <w:r w:rsidRPr="004827F2">
        <w:t xml:space="preserve">15 (quinze) dias úteis, contado da data de aplicação da sanção, informar e </w:t>
      </w:r>
      <w:r w:rsidRPr="00F61CE2">
        <w:t>manter</w:t>
      </w:r>
      <w:r w:rsidRPr="004827F2">
        <w:t xml:space="preserve"> atualizados os dados relativos às sanções por el</w:t>
      </w:r>
      <w:r>
        <w:t>e</w:t>
      </w:r>
      <w:r w:rsidRPr="004827F2">
        <w:t xml:space="preserve"> aplicadas, para fins de publicidade no Cadastro Nacional de Empresas Inidôneas e Suspensas (</w:t>
      </w:r>
      <w:proofErr w:type="spellStart"/>
      <w:r w:rsidRPr="004827F2">
        <w:t>Ceis</w:t>
      </w:r>
      <w:proofErr w:type="spellEnd"/>
      <w:r w:rsidRPr="004827F2">
        <w:t>) e no Cadastro Nacional de Empresas Punidas (</w:t>
      </w:r>
      <w:proofErr w:type="spellStart"/>
      <w:r w:rsidRPr="004827F2">
        <w:t>Cnep</w:t>
      </w:r>
      <w:proofErr w:type="spellEnd"/>
      <w:r w:rsidRPr="004827F2">
        <w:t>), instituídos no âmbito do Poder Executivo Federal. (</w:t>
      </w:r>
      <w:hyperlink r:id="rId143" w:anchor="art161" w:history="1">
        <w:r w:rsidRPr="004827F2">
          <w:rPr>
            <w:rStyle w:val="Hyperlink"/>
          </w:rPr>
          <w:t>Art. 161 da Lei nº 14.133, de 2021</w:t>
        </w:r>
      </w:hyperlink>
      <w:r w:rsidRPr="004827F2">
        <w:t>).</w:t>
      </w:r>
    </w:p>
    <w:p w:rsidR="00CD5132" w:rsidRPr="008368DF" w:rsidRDefault="00CD5132" w:rsidP="00CD5132">
      <w:pPr>
        <w:pStyle w:val="Nivel2"/>
      </w:pPr>
      <w:r w:rsidRPr="004827F2">
        <w:lastRenderedPageBreak/>
        <w:t xml:space="preserve">As sanções </w:t>
      </w:r>
      <w:r w:rsidRPr="00F61CE2">
        <w:t>de</w:t>
      </w:r>
      <w:r w:rsidRPr="004827F2">
        <w:t xml:space="preserve"> impedimento de licitar e contratar e declaração de inidoneidade para licitar ou contratar são passíveis de reabilitação na forma do </w:t>
      </w:r>
      <w:hyperlink r:id="rId144" w:anchor="163" w:history="1">
        <w:r w:rsidRPr="004827F2">
          <w:rPr>
            <w:rStyle w:val="Hyperlink"/>
          </w:rPr>
          <w:t>art. 163 da Lei nº 14.133</w:t>
        </w:r>
        <w:r>
          <w:rPr>
            <w:rStyle w:val="Hyperlink"/>
          </w:rPr>
          <w:t>, de 20</w:t>
        </w:r>
        <w:r w:rsidRPr="004827F2">
          <w:rPr>
            <w:rStyle w:val="Hyperlink"/>
          </w:rPr>
          <w:t>21</w:t>
        </w:r>
      </w:hyperlink>
      <w:r w:rsidRPr="004827F2">
        <w:t>.</w:t>
      </w:r>
    </w:p>
    <w:p w:rsidR="00CD5132" w:rsidRPr="004827F2" w:rsidRDefault="00CD5132" w:rsidP="00CD5132">
      <w:pPr>
        <w:pStyle w:val="Nivel01"/>
        <w:spacing w:beforeLines="0" w:before="240" w:afterLines="0" w:after="0" w:line="240" w:lineRule="auto"/>
        <w:ind w:left="0" w:firstLine="0"/>
        <w:rPr>
          <w:color w:val="FFFFFF" w:themeColor="background1"/>
        </w:rPr>
      </w:pPr>
      <w:r w:rsidRPr="004827F2">
        <w:t xml:space="preserve">CLÁUSULA DÉCIMA </w:t>
      </w:r>
      <w:r>
        <w:t xml:space="preserve">PRIMEIRA </w:t>
      </w:r>
      <w:r w:rsidRPr="004827F2">
        <w:t>– DA EXTINÇÃO CONTRATUAL (</w:t>
      </w:r>
      <w:hyperlink r:id="rId145" w:anchor="art92" w:history="1">
        <w:r w:rsidRPr="004827F2">
          <w:rPr>
            <w:rStyle w:val="Hyperlink"/>
          </w:rPr>
          <w:t>art. 92, XIX</w:t>
        </w:r>
      </w:hyperlink>
      <w:proofErr w:type="gramStart"/>
      <w:r w:rsidRPr="004827F2">
        <w:t>)</w:t>
      </w:r>
      <w:proofErr w:type="gramEnd"/>
    </w:p>
    <w:p w:rsidR="00CD5132" w:rsidRPr="004827F2" w:rsidRDefault="00CD5132" w:rsidP="00CD5132">
      <w:pPr>
        <w:pStyle w:val="Nivel2"/>
      </w:pPr>
      <w:r w:rsidRPr="004827F2">
        <w:t xml:space="preserve">O contrato </w:t>
      </w:r>
      <w:r w:rsidRPr="00833827">
        <w:t>poderá</w:t>
      </w:r>
      <w:r w:rsidRPr="004827F2">
        <w:t xml:space="preserve"> ser extinto </w:t>
      </w:r>
      <w:r>
        <w:t>na forma,</w:t>
      </w:r>
      <w:r w:rsidRPr="004827F2" w:rsidDel="00E01A03">
        <w:t xml:space="preserve"> </w:t>
      </w:r>
      <w:r>
        <w:t>pel</w:t>
      </w:r>
      <w:r w:rsidRPr="004827F2">
        <w:t xml:space="preserve">os </w:t>
      </w:r>
      <w:r w:rsidRPr="00216690">
        <w:t>motivos</w:t>
      </w:r>
      <w:r w:rsidRPr="004827F2">
        <w:t xml:space="preserve"> </w:t>
      </w:r>
      <w:r>
        <w:t xml:space="preserve">e com as consequências </w:t>
      </w:r>
      <w:proofErr w:type="gramStart"/>
      <w:r w:rsidRPr="004827F2">
        <w:t>previstos no</w:t>
      </w:r>
      <w:r>
        <w:t>s</w:t>
      </w:r>
      <w:r w:rsidRPr="004827F2">
        <w:t xml:space="preserve"> </w:t>
      </w:r>
      <w:hyperlink r:id="rId146" w:anchor="art137" w:history="1">
        <w:r w:rsidRPr="004827F2">
          <w:rPr>
            <w:rStyle w:val="Hyperlink"/>
          </w:rPr>
          <w:t>artigo</w:t>
        </w:r>
        <w:r>
          <w:rPr>
            <w:rStyle w:val="Hyperlink"/>
          </w:rPr>
          <w:t>s</w:t>
        </w:r>
        <w:r w:rsidRPr="004827F2">
          <w:rPr>
            <w:rStyle w:val="Hyperlink"/>
          </w:rPr>
          <w:t xml:space="preserve"> 137</w:t>
        </w:r>
        <w:proofErr w:type="gramEnd"/>
        <w:r>
          <w:rPr>
            <w:rStyle w:val="Hyperlink"/>
          </w:rPr>
          <w:t xml:space="preserve"> a 139 e 155 a 163</w:t>
        </w:r>
        <w:r w:rsidRPr="004827F2">
          <w:rPr>
            <w:rStyle w:val="Hyperlink"/>
          </w:rPr>
          <w:t xml:space="preserve"> da Lei nº 14.133</w:t>
        </w:r>
        <w:r>
          <w:rPr>
            <w:rStyle w:val="Hyperlink"/>
          </w:rPr>
          <w:t>, de 20</w:t>
        </w:r>
        <w:r w:rsidRPr="004827F2">
          <w:rPr>
            <w:rStyle w:val="Hyperlink"/>
          </w:rPr>
          <w:t>21</w:t>
        </w:r>
      </w:hyperlink>
      <w:r w:rsidRPr="004827F2">
        <w:t>.</w:t>
      </w:r>
    </w:p>
    <w:p w:rsidR="00CD5132" w:rsidRDefault="00CD5132" w:rsidP="00CD5132">
      <w:pPr>
        <w:pStyle w:val="Nivel3"/>
      </w:pPr>
      <w:r w:rsidRPr="008E0638">
        <w:rPr>
          <w:color w:val="auto"/>
        </w:rPr>
        <w:t xml:space="preserve">O Contratado reconhece desde já os direitos do Contratante nos casos de extinção por ato unilateral da Administração, prevista no artigo 138 da </w:t>
      </w:r>
      <w:hyperlink r:id="rId147" w:history="1">
        <w:r w:rsidRPr="00B726E7">
          <w:rPr>
            <w:rStyle w:val="Hyperlink"/>
          </w:rPr>
          <w:t>Lei nº 14.133, de 2021</w:t>
        </w:r>
      </w:hyperlink>
      <w:r w:rsidRPr="004827F2">
        <w:t>.</w:t>
      </w:r>
    </w:p>
    <w:p w:rsidR="00CD5132" w:rsidRPr="004827F2" w:rsidRDefault="00CD5132" w:rsidP="00CD5132">
      <w:pPr>
        <w:pStyle w:val="Nivel3"/>
      </w:pPr>
      <w:r w:rsidRPr="00F1177A">
        <w:t xml:space="preserve">O contrato poderá ser extinto por algum dos motivos previstos no artigo 137 da </w:t>
      </w:r>
      <w:hyperlink r:id="rId148" w:history="1">
        <w:r w:rsidRPr="00B726E7">
          <w:rPr>
            <w:rStyle w:val="Hyperlink"/>
          </w:rPr>
          <w:t>Lei nº 14.133, de 2021</w:t>
        </w:r>
      </w:hyperlink>
      <w:r w:rsidRPr="00F1177A">
        <w:t xml:space="preserve">, devendo a extinção </w:t>
      </w:r>
      <w:proofErr w:type="gramStart"/>
      <w:r w:rsidRPr="00F1177A">
        <w:t>ser</w:t>
      </w:r>
      <w:proofErr w:type="gramEnd"/>
      <w:r w:rsidRPr="00F1177A">
        <w:t xml:space="preserve"> formalmente motivada nos autos do processo, assegurados o contraditório e a ampla defesa.</w:t>
      </w:r>
    </w:p>
    <w:p w:rsidR="00CD5132" w:rsidRPr="004827F2" w:rsidRDefault="00CD5132" w:rsidP="00CD5132">
      <w:pPr>
        <w:pStyle w:val="Nivel3"/>
      </w:pPr>
      <w:r w:rsidRPr="004827F2">
        <w:t xml:space="preserve">A alteração social ou modificação da finalidade ou da estrutura da empresa não ensejará a </w:t>
      </w:r>
      <w:r w:rsidRPr="00833827">
        <w:t>extinção</w:t>
      </w:r>
      <w:r w:rsidRPr="00B726E7">
        <w:t xml:space="preserve"> c</w:t>
      </w:r>
      <w:r>
        <w:t xml:space="preserve">ontratual </w:t>
      </w:r>
      <w:r w:rsidRPr="004827F2">
        <w:t>se não restringir sua capacidade de concluir o contrato.</w:t>
      </w:r>
    </w:p>
    <w:p w:rsidR="00CD5132" w:rsidRPr="004827F2" w:rsidRDefault="00CD5132" w:rsidP="00CD5132">
      <w:pPr>
        <w:pStyle w:val="Nivel4"/>
      </w:pPr>
      <w:r w:rsidRPr="004827F2">
        <w:rPr>
          <w:color w:val="000000" w:themeColor="text1"/>
        </w:rPr>
        <w:t xml:space="preserve">Se a </w:t>
      </w:r>
      <w:r w:rsidRPr="00216690">
        <w:t>operação</w:t>
      </w:r>
      <w:r w:rsidRPr="004827F2">
        <w:rPr>
          <w:color w:val="000000" w:themeColor="text1"/>
        </w:rPr>
        <w:t xml:space="preserve"> </w:t>
      </w:r>
      <w:r>
        <w:rPr>
          <w:color w:val="000000" w:themeColor="text1"/>
        </w:rPr>
        <w:t xml:space="preserve">societária de que trata este subitem </w:t>
      </w:r>
      <w:r w:rsidRPr="004827F2">
        <w:t xml:space="preserve">implicar mudança </w:t>
      </w:r>
      <w:r>
        <w:t>em</w:t>
      </w:r>
      <w:r w:rsidRPr="004827F2">
        <w:t xml:space="preserve"> pessoa jurídica contratada, deverá ser formalizad</w:t>
      </w:r>
      <w:r>
        <w:t>a alteração subjetiva p</w:t>
      </w:r>
      <w:r w:rsidRPr="004827F2">
        <w:t>o</w:t>
      </w:r>
      <w:r>
        <w:t>r</w:t>
      </w:r>
      <w:r w:rsidRPr="004827F2">
        <w:t xml:space="preserve"> termo aditivo.</w:t>
      </w:r>
    </w:p>
    <w:p w:rsidR="00CD5132" w:rsidRPr="004827F2" w:rsidRDefault="00CD5132" w:rsidP="00CD5132">
      <w:pPr>
        <w:pStyle w:val="Nivel2"/>
      </w:pPr>
      <w:r w:rsidRPr="004827F2">
        <w:t xml:space="preserve">O termo de </w:t>
      </w:r>
      <w:r w:rsidRPr="00833827">
        <w:t>extinção</w:t>
      </w:r>
      <w:r w:rsidRPr="00B726E7">
        <w:t>,</w:t>
      </w:r>
      <w:r w:rsidRPr="004827F2">
        <w:t xml:space="preserve"> sempre que possível, será precedido</w:t>
      </w:r>
      <w:r>
        <w:t xml:space="preserve"> da indicação de</w:t>
      </w:r>
      <w:r w:rsidRPr="004827F2">
        <w:t>:</w:t>
      </w:r>
    </w:p>
    <w:p w:rsidR="00CD5132" w:rsidRPr="004827F2" w:rsidRDefault="00CD5132" w:rsidP="00CD5132">
      <w:pPr>
        <w:pStyle w:val="Nivel3"/>
      </w:pPr>
      <w:r w:rsidRPr="004827F2">
        <w:t>Balanço dos eventos contratuais já cumpridos ou parcialmente cumpridos;</w:t>
      </w:r>
    </w:p>
    <w:p w:rsidR="00CD5132" w:rsidRPr="004827F2" w:rsidRDefault="00CD5132" w:rsidP="00CD5132">
      <w:pPr>
        <w:pStyle w:val="Nivel3"/>
      </w:pPr>
      <w:r w:rsidRPr="004827F2">
        <w:t>Relação dos pagamentos já efetuados e ainda devidos;</w:t>
      </w:r>
    </w:p>
    <w:p w:rsidR="00CD5132" w:rsidRPr="004827F2" w:rsidRDefault="00CD5132" w:rsidP="00CD5132">
      <w:pPr>
        <w:pStyle w:val="Nivel3"/>
      </w:pPr>
      <w:r w:rsidRPr="00216690">
        <w:t>Indenizações</w:t>
      </w:r>
      <w:r w:rsidRPr="004827F2">
        <w:t xml:space="preserve"> e multas.</w:t>
      </w:r>
    </w:p>
    <w:p w:rsidR="00CD5132" w:rsidRDefault="00CD5132" w:rsidP="00CD5132">
      <w:pPr>
        <w:pStyle w:val="Nivel2"/>
      </w:pPr>
      <w:r>
        <w:t xml:space="preserve">A </w:t>
      </w:r>
      <w:r w:rsidRPr="00216690">
        <w:t>extinção</w:t>
      </w:r>
      <w:r>
        <w:t xml:space="preserve"> do contrato não configura óbice para o reconhecimento de eventual desequilíbrio econômico-financeiro, hipótese em que será concedida indenização por meio de termo indenizatório (</w:t>
      </w:r>
      <w:hyperlink r:id="rId149" w:anchor="art131">
        <w:r w:rsidRPr="67EC125C">
          <w:rPr>
            <w:rStyle w:val="Hyperlink"/>
          </w:rPr>
          <w:t xml:space="preserve">art. 131, </w:t>
        </w:r>
        <w:r w:rsidRPr="67EC125C">
          <w:rPr>
            <w:rStyle w:val="Hyperlink"/>
            <w:i/>
            <w:iCs/>
          </w:rPr>
          <w:t xml:space="preserve">caput, </w:t>
        </w:r>
        <w:r w:rsidRPr="67EC125C">
          <w:rPr>
            <w:rStyle w:val="Hyperlink"/>
          </w:rPr>
          <w:t>da Lei n.º 14.133, de 2021</w:t>
        </w:r>
      </w:hyperlink>
      <w:r>
        <w:t>).</w:t>
      </w:r>
    </w:p>
    <w:p w:rsidR="00CD5132" w:rsidRPr="00E01A03" w:rsidRDefault="00CD5132" w:rsidP="00CD5132">
      <w:pPr>
        <w:pStyle w:val="Nivel2"/>
      </w:pPr>
      <w:r>
        <w:t>Se for c</w:t>
      </w:r>
      <w:r w:rsidRPr="00165609">
        <w:t xml:space="preserve">onstatada irregularidade no </w:t>
      </w:r>
      <w:r>
        <w:t>procedimento licitatório</w:t>
      </w:r>
      <w:r w:rsidRPr="00165609">
        <w:t xml:space="preserve"> ou na execução contratual, caso não seja possível o saneamento, a decisão pelo C</w:t>
      </w:r>
      <w:r>
        <w:t>ontratante</w:t>
      </w:r>
      <w:r w:rsidRPr="00165609">
        <w:t xml:space="preserve"> sobre a suspensão da execução ou sobre a declaração de nulidade do contrato somente será adotada na hipótese em que se revelar medida de interesse público, observado o disposto nos artigos 147 a 149 da </w:t>
      </w:r>
      <w:hyperlink r:id="rId150" w:history="1">
        <w:r w:rsidRPr="00B726E7">
          <w:rPr>
            <w:rStyle w:val="Hyperlink"/>
          </w:rPr>
          <w:t>Lei nº 14.133, de 2021</w:t>
        </w:r>
      </w:hyperlink>
      <w:r w:rsidRPr="00165609">
        <w:t xml:space="preserve">, conferindo-se </w:t>
      </w:r>
      <w:r>
        <w:t>ao Contratado</w:t>
      </w:r>
      <w:r w:rsidRPr="00165609">
        <w:t xml:space="preserve"> oportunidade para prévia manifestação e participação na instrução.</w:t>
      </w:r>
    </w:p>
    <w:p w:rsidR="00CD5132" w:rsidRPr="004827F2" w:rsidRDefault="00CD5132" w:rsidP="00CD5132">
      <w:pPr>
        <w:pStyle w:val="Nivel01"/>
        <w:spacing w:beforeLines="0" w:before="240" w:afterLines="0" w:after="0" w:line="240" w:lineRule="auto"/>
        <w:ind w:left="0" w:firstLine="0"/>
        <w:rPr>
          <w:color w:val="FFFFFF" w:themeColor="background1"/>
        </w:rPr>
      </w:pPr>
      <w:r w:rsidRPr="004827F2">
        <w:t xml:space="preserve">CLÁUSULA DÉCIMA </w:t>
      </w:r>
      <w:r>
        <w:t>SEGUNDA</w:t>
      </w:r>
      <w:r w:rsidRPr="004827F2">
        <w:t xml:space="preserve"> – DOTAÇÃO ORÇAMENTÁRIA (</w:t>
      </w:r>
      <w:hyperlink r:id="rId151" w:anchor="art92" w:history="1">
        <w:r w:rsidRPr="004827F2">
          <w:rPr>
            <w:rStyle w:val="Hyperlink"/>
          </w:rPr>
          <w:t>art. 92, VIII</w:t>
        </w:r>
      </w:hyperlink>
      <w:proofErr w:type="gramStart"/>
      <w:r w:rsidRPr="004827F2">
        <w:t>)</w:t>
      </w:r>
      <w:proofErr w:type="gramEnd"/>
    </w:p>
    <w:p w:rsidR="00CD5132" w:rsidRPr="004827F2" w:rsidRDefault="00CD5132" w:rsidP="00CD5132">
      <w:pPr>
        <w:pStyle w:val="Nivel2"/>
      </w:pPr>
      <w:r>
        <w:t>No presente exercício, a</w:t>
      </w:r>
      <w:r w:rsidRPr="004827F2">
        <w:t xml:space="preserve">s </w:t>
      </w:r>
      <w:r w:rsidRPr="00216690">
        <w:t>despesas</w:t>
      </w:r>
      <w:r w:rsidRPr="004827F2">
        <w:t xml:space="preserve"> decorrentes d</w:t>
      </w:r>
      <w:r>
        <w:t>est</w:t>
      </w:r>
      <w:r w:rsidRPr="004827F2">
        <w:t xml:space="preserve">a contratação correrão à conta de recursos específicos consignados no </w:t>
      </w:r>
      <w:r>
        <w:t xml:space="preserve">respectivo </w:t>
      </w:r>
      <w:r w:rsidRPr="004827F2">
        <w:t xml:space="preserve">Orçamento </w:t>
      </w:r>
      <w:r>
        <w:t>do Estado</w:t>
      </w:r>
      <w:r w:rsidRPr="004827F2">
        <w:t>, na dotação abaixo discriminada:</w:t>
      </w:r>
    </w:p>
    <w:p w:rsidR="00CD5132" w:rsidRPr="00833827" w:rsidRDefault="00CD5132" w:rsidP="00CD5132">
      <w:pPr>
        <w:pStyle w:val="Nivel3"/>
        <w:rPr>
          <w:i/>
          <w:iCs/>
          <w:color w:val="FF0000"/>
        </w:rPr>
      </w:pPr>
      <w:r w:rsidRPr="00833827">
        <w:rPr>
          <w:i/>
          <w:iCs/>
          <w:color w:val="FF0000"/>
        </w:rPr>
        <w:t xml:space="preserve">Gestão/Unidade: </w:t>
      </w:r>
    </w:p>
    <w:p w:rsidR="00CD5132" w:rsidRPr="00833827" w:rsidRDefault="00CD5132" w:rsidP="00CD5132">
      <w:pPr>
        <w:pStyle w:val="Nivel3"/>
        <w:rPr>
          <w:i/>
          <w:iCs/>
          <w:color w:val="FF0000"/>
        </w:rPr>
      </w:pPr>
      <w:r w:rsidRPr="00833827">
        <w:rPr>
          <w:i/>
          <w:iCs/>
          <w:color w:val="FF0000"/>
        </w:rPr>
        <w:t>Fonte de Recursos:</w:t>
      </w:r>
      <w:proofErr w:type="gramStart"/>
      <w:r w:rsidRPr="00833827">
        <w:rPr>
          <w:i/>
          <w:iCs/>
          <w:color w:val="FF0000"/>
        </w:rPr>
        <w:t xml:space="preserve">  </w:t>
      </w:r>
    </w:p>
    <w:p w:rsidR="00CD5132" w:rsidRPr="00833827" w:rsidRDefault="00CD5132" w:rsidP="00CD5132">
      <w:pPr>
        <w:pStyle w:val="Nivel3"/>
        <w:rPr>
          <w:i/>
          <w:iCs/>
          <w:color w:val="FF0000"/>
        </w:rPr>
      </w:pPr>
      <w:proofErr w:type="gramEnd"/>
      <w:r w:rsidRPr="00833827">
        <w:rPr>
          <w:i/>
          <w:iCs/>
          <w:color w:val="FF0000"/>
        </w:rPr>
        <w:t xml:space="preserve">Programa de Trabalho: </w:t>
      </w:r>
    </w:p>
    <w:p w:rsidR="00CD5132" w:rsidRPr="00833827" w:rsidRDefault="00CD5132" w:rsidP="00CD5132">
      <w:pPr>
        <w:pStyle w:val="Nivel3"/>
        <w:rPr>
          <w:i/>
          <w:iCs/>
          <w:color w:val="FF0000"/>
        </w:rPr>
      </w:pPr>
      <w:r w:rsidRPr="00833827">
        <w:rPr>
          <w:i/>
          <w:iCs/>
          <w:color w:val="FF0000"/>
        </w:rPr>
        <w:t xml:space="preserve">Elemento de Despesa: </w:t>
      </w:r>
    </w:p>
    <w:p w:rsidR="00CD5132" w:rsidRPr="00833827" w:rsidRDefault="00CD5132" w:rsidP="00CD5132">
      <w:pPr>
        <w:pStyle w:val="Nivel3"/>
        <w:rPr>
          <w:i/>
          <w:iCs/>
          <w:color w:val="FF0000"/>
        </w:rPr>
      </w:pPr>
      <w:r w:rsidRPr="00833827">
        <w:rPr>
          <w:i/>
          <w:iCs/>
          <w:color w:val="FF0000"/>
        </w:rPr>
        <w:lastRenderedPageBreak/>
        <w:t xml:space="preserve">Plano Interno: </w:t>
      </w:r>
    </w:p>
    <w:p w:rsidR="00CD5132" w:rsidRPr="00833827" w:rsidRDefault="00CD5132" w:rsidP="00CD5132">
      <w:pPr>
        <w:pStyle w:val="Nivel3"/>
        <w:rPr>
          <w:i/>
          <w:iCs/>
          <w:color w:val="FF0000"/>
        </w:rPr>
      </w:pPr>
      <w:r w:rsidRPr="00833827">
        <w:rPr>
          <w:i/>
          <w:iCs/>
          <w:color w:val="FF0000"/>
        </w:rPr>
        <w:t>Nota de Empenho:</w:t>
      </w:r>
    </w:p>
    <w:p w:rsidR="00CD5132" w:rsidRPr="004827F2" w:rsidRDefault="00CD5132" w:rsidP="00CD5132">
      <w:pPr>
        <w:pStyle w:val="Nvel2-Red"/>
      </w:pPr>
      <w:r w:rsidRPr="00B726E7">
        <w:t>Quando</w:t>
      </w:r>
      <w:r w:rsidRPr="00C22025">
        <w:t xml:space="preserve"> a execução do contrato ultrapassar o presente exercício, a dotação relativa ao(s) exercício(s) financeiro(s) subsequente(s)</w:t>
      </w:r>
      <w:r w:rsidRPr="004827F2">
        <w:t xml:space="preserve"> será indicada após aprovação da Lei Orçamentária respectiva e liberação dos créditos correspondentes, mediante </w:t>
      </w:r>
      <w:proofErr w:type="spellStart"/>
      <w:r w:rsidRPr="004827F2">
        <w:t>apostilamento</w:t>
      </w:r>
      <w:proofErr w:type="spellEnd"/>
      <w:r w:rsidRPr="004827F2">
        <w:t>.</w:t>
      </w:r>
    </w:p>
    <w:p w:rsidR="00CD5132" w:rsidRPr="004827F2" w:rsidRDefault="00CD5132" w:rsidP="00CD5132">
      <w:pPr>
        <w:pStyle w:val="Nivel01"/>
        <w:spacing w:beforeLines="0" w:before="240" w:afterLines="0" w:after="0" w:line="240" w:lineRule="auto"/>
        <w:ind w:left="0" w:firstLine="0"/>
        <w:rPr>
          <w:color w:val="FFFFFF" w:themeColor="background1"/>
        </w:rPr>
      </w:pPr>
      <w:r w:rsidRPr="00142122">
        <w:t>CLÁUSULA</w:t>
      </w:r>
      <w:r w:rsidRPr="004827F2">
        <w:t xml:space="preserve"> DÉCIMA </w:t>
      </w:r>
      <w:r>
        <w:t>TERCEIRA</w:t>
      </w:r>
      <w:r w:rsidRPr="004827F2">
        <w:t xml:space="preserve"> – DOS CASOS OMISSOS (</w:t>
      </w:r>
      <w:hyperlink r:id="rId152" w:anchor="art92" w:history="1">
        <w:r w:rsidRPr="004827F2">
          <w:rPr>
            <w:rStyle w:val="Hyperlink"/>
          </w:rPr>
          <w:t>art. 92, III</w:t>
        </w:r>
      </w:hyperlink>
      <w:proofErr w:type="gramStart"/>
      <w:r w:rsidRPr="004827F2">
        <w:t>)</w:t>
      </w:r>
      <w:proofErr w:type="gramEnd"/>
    </w:p>
    <w:p w:rsidR="00CD5132" w:rsidRPr="004827F2" w:rsidRDefault="00CD5132" w:rsidP="00CD5132">
      <w:pPr>
        <w:pStyle w:val="Nivel2"/>
      </w:pPr>
      <w:r>
        <w:t>Aplicam-se ao</w:t>
      </w:r>
      <w:r w:rsidRPr="004827F2">
        <w:t xml:space="preserve">s </w:t>
      </w:r>
      <w:r w:rsidRPr="00216690">
        <w:t>casos</w:t>
      </w:r>
      <w:r w:rsidRPr="004827F2">
        <w:t xml:space="preserve"> omissos as disposições contidas na </w:t>
      </w:r>
      <w:hyperlink r:id="rId153" w:history="1">
        <w:r>
          <w:rPr>
            <w:rStyle w:val="Hyperlink"/>
          </w:rPr>
          <w:t>Lei n</w:t>
        </w:r>
        <w:r w:rsidRPr="004827F2">
          <w:rPr>
            <w:rStyle w:val="Hyperlink"/>
          </w:rPr>
          <w:t>º 14.133, de 2021</w:t>
        </w:r>
      </w:hyperlink>
      <w:r w:rsidRPr="00833827">
        <w:rPr>
          <w:rStyle w:val="Hyperlink"/>
          <w:color w:val="auto"/>
        </w:rPr>
        <w:t>, e disposições regulamentares pertinentes</w:t>
      </w:r>
      <w:r w:rsidRPr="004827F2">
        <w:t xml:space="preserve">, e, subsidiariamente, as disposições contidas na </w:t>
      </w:r>
      <w:hyperlink r:id="rId154" w:history="1">
        <w:r w:rsidRPr="004827F2">
          <w:rPr>
            <w:rStyle w:val="Hyperlink"/>
          </w:rPr>
          <w:t xml:space="preserve">Lei nº 8.078, de </w:t>
        </w:r>
        <w:proofErr w:type="gramStart"/>
        <w:r w:rsidRPr="004827F2">
          <w:rPr>
            <w:rStyle w:val="Hyperlink"/>
          </w:rPr>
          <w:t>1990 – Código</w:t>
        </w:r>
        <w:proofErr w:type="gramEnd"/>
        <w:r w:rsidRPr="004827F2">
          <w:rPr>
            <w:rStyle w:val="Hyperlink"/>
          </w:rPr>
          <w:t xml:space="preserve"> de Defesa do Consumidor</w:t>
        </w:r>
      </w:hyperlink>
      <w:r w:rsidRPr="004827F2">
        <w:t xml:space="preserve"> – e princípios gerais dos contratos.</w:t>
      </w:r>
    </w:p>
    <w:p w:rsidR="00CD5132" w:rsidRPr="004827F2" w:rsidRDefault="00CD5132" w:rsidP="00CD5132">
      <w:pPr>
        <w:pStyle w:val="Nivel01"/>
        <w:spacing w:beforeLines="0" w:before="240" w:afterLines="0" w:after="0" w:line="240" w:lineRule="auto"/>
        <w:ind w:left="0" w:firstLine="0"/>
        <w:rPr>
          <w:color w:val="FFFFFF" w:themeColor="background1"/>
        </w:rPr>
      </w:pPr>
      <w:r w:rsidRPr="004827F2">
        <w:t xml:space="preserve">CLÁUSULA </w:t>
      </w:r>
      <w:r w:rsidRPr="00142122">
        <w:t>DÉCIMA</w:t>
      </w:r>
      <w:r w:rsidRPr="004827F2">
        <w:t xml:space="preserve"> </w:t>
      </w:r>
      <w:r>
        <w:t>QUARTA</w:t>
      </w:r>
      <w:r w:rsidRPr="004827F2">
        <w:t xml:space="preserve"> – ALTERAÇÕES</w:t>
      </w:r>
    </w:p>
    <w:p w:rsidR="00CD5132" w:rsidRPr="004827F2" w:rsidRDefault="00CD5132" w:rsidP="00CD5132">
      <w:pPr>
        <w:pStyle w:val="Nivel2"/>
      </w:pPr>
      <w:r w:rsidRPr="00216690">
        <w:t>Eventuais</w:t>
      </w:r>
      <w:r w:rsidRPr="004827F2">
        <w:t xml:space="preserve"> alterações contratuais reger-se-ão pela disciplina dos </w:t>
      </w:r>
      <w:hyperlink r:id="rId155" w:anchor="art124" w:history="1">
        <w:proofErr w:type="spellStart"/>
        <w:r w:rsidRPr="004827F2">
          <w:rPr>
            <w:rStyle w:val="Hyperlink"/>
          </w:rPr>
          <w:t>arts</w:t>
        </w:r>
        <w:proofErr w:type="spellEnd"/>
        <w:r w:rsidRPr="004827F2">
          <w:rPr>
            <w:rStyle w:val="Hyperlink"/>
          </w:rPr>
          <w:t>. 124 e seguintes da Lei nº 14.133, de 2021</w:t>
        </w:r>
      </w:hyperlink>
      <w:r w:rsidRPr="004827F2">
        <w:t>.</w:t>
      </w:r>
    </w:p>
    <w:p w:rsidR="00CD5132" w:rsidRDefault="00CD5132" w:rsidP="00CD5132">
      <w:pPr>
        <w:pStyle w:val="Nivel2"/>
      </w:pPr>
      <w:r w:rsidRPr="004827F2">
        <w:t xml:space="preserve">O </w:t>
      </w:r>
      <w:r w:rsidRPr="00216690">
        <w:t>contratado</w:t>
      </w:r>
      <w:r w:rsidRPr="004827F2">
        <w:t xml:space="preserve"> é obrigado a aceitar, nas mesmas condições contratuais, os acréscimos ou supressões que se fizerem necessários</w:t>
      </w:r>
      <w:r>
        <w:t xml:space="preserve"> no objeto</w:t>
      </w:r>
      <w:r w:rsidRPr="004827F2">
        <w:t xml:space="preserve">, </w:t>
      </w:r>
      <w:r>
        <w:t xml:space="preserve">a critério exclusivo do contratante, </w:t>
      </w:r>
      <w:r w:rsidRPr="004827F2">
        <w:t>até o limite de 25% (vinte e cinco por cento) do valor inicial atualizado do contrato.</w:t>
      </w:r>
    </w:p>
    <w:p w:rsidR="00CD5132" w:rsidRPr="00B726E7" w:rsidRDefault="00CD5132" w:rsidP="00CD5132">
      <w:pPr>
        <w:pStyle w:val="Nivel2"/>
      </w:pPr>
      <w:r w:rsidRPr="00833827">
        <w:t xml:space="preserve">Eventuais alterações contratuais deverão ser promovidas mediante celebração de termo aditivo, respeitadas as disposições da </w:t>
      </w:r>
      <w:hyperlink r:id="rId156" w:history="1">
        <w:r w:rsidRPr="00833827">
          <w:rPr>
            <w:rStyle w:val="Hyperlink"/>
          </w:rPr>
          <w:t>Lei nº 14.133, de 2021</w:t>
        </w:r>
      </w:hyperlink>
      <w:r w:rsidRPr="00833827">
        <w:t xml:space="preserve">, admitindo-se que, nos casos de justificada necessidade de antecipação de seus efeitos, a formalização do aditivo ocorra no prazo máximo de </w:t>
      </w:r>
      <w:proofErr w:type="gramStart"/>
      <w:r w:rsidRPr="00833827">
        <w:t>1</w:t>
      </w:r>
      <w:proofErr w:type="gramEnd"/>
      <w:r w:rsidRPr="00833827">
        <w:t xml:space="preserve"> (um) mês (art. 132 da </w:t>
      </w:r>
      <w:hyperlink r:id="rId157" w:history="1">
        <w:r w:rsidRPr="00833827">
          <w:rPr>
            <w:rStyle w:val="Hyperlink"/>
          </w:rPr>
          <w:t>Lei nº 14.133, de 2021</w:t>
        </w:r>
      </w:hyperlink>
      <w:r w:rsidRPr="00833827">
        <w:t>).</w:t>
      </w:r>
    </w:p>
    <w:p w:rsidR="00CD5132" w:rsidRPr="00DF5501" w:rsidRDefault="00CD5132" w:rsidP="00CD5132">
      <w:pPr>
        <w:pStyle w:val="Nivel2"/>
      </w:pPr>
      <w:r w:rsidRPr="00266697">
        <w:t>Caso haja alteração unilateral do contrato que aumente ou diminua os encargos d</w:t>
      </w:r>
      <w:r>
        <w:t>o contratado</w:t>
      </w:r>
      <w:r w:rsidRPr="00266697">
        <w:t>, o equilíbrio econômico-financeiro inicial será restabelecido no mesmo termo aditivo.</w:t>
      </w:r>
    </w:p>
    <w:p w:rsidR="00CD5132" w:rsidRPr="004827F2" w:rsidRDefault="00CD5132" w:rsidP="00CD5132">
      <w:pPr>
        <w:pStyle w:val="Nivel2"/>
      </w:pPr>
      <w:r w:rsidRPr="00216690">
        <w:t>Registros</w:t>
      </w:r>
      <w:r w:rsidRPr="004827F2">
        <w:t xml:space="preserve"> que não caracterizam alteração do contrato podem ser realizados por simples apostila, dispensada a celebração de termo aditivo, na forma do </w:t>
      </w:r>
      <w:hyperlink r:id="rId158" w:anchor="art136" w:history="1">
        <w:r w:rsidRPr="004827F2">
          <w:rPr>
            <w:rStyle w:val="Hyperlink"/>
          </w:rPr>
          <w:t>art. 136 da Lei nº 14.133, de 2021</w:t>
        </w:r>
      </w:hyperlink>
      <w:r w:rsidRPr="004827F2">
        <w:t>.</w:t>
      </w:r>
    </w:p>
    <w:p w:rsidR="00CD5132" w:rsidRPr="004827F2" w:rsidRDefault="00CD5132" w:rsidP="00CD5132">
      <w:pPr>
        <w:pStyle w:val="Nivel01"/>
        <w:spacing w:beforeLines="0" w:before="240" w:afterLines="0" w:after="0" w:line="240" w:lineRule="auto"/>
        <w:ind w:left="0" w:firstLine="0"/>
        <w:rPr>
          <w:color w:val="FFFFFF" w:themeColor="background1"/>
        </w:rPr>
      </w:pPr>
      <w:r w:rsidRPr="004827F2">
        <w:t xml:space="preserve">CLÁUSULA </w:t>
      </w:r>
      <w:r w:rsidRPr="00142122">
        <w:t>DÉCIMA</w:t>
      </w:r>
      <w:r w:rsidRPr="004827F2">
        <w:t xml:space="preserve"> </w:t>
      </w:r>
      <w:r>
        <w:t>QUINTA</w:t>
      </w:r>
      <w:r w:rsidRPr="004827F2">
        <w:t xml:space="preserve"> – PUBLICAÇÃO</w:t>
      </w:r>
    </w:p>
    <w:p w:rsidR="00CD5132" w:rsidRPr="004827F2" w:rsidRDefault="00CD5132" w:rsidP="00CD5132">
      <w:pPr>
        <w:pStyle w:val="Nivel2"/>
      </w:pPr>
      <w:r w:rsidRPr="00216690">
        <w:t>Incumbirá</w:t>
      </w:r>
      <w:r w:rsidRPr="004827F2">
        <w:t xml:space="preserve"> ao contratante divulgar o presente instrumento no Portal Nacional de Contratações Públicas (PNCP), na forma prevista no </w:t>
      </w:r>
      <w:hyperlink r:id="rId159" w:anchor="art94" w:history="1">
        <w:r w:rsidRPr="004827F2">
          <w:rPr>
            <w:rStyle w:val="Hyperlink"/>
          </w:rPr>
          <w:t>art. 94 da Lei 14.133, de 2021</w:t>
        </w:r>
      </w:hyperlink>
      <w:r w:rsidRPr="004827F2">
        <w:t xml:space="preserve">, bem como no respectivo sítio oficial na Internet, em </w:t>
      </w:r>
      <w:r w:rsidRPr="00B726E7">
        <w:t xml:space="preserve">atenção </w:t>
      </w:r>
      <w:r w:rsidRPr="00833827">
        <w:t xml:space="preserve">ao art. 91, </w:t>
      </w:r>
      <w:r w:rsidRPr="00833827">
        <w:rPr>
          <w:i/>
        </w:rPr>
        <w:t>caput,</w:t>
      </w:r>
      <w:r w:rsidRPr="00833827">
        <w:t xml:space="preserve"> da </w:t>
      </w:r>
      <w:hyperlink r:id="rId160" w:history="1">
        <w:r w:rsidRPr="00833827">
          <w:rPr>
            <w:rStyle w:val="Hyperlink"/>
          </w:rPr>
          <w:t>Lei n.º 14.133, de 2021</w:t>
        </w:r>
      </w:hyperlink>
      <w:r w:rsidRPr="00833827">
        <w:t xml:space="preserve">, e </w:t>
      </w:r>
      <w:r w:rsidRPr="00B726E7">
        <w:t>ao</w:t>
      </w:r>
      <w:r w:rsidRPr="004827F2">
        <w:t xml:space="preserve"> </w:t>
      </w:r>
      <w:hyperlink r:id="rId161" w:anchor="art8§2" w:history="1">
        <w:r w:rsidRPr="004827F2">
          <w:rPr>
            <w:rStyle w:val="Hyperlink"/>
          </w:rPr>
          <w:t>art. 8º, §</w:t>
        </w:r>
        <w:r>
          <w:rPr>
            <w:rStyle w:val="Hyperlink"/>
          </w:rPr>
          <w:t xml:space="preserve"> </w:t>
        </w:r>
        <w:r w:rsidRPr="004827F2">
          <w:rPr>
            <w:rStyle w:val="Hyperlink"/>
          </w:rPr>
          <w:t>2º, da Lei n. 12.527, de 2011</w:t>
        </w:r>
      </w:hyperlink>
      <w:r w:rsidRPr="004827F2">
        <w:t>, c/c</w:t>
      </w:r>
      <w:r w:rsidRPr="00C22025">
        <w:t xml:space="preserve"> </w:t>
      </w:r>
      <w:r>
        <w:t xml:space="preserve">art. 22 do </w:t>
      </w:r>
      <w:hyperlink r:id="rId162" w:history="1">
        <w:r w:rsidRPr="001B5B9E">
          <w:rPr>
            <w:rStyle w:val="Hyperlink"/>
          </w:rPr>
          <w:t>Decreto estadual nº 68.155, de 2023</w:t>
        </w:r>
      </w:hyperlink>
      <w:r w:rsidRPr="004827F2">
        <w:t>.</w:t>
      </w:r>
    </w:p>
    <w:p w:rsidR="00CD5132" w:rsidRPr="004827F2" w:rsidRDefault="00CD5132" w:rsidP="00CD5132">
      <w:pPr>
        <w:pStyle w:val="Nivel01"/>
        <w:spacing w:beforeLines="0" w:before="240" w:afterLines="0" w:after="0" w:line="240" w:lineRule="auto"/>
        <w:ind w:left="0" w:firstLine="0"/>
        <w:rPr>
          <w:color w:val="FFFFFF" w:themeColor="background1"/>
        </w:rPr>
      </w:pPr>
      <w:r w:rsidRPr="004827F2">
        <w:t xml:space="preserve">CLÁUSULA </w:t>
      </w:r>
      <w:r w:rsidRPr="00142122">
        <w:t>DÉCIMA</w:t>
      </w:r>
      <w:r w:rsidRPr="004827F2">
        <w:t xml:space="preserve"> S</w:t>
      </w:r>
      <w:r>
        <w:t xml:space="preserve">EXTA </w:t>
      </w:r>
      <w:r w:rsidRPr="004827F2">
        <w:t>– FORO (</w:t>
      </w:r>
      <w:hyperlink r:id="rId163" w:anchor="art92§1" w:history="1">
        <w:r w:rsidRPr="004827F2">
          <w:rPr>
            <w:rStyle w:val="Hyperlink"/>
          </w:rPr>
          <w:t>art. 92, §1º</w:t>
        </w:r>
      </w:hyperlink>
      <w:proofErr w:type="gramStart"/>
      <w:r w:rsidRPr="004827F2">
        <w:t>)</w:t>
      </w:r>
      <w:proofErr w:type="gramEnd"/>
    </w:p>
    <w:p w:rsidR="00CD5132" w:rsidRPr="004827F2" w:rsidRDefault="00CD5132" w:rsidP="00CD5132">
      <w:pPr>
        <w:pStyle w:val="Nivel2"/>
      </w:pPr>
      <w:r w:rsidRPr="004827F2">
        <w:rPr>
          <w:color w:val="auto"/>
          <w:lang w:eastAsia="en-US"/>
        </w:rPr>
        <w:t xml:space="preserve">Fica eleito o Foro da </w:t>
      </w:r>
      <w:r>
        <w:rPr>
          <w:color w:val="auto"/>
          <w:lang w:eastAsia="en-US"/>
        </w:rPr>
        <w:t>Comarca da Capital do Estado de São Paulo</w:t>
      </w:r>
      <w:r w:rsidRPr="004827F2">
        <w:t xml:space="preserve"> para dirimir </w:t>
      </w:r>
      <w:r>
        <w:t>quaisquer questões</w:t>
      </w:r>
      <w:r w:rsidRPr="004827F2">
        <w:t xml:space="preserve"> que decorrerem deste Termo de Contrato</w:t>
      </w:r>
      <w:r>
        <w:t>,</w:t>
      </w:r>
      <w:r w:rsidRPr="004827F2">
        <w:t xml:space="preserve"> que não puderem ser </w:t>
      </w:r>
      <w:r>
        <w:t>resolvidas na esfera administrativa</w:t>
      </w:r>
      <w:r w:rsidRPr="004827F2">
        <w:t xml:space="preserve">, conforme </w:t>
      </w:r>
      <w:hyperlink r:id="rId164" w:anchor="art92§1" w:history="1">
        <w:r w:rsidRPr="004827F2">
          <w:rPr>
            <w:rStyle w:val="Hyperlink"/>
          </w:rPr>
          <w:t>art. 92, §</w:t>
        </w:r>
        <w:r>
          <w:rPr>
            <w:rStyle w:val="Hyperlink"/>
          </w:rPr>
          <w:t xml:space="preserve"> </w:t>
        </w:r>
        <w:r w:rsidRPr="004827F2">
          <w:rPr>
            <w:rStyle w:val="Hyperlink"/>
          </w:rPr>
          <w:t>1º, da Lei nº 14.133</w:t>
        </w:r>
        <w:r>
          <w:rPr>
            <w:rStyle w:val="Hyperlink"/>
          </w:rPr>
          <w:t>, de 20</w:t>
        </w:r>
        <w:r w:rsidRPr="004827F2">
          <w:rPr>
            <w:rStyle w:val="Hyperlink"/>
          </w:rPr>
          <w:t>21</w:t>
        </w:r>
      </w:hyperlink>
      <w:r w:rsidRPr="004827F2">
        <w:t>.</w:t>
      </w:r>
    </w:p>
    <w:p w:rsidR="00CD5132" w:rsidRPr="00833827" w:rsidRDefault="00CD5132" w:rsidP="00CD5132">
      <w:pPr>
        <w:pStyle w:val="Nivel2"/>
        <w:numPr>
          <w:ilvl w:val="0"/>
          <w:numId w:val="0"/>
        </w:numPr>
        <w:spacing w:afterLines="120" w:after="288" w:line="312" w:lineRule="auto"/>
        <w:ind w:firstLine="567"/>
        <w:rPr>
          <w:color w:val="FF0000"/>
        </w:rPr>
      </w:pPr>
      <w:r w:rsidRPr="00833827">
        <w:rPr>
          <w:color w:val="auto"/>
        </w:rPr>
        <w:t xml:space="preserve">E assim, por estarem </w:t>
      </w:r>
      <w:proofErr w:type="gramStart"/>
      <w:r w:rsidRPr="00833827">
        <w:rPr>
          <w:color w:val="auto"/>
        </w:rPr>
        <w:t>as</w:t>
      </w:r>
      <w:proofErr w:type="gramEnd"/>
      <w:r w:rsidRPr="00833827">
        <w:rPr>
          <w:color w:val="auto"/>
        </w:rPr>
        <w:t xml:space="preserve"> partes justas e contratadas, foi lavrado o presente instrumento em</w:t>
      </w:r>
      <w:r w:rsidRPr="008E0638">
        <w:rPr>
          <w:i/>
          <w:iCs/>
          <w:color w:val="auto"/>
        </w:rPr>
        <w:t xml:space="preserve"> </w:t>
      </w:r>
      <w:r w:rsidRPr="00C22025">
        <w:rPr>
          <w:i/>
          <w:iCs/>
          <w:color w:val="FF0000"/>
        </w:rPr>
        <w:t>01 (uma) via</w:t>
      </w:r>
      <w:r w:rsidRPr="00833827">
        <w:rPr>
          <w:color w:val="auto"/>
        </w:rPr>
        <w:t xml:space="preserve">, que, lido e achado conforme pelo Contratado e pelo Contratante, vai por eles </w:t>
      </w:r>
      <w:r w:rsidRPr="00833827">
        <w:rPr>
          <w:color w:val="auto"/>
        </w:rPr>
        <w:lastRenderedPageBreak/>
        <w:t>assinado para que produza todos os efeitos de Direito, sendo assinado também pelas testemunhas abaixo identificadas.</w:t>
      </w:r>
    </w:p>
    <w:p w:rsidR="00CD5132" w:rsidRPr="00833827" w:rsidRDefault="00CD5132" w:rsidP="00CD5132">
      <w:pPr>
        <w:pStyle w:val="Nivel2"/>
        <w:numPr>
          <w:ilvl w:val="0"/>
          <w:numId w:val="0"/>
        </w:numPr>
        <w:spacing w:afterLines="120" w:after="288" w:line="312" w:lineRule="auto"/>
        <w:ind w:firstLine="567"/>
        <w:jc w:val="center"/>
        <w:rPr>
          <w:color w:val="auto"/>
        </w:rPr>
      </w:pPr>
      <w:r w:rsidRPr="00833827">
        <w:rPr>
          <w:color w:val="auto"/>
        </w:rPr>
        <w:t xml:space="preserve"> [Local], [dia] de [mês] de [ano].</w:t>
      </w:r>
    </w:p>
    <w:p w:rsidR="00CD5132" w:rsidRPr="004827F2" w:rsidRDefault="00CD5132" w:rsidP="00CD5132">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_________________________</w:t>
      </w:r>
    </w:p>
    <w:p w:rsidR="00CD5132" w:rsidRPr="004827F2" w:rsidRDefault="00CD5132" w:rsidP="00CD5132">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Representante legal do CONTRATANTE</w:t>
      </w:r>
    </w:p>
    <w:p w:rsidR="00CD5132" w:rsidRPr="004827F2" w:rsidRDefault="00CD5132" w:rsidP="00CD5132">
      <w:pPr>
        <w:spacing w:before="120" w:afterLines="120" w:after="288" w:line="312" w:lineRule="auto"/>
        <w:ind w:firstLine="567"/>
        <w:jc w:val="center"/>
        <w:rPr>
          <w:rFonts w:ascii="Arial" w:hAnsi="Arial" w:cs="Arial"/>
          <w:sz w:val="20"/>
          <w:szCs w:val="20"/>
        </w:rPr>
      </w:pPr>
      <w:r w:rsidRPr="004827F2">
        <w:rPr>
          <w:rFonts w:ascii="Arial" w:hAnsi="Arial" w:cs="Arial"/>
          <w:sz w:val="20"/>
          <w:szCs w:val="20"/>
        </w:rPr>
        <w:t>_________________________</w:t>
      </w:r>
    </w:p>
    <w:p w:rsidR="00CD5132" w:rsidRPr="004827F2" w:rsidRDefault="00CD5132" w:rsidP="00CD5132">
      <w:pPr>
        <w:spacing w:before="120" w:afterLines="120" w:after="288" w:line="312" w:lineRule="auto"/>
        <w:ind w:firstLine="567"/>
        <w:jc w:val="center"/>
        <w:rPr>
          <w:rFonts w:ascii="Arial" w:hAnsi="Arial" w:cs="Arial"/>
          <w:sz w:val="20"/>
          <w:szCs w:val="20"/>
        </w:rPr>
      </w:pPr>
      <w:r w:rsidRPr="004827F2">
        <w:rPr>
          <w:rFonts w:ascii="Arial" w:hAnsi="Arial" w:cs="Arial"/>
          <w:bCs/>
          <w:sz w:val="20"/>
          <w:szCs w:val="20"/>
        </w:rPr>
        <w:t>Representante</w:t>
      </w:r>
      <w:r w:rsidRPr="004827F2">
        <w:rPr>
          <w:rFonts w:ascii="Arial" w:hAnsi="Arial" w:cs="Arial"/>
          <w:sz w:val="20"/>
          <w:szCs w:val="20"/>
        </w:rPr>
        <w:t xml:space="preserve"> legal do CONTRATADO</w:t>
      </w:r>
    </w:p>
    <w:p w:rsidR="00CD5132" w:rsidRPr="00833827" w:rsidRDefault="00CD5132" w:rsidP="00CD5132">
      <w:pPr>
        <w:spacing w:before="120" w:afterLines="120" w:after="288" w:line="312" w:lineRule="auto"/>
        <w:ind w:firstLine="567"/>
        <w:jc w:val="both"/>
        <w:rPr>
          <w:rFonts w:ascii="Arial" w:hAnsi="Arial" w:cs="Arial"/>
          <w:sz w:val="20"/>
          <w:szCs w:val="20"/>
        </w:rPr>
      </w:pPr>
      <w:r w:rsidRPr="00833827">
        <w:rPr>
          <w:rFonts w:ascii="Arial" w:hAnsi="Arial" w:cs="Arial"/>
          <w:sz w:val="20"/>
          <w:szCs w:val="20"/>
        </w:rPr>
        <w:t>TESTEMUNHAS:</w:t>
      </w:r>
    </w:p>
    <w:p w:rsidR="00CD5132" w:rsidRPr="000F528B" w:rsidRDefault="00CD5132" w:rsidP="00CD5132">
      <w:pPr>
        <w:pStyle w:val="PargrafodaLista"/>
        <w:numPr>
          <w:ilvl w:val="0"/>
          <w:numId w:val="18"/>
        </w:numPr>
        <w:spacing w:before="120" w:afterLines="120" w:after="288" w:line="360" w:lineRule="auto"/>
        <w:jc w:val="both"/>
        <w:rPr>
          <w:rFonts w:ascii="Arial" w:hAnsi="Arial" w:cs="Arial"/>
          <w:sz w:val="20"/>
          <w:szCs w:val="20"/>
        </w:rPr>
      </w:pPr>
      <w:r w:rsidRPr="000F528B">
        <w:rPr>
          <w:rFonts w:ascii="Arial" w:hAnsi="Arial" w:cs="Arial"/>
          <w:sz w:val="20"/>
          <w:szCs w:val="20"/>
        </w:rPr>
        <w:t xml:space="preserve">                                                                         2-</w:t>
      </w:r>
    </w:p>
    <w:p w:rsidR="00CD5132" w:rsidRDefault="00CD5132" w:rsidP="00FB6895">
      <w:pPr>
        <w:spacing w:line="360" w:lineRule="auto"/>
        <w:jc w:val="both"/>
        <w:rPr>
          <w:rFonts w:ascii="Arial" w:hAnsi="Arial" w:cs="Arial"/>
          <w:sz w:val="20"/>
          <w:szCs w:val="20"/>
        </w:rPr>
      </w:pPr>
    </w:p>
    <w:p w:rsidR="00CD5132" w:rsidRDefault="00CD5132" w:rsidP="00FB6895">
      <w:pPr>
        <w:spacing w:line="360" w:lineRule="auto"/>
        <w:jc w:val="both"/>
        <w:rPr>
          <w:rFonts w:ascii="Arial" w:hAnsi="Arial" w:cs="Arial"/>
          <w:sz w:val="20"/>
          <w:szCs w:val="20"/>
        </w:rPr>
      </w:pPr>
    </w:p>
    <w:p w:rsidR="00CD5132" w:rsidRDefault="00CD5132" w:rsidP="00FB6895">
      <w:pPr>
        <w:spacing w:line="360" w:lineRule="auto"/>
        <w:jc w:val="both"/>
        <w:rPr>
          <w:rFonts w:ascii="Arial" w:hAnsi="Arial" w:cs="Arial"/>
          <w:sz w:val="20"/>
          <w:szCs w:val="20"/>
        </w:rPr>
      </w:pPr>
    </w:p>
    <w:p w:rsidR="009607E4" w:rsidRDefault="009607E4" w:rsidP="00FB6895">
      <w:pPr>
        <w:spacing w:line="360" w:lineRule="auto"/>
        <w:jc w:val="both"/>
        <w:rPr>
          <w:rFonts w:ascii="Arial" w:hAnsi="Arial" w:cs="Arial"/>
          <w:sz w:val="20"/>
          <w:szCs w:val="20"/>
        </w:rPr>
      </w:pPr>
    </w:p>
    <w:p w:rsidR="009607E4" w:rsidRDefault="009607E4" w:rsidP="00FB6895">
      <w:pPr>
        <w:spacing w:line="360" w:lineRule="auto"/>
        <w:jc w:val="both"/>
        <w:rPr>
          <w:rFonts w:ascii="Arial" w:hAnsi="Arial" w:cs="Arial"/>
          <w:sz w:val="20"/>
          <w:szCs w:val="20"/>
        </w:rPr>
      </w:pPr>
    </w:p>
    <w:p w:rsidR="009607E4" w:rsidRDefault="009607E4" w:rsidP="00FB6895">
      <w:pPr>
        <w:spacing w:line="360" w:lineRule="auto"/>
        <w:jc w:val="both"/>
        <w:rPr>
          <w:rFonts w:ascii="Arial" w:hAnsi="Arial" w:cs="Arial"/>
          <w:sz w:val="20"/>
          <w:szCs w:val="20"/>
        </w:rPr>
      </w:pPr>
    </w:p>
    <w:p w:rsidR="009607E4" w:rsidRDefault="009607E4" w:rsidP="00FB6895">
      <w:pPr>
        <w:spacing w:line="360" w:lineRule="auto"/>
        <w:jc w:val="both"/>
        <w:rPr>
          <w:rFonts w:ascii="Arial" w:hAnsi="Arial" w:cs="Arial"/>
          <w:sz w:val="20"/>
          <w:szCs w:val="20"/>
        </w:rPr>
      </w:pPr>
    </w:p>
    <w:sectPr w:rsidR="009607E4">
      <w:headerReference w:type="default" r:id="rId165"/>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6E7F" w:rsidRDefault="00026E7F" w:rsidP="00852304">
      <w:r>
        <w:separator/>
      </w:r>
    </w:p>
  </w:endnote>
  <w:endnote w:type="continuationSeparator" w:id="0">
    <w:p w:rsidR="00026E7F" w:rsidRDefault="00026E7F"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6E7F" w:rsidRDefault="00026E7F" w:rsidP="00852304">
      <w:r>
        <w:separator/>
      </w:r>
    </w:p>
  </w:footnote>
  <w:footnote w:type="continuationSeparator" w:id="0">
    <w:p w:rsidR="00026E7F" w:rsidRDefault="00026E7F" w:rsidP="008523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6E7F" w:rsidRDefault="00026E7F" w:rsidP="00852304">
    <w:pPr>
      <w:jc w:val="center"/>
      <w:rPr>
        <w:rFonts w:cs="Calibri"/>
        <w:sz w:val="20"/>
        <w:szCs w:val="20"/>
      </w:rPr>
    </w:pPr>
    <w:r>
      <w:rPr>
        <w:rFonts w:cs="Calibri"/>
        <w:noProof/>
        <w:sz w:val="18"/>
        <w:szCs w:val="18"/>
      </w:rPr>
      <w:drawing>
        <wp:inline distT="0" distB="0" distL="0" distR="0" wp14:anchorId="199664DF" wp14:editId="39A880CD">
          <wp:extent cx="1781175" cy="809625"/>
          <wp:effectExtent l="0" t="0" r="9525" b="952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l="13863" t="20177" r="16592" b="23074"/>
                  <a:stretch>
                    <a:fillRect/>
                  </a:stretch>
                </pic:blipFill>
                <pic:spPr bwMode="auto">
                  <a:xfrm>
                    <a:off x="0" y="0"/>
                    <a:ext cx="1781175" cy="809625"/>
                  </a:xfrm>
                  <a:prstGeom prst="rect">
                    <a:avLst/>
                  </a:prstGeom>
                  <a:noFill/>
                  <a:ln>
                    <a:noFill/>
                  </a:ln>
                </pic:spPr>
              </pic:pic>
            </a:graphicData>
          </a:graphic>
        </wp:inline>
      </w:drawing>
    </w:r>
  </w:p>
  <w:p w:rsidR="00026E7F" w:rsidRDefault="00026E7F" w:rsidP="00852304">
    <w:pPr>
      <w:jc w:val="center"/>
      <w:rPr>
        <w:rFonts w:cs="Calibri"/>
        <w:sz w:val="20"/>
        <w:szCs w:val="20"/>
      </w:rPr>
    </w:pPr>
    <w:r>
      <w:rPr>
        <w:rFonts w:cs="Calibri"/>
        <w:sz w:val="20"/>
        <w:szCs w:val="20"/>
      </w:rPr>
      <w:t>Secretaria da Saúde</w:t>
    </w:r>
  </w:p>
  <w:p w:rsidR="00026E7F" w:rsidRDefault="00026E7F" w:rsidP="00852304">
    <w:pPr>
      <w:jc w:val="center"/>
      <w:rPr>
        <w:rFonts w:cs="Calibri"/>
        <w:sz w:val="20"/>
        <w:szCs w:val="20"/>
      </w:rPr>
    </w:pPr>
    <w:r>
      <w:rPr>
        <w:rFonts w:cs="Calibri"/>
        <w:sz w:val="20"/>
        <w:szCs w:val="20"/>
      </w:rPr>
      <w:t>Coordenadoria de Controle de Doenças</w:t>
    </w:r>
  </w:p>
  <w:p w:rsidR="00026E7F" w:rsidRDefault="00026E7F" w:rsidP="00852304">
    <w:pPr>
      <w:jc w:val="center"/>
      <w:rPr>
        <w:rFonts w:cs="Calibri"/>
        <w:sz w:val="20"/>
        <w:szCs w:val="20"/>
      </w:rPr>
    </w:pPr>
    <w:r>
      <w:rPr>
        <w:rFonts w:cs="Calibri"/>
        <w:sz w:val="20"/>
        <w:szCs w:val="20"/>
      </w:rPr>
      <w:t>Centro de Referência e Treinamento DST/</w:t>
    </w:r>
    <w:proofErr w:type="gramStart"/>
    <w:r>
      <w:rPr>
        <w:rFonts w:cs="Calibri"/>
        <w:sz w:val="20"/>
        <w:szCs w:val="20"/>
      </w:rPr>
      <w:t>Aids</w:t>
    </w:r>
    <w:proofErr w:type="gramEnd"/>
    <w:r>
      <w:rPr>
        <w:rFonts w:cs="Calibri"/>
        <w:sz w:val="20"/>
        <w:szCs w:val="20"/>
      </w:rPr>
      <w:t>-SP</w:t>
    </w:r>
  </w:p>
  <w:p w:rsidR="00026E7F" w:rsidRDefault="00026E7F" w:rsidP="00852304">
    <w:pPr>
      <w:jc w:val="center"/>
      <w:rPr>
        <w:rFonts w:cs="Calibri"/>
        <w:sz w:val="20"/>
        <w:szCs w:val="20"/>
      </w:rPr>
    </w:pPr>
    <w:r>
      <w:rPr>
        <w:rFonts w:cs="Calibri"/>
        <w:sz w:val="20"/>
        <w:szCs w:val="20"/>
      </w:rPr>
      <w:t>Núcleo de Compras e Gestão de Contratos</w:t>
    </w:r>
  </w:p>
  <w:p w:rsidR="00026E7F" w:rsidRDefault="00026E7F" w:rsidP="00852304">
    <w:pPr>
      <w:pStyle w:val="Cabealho"/>
      <w:jc w:val="right"/>
    </w:pPr>
    <w:r>
      <w:t>EDITAL 900</w:t>
    </w:r>
    <w:r w:rsidR="00D66D1E">
      <w:t>64</w:t>
    </w:r>
    <w:r>
      <w:t>/2024</w:t>
    </w:r>
  </w:p>
  <w:p w:rsidR="00026E7F" w:rsidRDefault="00026E7F" w:rsidP="00852304">
    <w:pPr>
      <w:pStyle w:val="Cabealh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002"/>
    <w:multiLevelType w:val="singleLevel"/>
    <w:tmpl w:val="00000002"/>
    <w:name w:val="WW8Num2"/>
    <w:lvl w:ilvl="0">
      <w:start w:val="1"/>
      <w:numFmt w:val="decimal"/>
      <w:lvlText w:val="%1."/>
      <w:lvlJc w:val="left"/>
      <w:pPr>
        <w:tabs>
          <w:tab w:val="num" w:pos="708"/>
        </w:tabs>
        <w:ind w:left="720" w:hanging="360"/>
      </w:pPr>
    </w:lvl>
  </w:abstractNum>
  <w:abstractNum w:abstractNumId="2">
    <w:nsid w:val="00000003"/>
    <w:multiLevelType w:val="singleLevel"/>
    <w:tmpl w:val="00000003"/>
    <w:name w:val="WW8Num4"/>
    <w:lvl w:ilvl="0">
      <w:start w:val="1"/>
      <w:numFmt w:val="bullet"/>
      <w:lvlText w:val=""/>
      <w:lvlJc w:val="left"/>
      <w:pPr>
        <w:tabs>
          <w:tab w:val="num" w:pos="708"/>
        </w:tabs>
        <w:ind w:left="720" w:hanging="360"/>
      </w:pPr>
      <w:rPr>
        <w:rFonts w:ascii="Symbol" w:hAnsi="Symbol" w:cs="Symbol" w:hint="default"/>
      </w:rPr>
    </w:lvl>
  </w:abstractNum>
  <w:abstractNum w:abstractNumId="3">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861C0"/>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12E60DB"/>
    <w:multiLevelType w:val="singleLevel"/>
    <w:tmpl w:val="0416000F"/>
    <w:lvl w:ilvl="0">
      <w:start w:val="1"/>
      <w:numFmt w:val="decimal"/>
      <w:lvlText w:val="%1."/>
      <w:lvlJc w:val="left"/>
      <w:pPr>
        <w:tabs>
          <w:tab w:val="num" w:pos="360"/>
        </w:tabs>
        <w:ind w:left="360" w:hanging="360"/>
      </w:pPr>
    </w:lvl>
  </w:abstractNum>
  <w:abstractNum w:abstractNumId="6">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7">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
    <w:nsid w:val="15BA2916"/>
    <w:multiLevelType w:val="hybridMultilevel"/>
    <w:tmpl w:val="B5E80CCA"/>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nsid w:val="1ABC5357"/>
    <w:multiLevelType w:val="hybridMultilevel"/>
    <w:tmpl w:val="13DAD7D8"/>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3363B"/>
    <w:multiLevelType w:val="hybridMultilevel"/>
    <w:tmpl w:val="950C5DAE"/>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2">
    <w:nsid w:val="30B554CB"/>
    <w:multiLevelType w:val="hybridMultilevel"/>
    <w:tmpl w:val="5D04B7D0"/>
    <w:lvl w:ilvl="0" w:tplc="DA385174">
      <w:start w:val="2"/>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345F6B38"/>
    <w:multiLevelType w:val="hybridMultilevel"/>
    <w:tmpl w:val="77800A20"/>
    <w:lvl w:ilvl="0" w:tplc="87B6BF5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84F5C33"/>
    <w:multiLevelType w:val="hybridMultilevel"/>
    <w:tmpl w:val="B3902A4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
    <w:nsid w:val="3DCF67A9"/>
    <w:multiLevelType w:val="multilevel"/>
    <w:tmpl w:val="1836329A"/>
    <w:lvl w:ilvl="0">
      <w:start w:val="1"/>
      <w:numFmt w:val="bullet"/>
      <w:lvlText w:val=""/>
      <w:lvlJc w:val="left"/>
      <w:pPr>
        <w:tabs>
          <w:tab w:val="num" w:pos="360"/>
        </w:tabs>
        <w:ind w:left="360" w:hanging="360"/>
      </w:pPr>
      <w:rPr>
        <w:rFonts w:ascii="Symbol" w:hAnsi="Symbol" w:hint="default"/>
        <w:sz w:val="20"/>
      </w:rPr>
    </w:lvl>
    <w:lvl w:ilvl="1">
      <w:numFmt w:val="bullet"/>
      <w:lvlText w:val=""/>
      <w:lvlJc w:val="left"/>
      <w:pPr>
        <w:tabs>
          <w:tab w:val="num" w:pos="1080"/>
        </w:tabs>
        <w:ind w:left="1080" w:hanging="360"/>
      </w:pPr>
      <w:rPr>
        <w:rFonts w:ascii="Symbol" w:hAnsi="Symbol" w:hint="default"/>
        <w:sz w:val="20"/>
      </w:rPr>
    </w:lvl>
    <w:lvl w:ilvl="2">
      <w:numFmt w:val="bullet"/>
      <w:lvlText w:val=""/>
      <w:lvlJc w:val="left"/>
      <w:pPr>
        <w:tabs>
          <w:tab w:val="num" w:pos="1800"/>
        </w:tabs>
        <w:ind w:left="1800" w:hanging="360"/>
      </w:pPr>
      <w:rPr>
        <w:rFonts w:ascii="Symbol" w:hAnsi="Symbol" w:hint="default"/>
        <w:sz w:val="20"/>
      </w:rPr>
    </w:lvl>
    <w:lvl w:ilvl="3">
      <w:numFmt w:val="bullet"/>
      <w:lvlText w:val=""/>
      <w:lvlJc w:val="left"/>
      <w:pPr>
        <w:tabs>
          <w:tab w:val="num" w:pos="2520"/>
        </w:tabs>
        <w:ind w:left="2520" w:hanging="360"/>
      </w:pPr>
      <w:rPr>
        <w:rFonts w:ascii="Symbol" w:hAnsi="Symbol" w:hint="default"/>
        <w:sz w:val="20"/>
      </w:rPr>
    </w:lvl>
    <w:lvl w:ilvl="4">
      <w:numFmt w:val="bullet"/>
      <w:lvlText w:val=""/>
      <w:lvlJc w:val="left"/>
      <w:pPr>
        <w:tabs>
          <w:tab w:val="num" w:pos="3240"/>
        </w:tabs>
        <w:ind w:left="3240" w:hanging="360"/>
      </w:pPr>
      <w:rPr>
        <w:rFonts w:ascii="Symbol" w:hAnsi="Symbol" w:hint="default"/>
        <w:sz w:val="20"/>
      </w:rPr>
    </w:lvl>
    <w:lvl w:ilvl="5">
      <w:numFmt w:val="bullet"/>
      <w:lvlText w:val=""/>
      <w:lvlJc w:val="left"/>
      <w:pPr>
        <w:tabs>
          <w:tab w:val="num" w:pos="3960"/>
        </w:tabs>
        <w:ind w:left="3960" w:hanging="360"/>
      </w:pPr>
      <w:rPr>
        <w:rFonts w:ascii="Symbol" w:hAnsi="Symbol" w:hint="default"/>
        <w:sz w:val="20"/>
      </w:rPr>
    </w:lvl>
    <w:lvl w:ilvl="6">
      <w:numFmt w:val="bullet"/>
      <w:lvlText w:val=""/>
      <w:lvlJc w:val="left"/>
      <w:pPr>
        <w:tabs>
          <w:tab w:val="num" w:pos="4680"/>
        </w:tabs>
        <w:ind w:left="4680" w:hanging="360"/>
      </w:pPr>
      <w:rPr>
        <w:rFonts w:ascii="Symbol" w:hAnsi="Symbol" w:hint="default"/>
        <w:sz w:val="20"/>
      </w:rPr>
    </w:lvl>
    <w:lvl w:ilvl="7">
      <w:numFmt w:val="bullet"/>
      <w:lvlText w:val=""/>
      <w:lvlJc w:val="left"/>
      <w:pPr>
        <w:tabs>
          <w:tab w:val="num" w:pos="5400"/>
        </w:tabs>
        <w:ind w:left="5400" w:hanging="360"/>
      </w:pPr>
      <w:rPr>
        <w:rFonts w:ascii="Symbol" w:hAnsi="Symbol" w:hint="default"/>
        <w:sz w:val="20"/>
      </w:rPr>
    </w:lvl>
    <w:lvl w:ilvl="8">
      <w:numFmt w:val="bullet"/>
      <w:lvlText w:val=""/>
      <w:lvlJc w:val="left"/>
      <w:pPr>
        <w:tabs>
          <w:tab w:val="num" w:pos="6120"/>
        </w:tabs>
        <w:ind w:left="6120" w:hanging="360"/>
      </w:pPr>
      <w:rPr>
        <w:rFonts w:ascii="Symbol" w:hAnsi="Symbol" w:hint="default"/>
        <w:sz w:val="20"/>
      </w:rPr>
    </w:lvl>
  </w:abstractNum>
  <w:abstractNum w:abstractNumId="17">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3F630B36"/>
    <w:multiLevelType w:val="hybridMultilevel"/>
    <w:tmpl w:val="52E8E4EC"/>
    <w:lvl w:ilvl="0" w:tplc="D43A5FB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9">
    <w:nsid w:val="464E6435"/>
    <w:multiLevelType w:val="hybridMultilevel"/>
    <w:tmpl w:val="E982E17C"/>
    <w:lvl w:ilvl="0" w:tplc="53C2B0AA">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5AED0044"/>
    <w:multiLevelType w:val="hybridMultilevel"/>
    <w:tmpl w:val="61A6B134"/>
    <w:lvl w:ilvl="0" w:tplc="7E1A2658">
      <w:start w:val="1"/>
      <w:numFmt w:val="decimal"/>
      <w:lvlText w:val="%1."/>
      <w:lvlJc w:val="left"/>
      <w:pPr>
        <w:ind w:left="1080" w:hanging="360"/>
      </w:pPr>
      <w:rPr>
        <w:rFonts w:ascii="Arial" w:hAnsi="Arial" w:cs="Arial" w:hint="default"/>
        <w:b/>
        <w:color w:val="auto"/>
        <w:sz w:val="20"/>
        <w:u w:val="none"/>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2">
    <w:nsid w:val="5FD4186E"/>
    <w:multiLevelType w:val="hybridMultilevel"/>
    <w:tmpl w:val="3D12635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3">
    <w:nsid w:val="60CE1B8C"/>
    <w:multiLevelType w:val="hybridMultilevel"/>
    <w:tmpl w:val="F926E0EA"/>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4">
    <w:nsid w:val="67916357"/>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8572C71"/>
    <w:multiLevelType w:val="hybridMultilevel"/>
    <w:tmpl w:val="493E67B4"/>
    <w:lvl w:ilvl="0" w:tplc="D4A206B2">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6A9E6CBB"/>
    <w:multiLevelType w:val="multilevel"/>
    <w:tmpl w:val="422ABBBA"/>
    <w:lvl w:ilvl="0">
      <w:start w:val="3"/>
      <w:numFmt w:val="decimal"/>
      <w:lvlText w:val="%1.0"/>
      <w:lvlJc w:val="left"/>
      <w:pPr>
        <w:ind w:left="360" w:hanging="360"/>
      </w:pPr>
      <w:rPr>
        <w:rFonts w:hint="default"/>
        <w:b w:val="0"/>
        <w:color w:val="000000"/>
      </w:rPr>
    </w:lvl>
    <w:lvl w:ilvl="1">
      <w:start w:val="1"/>
      <w:numFmt w:val="decimal"/>
      <w:lvlText w:val="%1.%2"/>
      <w:lvlJc w:val="left"/>
      <w:pPr>
        <w:ind w:left="1068" w:hanging="360"/>
      </w:pPr>
      <w:rPr>
        <w:rFonts w:hint="default"/>
        <w:b w:val="0"/>
        <w:color w:val="000000"/>
      </w:rPr>
    </w:lvl>
    <w:lvl w:ilvl="2">
      <w:start w:val="1"/>
      <w:numFmt w:val="decimal"/>
      <w:lvlText w:val="%1.%2.%3"/>
      <w:lvlJc w:val="left"/>
      <w:pPr>
        <w:ind w:left="2136" w:hanging="720"/>
      </w:pPr>
      <w:rPr>
        <w:rFonts w:hint="default"/>
        <w:b w:val="0"/>
        <w:color w:val="000000"/>
      </w:rPr>
    </w:lvl>
    <w:lvl w:ilvl="3">
      <w:start w:val="1"/>
      <w:numFmt w:val="decimal"/>
      <w:lvlText w:val="%1.%2.%3.%4"/>
      <w:lvlJc w:val="left"/>
      <w:pPr>
        <w:ind w:left="2844" w:hanging="720"/>
      </w:pPr>
      <w:rPr>
        <w:rFonts w:hint="default"/>
        <w:b w:val="0"/>
        <w:color w:val="000000"/>
      </w:rPr>
    </w:lvl>
    <w:lvl w:ilvl="4">
      <w:start w:val="1"/>
      <w:numFmt w:val="decimal"/>
      <w:lvlText w:val="%1.%2.%3.%4.%5"/>
      <w:lvlJc w:val="left"/>
      <w:pPr>
        <w:ind w:left="3912" w:hanging="1080"/>
      </w:pPr>
      <w:rPr>
        <w:rFonts w:hint="default"/>
        <w:b w:val="0"/>
        <w:color w:val="000000"/>
      </w:rPr>
    </w:lvl>
    <w:lvl w:ilvl="5">
      <w:start w:val="1"/>
      <w:numFmt w:val="decimal"/>
      <w:lvlText w:val="%1.%2.%3.%4.%5.%6"/>
      <w:lvlJc w:val="left"/>
      <w:pPr>
        <w:ind w:left="4620" w:hanging="1080"/>
      </w:pPr>
      <w:rPr>
        <w:rFonts w:hint="default"/>
        <w:b w:val="0"/>
        <w:color w:val="000000"/>
      </w:rPr>
    </w:lvl>
    <w:lvl w:ilvl="6">
      <w:start w:val="1"/>
      <w:numFmt w:val="decimal"/>
      <w:lvlText w:val="%1.%2.%3.%4.%5.%6.%7"/>
      <w:lvlJc w:val="left"/>
      <w:pPr>
        <w:ind w:left="5688" w:hanging="1440"/>
      </w:pPr>
      <w:rPr>
        <w:rFonts w:hint="default"/>
        <w:b w:val="0"/>
        <w:color w:val="000000"/>
      </w:rPr>
    </w:lvl>
    <w:lvl w:ilvl="7">
      <w:start w:val="1"/>
      <w:numFmt w:val="decimal"/>
      <w:lvlText w:val="%1.%2.%3.%4.%5.%6.%7.%8"/>
      <w:lvlJc w:val="left"/>
      <w:pPr>
        <w:ind w:left="6396" w:hanging="1440"/>
      </w:pPr>
      <w:rPr>
        <w:rFonts w:hint="default"/>
        <w:b w:val="0"/>
        <w:color w:val="000000"/>
      </w:rPr>
    </w:lvl>
    <w:lvl w:ilvl="8">
      <w:start w:val="1"/>
      <w:numFmt w:val="decimal"/>
      <w:lvlText w:val="%1.%2.%3.%4.%5.%6.%7.%8.%9"/>
      <w:lvlJc w:val="left"/>
      <w:pPr>
        <w:ind w:left="7464" w:hanging="1800"/>
      </w:pPr>
      <w:rPr>
        <w:rFonts w:hint="default"/>
        <w:b w:val="0"/>
        <w:color w:val="000000"/>
      </w:rPr>
    </w:lvl>
  </w:abstractNum>
  <w:abstractNum w:abstractNumId="28">
    <w:nsid w:val="70BA6163"/>
    <w:multiLevelType w:val="hybridMultilevel"/>
    <w:tmpl w:val="A9A214D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nsid w:val="70E266B0"/>
    <w:multiLevelType w:val="multilevel"/>
    <w:tmpl w:val="C70E2152"/>
    <w:lvl w:ilvl="0">
      <w:start w:val="1"/>
      <w:numFmt w:val="decimal"/>
      <w:lvlText w:val="%1"/>
      <w:lvlJc w:val="left"/>
      <w:pPr>
        <w:ind w:left="420" w:hanging="420"/>
      </w:pPr>
      <w:rPr>
        <w:rFonts w:ascii="Calibri" w:hAnsi="Calibri" w:cs="Arial" w:hint="default"/>
        <w:b/>
        <w:i/>
        <w:color w:val="FF0000"/>
      </w:rPr>
    </w:lvl>
    <w:lvl w:ilvl="1">
      <w:start w:val="1"/>
      <w:numFmt w:val="decimal"/>
      <w:lvlText w:val="%1.%2"/>
      <w:lvlJc w:val="left"/>
      <w:pPr>
        <w:ind w:left="420" w:hanging="420"/>
      </w:pPr>
      <w:rPr>
        <w:rFonts w:ascii="Calibri" w:hAnsi="Calibri" w:cs="Arial" w:hint="default"/>
        <w:b/>
        <w:i w:val="0"/>
        <w:color w:val="auto"/>
      </w:rPr>
    </w:lvl>
    <w:lvl w:ilvl="2">
      <w:start w:val="1"/>
      <w:numFmt w:val="decimal"/>
      <w:lvlText w:val="%1.%2.%3"/>
      <w:lvlJc w:val="left"/>
      <w:pPr>
        <w:ind w:left="720" w:hanging="720"/>
      </w:pPr>
      <w:rPr>
        <w:rFonts w:ascii="Calibri" w:hAnsi="Calibri" w:cs="Arial" w:hint="default"/>
        <w:b/>
        <w:i/>
        <w:color w:val="FF0000"/>
      </w:rPr>
    </w:lvl>
    <w:lvl w:ilvl="3">
      <w:start w:val="1"/>
      <w:numFmt w:val="decimal"/>
      <w:lvlText w:val="%1.%2.%3.%4"/>
      <w:lvlJc w:val="left"/>
      <w:pPr>
        <w:ind w:left="720" w:hanging="720"/>
      </w:pPr>
      <w:rPr>
        <w:rFonts w:ascii="Calibri" w:hAnsi="Calibri" w:cs="Arial" w:hint="default"/>
        <w:b/>
        <w:i/>
        <w:color w:val="FF0000"/>
      </w:rPr>
    </w:lvl>
    <w:lvl w:ilvl="4">
      <w:start w:val="1"/>
      <w:numFmt w:val="decimal"/>
      <w:lvlText w:val="%1.%2.%3.%4.%5"/>
      <w:lvlJc w:val="left"/>
      <w:pPr>
        <w:ind w:left="1080" w:hanging="1080"/>
      </w:pPr>
      <w:rPr>
        <w:rFonts w:ascii="Calibri" w:hAnsi="Calibri" w:cs="Arial" w:hint="default"/>
        <w:b/>
        <w:i/>
        <w:color w:val="FF0000"/>
      </w:rPr>
    </w:lvl>
    <w:lvl w:ilvl="5">
      <w:start w:val="1"/>
      <w:numFmt w:val="decimal"/>
      <w:lvlText w:val="%1.%2.%3.%4.%5.%6"/>
      <w:lvlJc w:val="left"/>
      <w:pPr>
        <w:ind w:left="1080" w:hanging="1080"/>
      </w:pPr>
      <w:rPr>
        <w:rFonts w:ascii="Calibri" w:hAnsi="Calibri" w:cs="Arial" w:hint="default"/>
        <w:b/>
        <w:i/>
        <w:color w:val="FF0000"/>
      </w:rPr>
    </w:lvl>
    <w:lvl w:ilvl="6">
      <w:start w:val="1"/>
      <w:numFmt w:val="decimal"/>
      <w:lvlText w:val="%1.%2.%3.%4.%5.%6.%7"/>
      <w:lvlJc w:val="left"/>
      <w:pPr>
        <w:ind w:left="1440" w:hanging="1440"/>
      </w:pPr>
      <w:rPr>
        <w:rFonts w:ascii="Calibri" w:hAnsi="Calibri" w:cs="Arial" w:hint="default"/>
        <w:b/>
        <w:i/>
        <w:color w:val="FF0000"/>
      </w:rPr>
    </w:lvl>
    <w:lvl w:ilvl="7">
      <w:start w:val="1"/>
      <w:numFmt w:val="decimal"/>
      <w:lvlText w:val="%1.%2.%3.%4.%5.%6.%7.%8"/>
      <w:lvlJc w:val="left"/>
      <w:pPr>
        <w:ind w:left="1440" w:hanging="1440"/>
      </w:pPr>
      <w:rPr>
        <w:rFonts w:ascii="Calibri" w:hAnsi="Calibri" w:cs="Arial" w:hint="default"/>
        <w:b/>
        <w:i/>
        <w:color w:val="FF0000"/>
      </w:rPr>
    </w:lvl>
    <w:lvl w:ilvl="8">
      <w:start w:val="1"/>
      <w:numFmt w:val="decimal"/>
      <w:lvlText w:val="%1.%2.%3.%4.%5.%6.%7.%8.%9"/>
      <w:lvlJc w:val="left"/>
      <w:pPr>
        <w:ind w:left="1440" w:hanging="1440"/>
      </w:pPr>
      <w:rPr>
        <w:rFonts w:ascii="Calibri" w:hAnsi="Calibri" w:cs="Arial" w:hint="default"/>
        <w:b/>
        <w:i/>
        <w:color w:val="FF0000"/>
      </w:rPr>
    </w:lvl>
  </w:abstractNum>
  <w:abstractNum w:abstractNumId="30">
    <w:nsid w:val="72445F27"/>
    <w:multiLevelType w:val="hybridMultilevel"/>
    <w:tmpl w:val="07CA2162"/>
    <w:lvl w:ilvl="0" w:tplc="D90C1FB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2">
    <w:nsid w:val="795631EF"/>
    <w:multiLevelType w:val="hybridMultilevel"/>
    <w:tmpl w:val="13F29A34"/>
    <w:lvl w:ilvl="0" w:tplc="6338C4C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79690AB8"/>
    <w:multiLevelType w:val="singleLevel"/>
    <w:tmpl w:val="0416000F"/>
    <w:lvl w:ilvl="0">
      <w:start w:val="1"/>
      <w:numFmt w:val="decimal"/>
      <w:lvlText w:val="%1."/>
      <w:lvlJc w:val="left"/>
      <w:pPr>
        <w:tabs>
          <w:tab w:val="num" w:pos="360"/>
        </w:tabs>
        <w:ind w:left="360" w:hanging="360"/>
      </w:pPr>
    </w:lvl>
  </w:abstractNum>
  <w:abstractNum w:abstractNumId="34">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7D7533D8"/>
    <w:multiLevelType w:val="hybridMultilevel"/>
    <w:tmpl w:val="F21237C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7">
    <w:nsid w:val="7FCC0C92"/>
    <w:multiLevelType w:val="hybridMultilevel"/>
    <w:tmpl w:val="837CA10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0"/>
  </w:num>
  <w:num w:numId="3">
    <w:abstractNumId w:val="31"/>
  </w:num>
  <w:num w:numId="4">
    <w:abstractNumId w:val="34"/>
  </w:num>
  <w:num w:numId="5">
    <w:abstractNumId w:val="17"/>
  </w:num>
  <w:num w:numId="6">
    <w:abstractNumId w:val="13"/>
  </w:num>
  <w:num w:numId="7">
    <w:abstractNumId w:val="20"/>
  </w:num>
  <w:num w:numId="8">
    <w:abstractNumId w:val="25"/>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33"/>
    <w:lvlOverride w:ilvl="0">
      <w:startOverride w:val="1"/>
    </w:lvlOverride>
  </w:num>
  <w:num w:numId="12">
    <w:abstractNumId w:val="37"/>
  </w:num>
  <w:num w:numId="13">
    <w:abstractNumId w:val="23"/>
  </w:num>
  <w:num w:numId="14">
    <w:abstractNumId w:val="35"/>
  </w:num>
  <w:num w:numId="15">
    <w:abstractNumId w:val="6"/>
  </w:num>
  <w:num w:numId="16">
    <w:abstractNumId w:val="36"/>
  </w:num>
  <w:num w:numId="17">
    <w:abstractNumId w:val="7"/>
  </w:num>
  <w:num w:numId="18">
    <w:abstractNumId w:val="18"/>
  </w:num>
  <w:num w:numId="19">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15"/>
  </w:num>
  <w:num w:numId="22">
    <w:abstractNumId w:val="8"/>
  </w:num>
  <w:num w:numId="23">
    <w:abstractNumId w:val="9"/>
  </w:num>
  <w:num w:numId="24">
    <w:abstractNumId w:val="4"/>
  </w:num>
  <w:num w:numId="25">
    <w:abstractNumId w:val="5"/>
    <w:lvlOverride w:ilvl="0">
      <w:startOverride w:val="1"/>
    </w:lvlOverride>
  </w:num>
  <w:num w:numId="26">
    <w:abstractNumId w:val="11"/>
  </w:num>
  <w:num w:numId="27">
    <w:abstractNumId w:val="24"/>
  </w:num>
  <w:num w:numId="28">
    <w:abstractNumId w:val="21"/>
  </w:num>
  <w:num w:numId="29">
    <w:abstractNumId w:val="27"/>
  </w:num>
  <w:num w:numId="30">
    <w:abstractNumId w:val="32"/>
  </w:num>
  <w:num w:numId="31">
    <w:abstractNumId w:val="16"/>
  </w:num>
  <w:num w:numId="32">
    <w:abstractNumId w:val="12"/>
  </w:num>
  <w:num w:numId="33">
    <w:abstractNumId w:val="19"/>
  </w:num>
  <w:num w:numId="34">
    <w:abstractNumId w:val="26"/>
  </w:num>
  <w:num w:numId="35">
    <w:abstractNumId w:val="14"/>
  </w:num>
  <w:num w:numId="36">
    <w:abstractNumId w:val="30"/>
  </w:num>
  <w:num w:numId="37">
    <w:abstractNumId w:val="1"/>
  </w:num>
  <w:num w:numId="38">
    <w:abstractNumId w:val="2"/>
  </w:num>
  <w:num w:numId="39">
    <w:abstractNumId w:val="29"/>
  </w:num>
  <w:num w:numId="40">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0206"/>
    <w:rsid w:val="000073D2"/>
    <w:rsid w:val="0001100C"/>
    <w:rsid w:val="00026E7F"/>
    <w:rsid w:val="0003313D"/>
    <w:rsid w:val="00046442"/>
    <w:rsid w:val="000A0466"/>
    <w:rsid w:val="000E11B7"/>
    <w:rsid w:val="000F3D7F"/>
    <w:rsid w:val="000F528B"/>
    <w:rsid w:val="00104A17"/>
    <w:rsid w:val="001238C9"/>
    <w:rsid w:val="001E07D6"/>
    <w:rsid w:val="001E353F"/>
    <w:rsid w:val="001E7D14"/>
    <w:rsid w:val="00203E61"/>
    <w:rsid w:val="00221E5E"/>
    <w:rsid w:val="00235299"/>
    <w:rsid w:val="002F62AD"/>
    <w:rsid w:val="002F6A13"/>
    <w:rsid w:val="002F7FE2"/>
    <w:rsid w:val="00354AB6"/>
    <w:rsid w:val="00375734"/>
    <w:rsid w:val="003856DB"/>
    <w:rsid w:val="003A61BD"/>
    <w:rsid w:val="003E4AA2"/>
    <w:rsid w:val="00414EA7"/>
    <w:rsid w:val="00422259"/>
    <w:rsid w:val="00435C40"/>
    <w:rsid w:val="00487B51"/>
    <w:rsid w:val="004B1D67"/>
    <w:rsid w:val="004E19C3"/>
    <w:rsid w:val="00500EFD"/>
    <w:rsid w:val="005342C8"/>
    <w:rsid w:val="00546573"/>
    <w:rsid w:val="005D2DE8"/>
    <w:rsid w:val="005D44B1"/>
    <w:rsid w:val="005D754B"/>
    <w:rsid w:val="005E02C7"/>
    <w:rsid w:val="005E0C8F"/>
    <w:rsid w:val="005F24FA"/>
    <w:rsid w:val="0062420D"/>
    <w:rsid w:val="00641140"/>
    <w:rsid w:val="00670A9C"/>
    <w:rsid w:val="006A5C0D"/>
    <w:rsid w:val="007043F6"/>
    <w:rsid w:val="007747C2"/>
    <w:rsid w:val="0078346C"/>
    <w:rsid w:val="00790CED"/>
    <w:rsid w:val="007A7F68"/>
    <w:rsid w:val="007B749A"/>
    <w:rsid w:val="008323B9"/>
    <w:rsid w:val="0083370F"/>
    <w:rsid w:val="00852304"/>
    <w:rsid w:val="00874DB4"/>
    <w:rsid w:val="0089111D"/>
    <w:rsid w:val="0090571D"/>
    <w:rsid w:val="009502C3"/>
    <w:rsid w:val="009607E4"/>
    <w:rsid w:val="00971350"/>
    <w:rsid w:val="009E4B3A"/>
    <w:rsid w:val="00A20206"/>
    <w:rsid w:val="00A44036"/>
    <w:rsid w:val="00AF1F26"/>
    <w:rsid w:val="00B32E93"/>
    <w:rsid w:val="00B51F76"/>
    <w:rsid w:val="00BC336F"/>
    <w:rsid w:val="00BD1B12"/>
    <w:rsid w:val="00BF75CF"/>
    <w:rsid w:val="00C14A38"/>
    <w:rsid w:val="00C51099"/>
    <w:rsid w:val="00C5148F"/>
    <w:rsid w:val="00C80B78"/>
    <w:rsid w:val="00CD5132"/>
    <w:rsid w:val="00D20410"/>
    <w:rsid w:val="00D26895"/>
    <w:rsid w:val="00D27C64"/>
    <w:rsid w:val="00D55ABD"/>
    <w:rsid w:val="00D60BAD"/>
    <w:rsid w:val="00D66399"/>
    <w:rsid w:val="00D66D1E"/>
    <w:rsid w:val="00D901C3"/>
    <w:rsid w:val="00D9292B"/>
    <w:rsid w:val="00DA1336"/>
    <w:rsid w:val="00DD154A"/>
    <w:rsid w:val="00DD7DED"/>
    <w:rsid w:val="00DF4097"/>
    <w:rsid w:val="00E05C46"/>
    <w:rsid w:val="00E77076"/>
    <w:rsid w:val="00E770F9"/>
    <w:rsid w:val="00E8364B"/>
    <w:rsid w:val="00EA371F"/>
    <w:rsid w:val="00ED7C1D"/>
    <w:rsid w:val="00F23B28"/>
    <w:rsid w:val="00F333C4"/>
    <w:rsid w:val="00F42431"/>
    <w:rsid w:val="00F46FEC"/>
    <w:rsid w:val="00F700D7"/>
    <w:rsid w:val="00F87D07"/>
    <w:rsid w:val="00FB6895"/>
    <w:rsid w:val="00FF1D35"/>
    <w:rsid w:val="00FF3B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caption" w:uiPriority="35" w:qFormat="1"/>
    <w:lsdException w:name="footnote reference" w:uiPriority="0"/>
    <w:lsdException w:name="annotation reference" w:uiPriority="0" w:qFormat="1"/>
    <w:lsdException w:name="List Bullet 5"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rsid w:val="00A20206"/>
    <w:pPr>
      <w:tabs>
        <w:tab w:val="center" w:pos="4252"/>
        <w:tab w:val="right" w:pos="8504"/>
      </w:tabs>
    </w:pPr>
  </w:style>
  <w:style w:type="character" w:customStyle="1" w:styleId="CabealhoChar">
    <w:name w:val="Cabeçalho Char"/>
    <w:basedOn w:val="Fontepargpadro"/>
    <w:link w:val="Cabealho"/>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qFormat/>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UnresolvedMention">
    <w:name w:val="Unresolved Mention"/>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1"/>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paragraph" w:customStyle="1" w:styleId="LO-normal">
    <w:name w:val="LO-normal"/>
    <w:rsid w:val="0090571D"/>
    <w:pPr>
      <w:suppressAutoHyphens/>
      <w:spacing w:after="0"/>
    </w:pPr>
    <w:rPr>
      <w:rFonts w:ascii="Liberation Serif" w:eastAsia="NSimSun" w:hAnsi="Liberation Serif" w:cs="Arial"/>
      <w:kern w:val="2"/>
      <w:sz w:val="24"/>
      <w:szCs w:val="24"/>
      <w:lang w:eastAsia="zh-CN" w:bidi="hi-IN"/>
    </w:rPr>
  </w:style>
  <w:style w:type="paragraph" w:customStyle="1" w:styleId="LO-normal1">
    <w:name w:val="LO-normal1"/>
    <w:rsid w:val="0090571D"/>
    <w:pPr>
      <w:suppressAutoHyphens/>
      <w:spacing w:after="0"/>
    </w:pPr>
    <w:rPr>
      <w:rFonts w:ascii="Liberation Serif" w:eastAsia="NSimSun" w:hAnsi="Liberation Serif" w:cs="Arial"/>
      <w:sz w:val="24"/>
      <w:szCs w:val="24"/>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caption" w:uiPriority="35" w:qFormat="1"/>
    <w:lsdException w:name="footnote reference" w:uiPriority="0"/>
    <w:lsdException w:name="annotation reference" w:uiPriority="0" w:qFormat="1"/>
    <w:lsdException w:name="List Bullet 5"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rsid w:val="00A20206"/>
    <w:pPr>
      <w:tabs>
        <w:tab w:val="center" w:pos="4252"/>
        <w:tab w:val="right" w:pos="8504"/>
      </w:tabs>
    </w:pPr>
  </w:style>
  <w:style w:type="character" w:customStyle="1" w:styleId="CabealhoChar">
    <w:name w:val="Cabeçalho Char"/>
    <w:basedOn w:val="Fontepargpadro"/>
    <w:link w:val="Cabealho"/>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qFormat/>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UnresolvedMention">
    <w:name w:val="Unresolved Mention"/>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1"/>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paragraph" w:customStyle="1" w:styleId="LO-normal">
    <w:name w:val="LO-normal"/>
    <w:rsid w:val="0090571D"/>
    <w:pPr>
      <w:suppressAutoHyphens/>
      <w:spacing w:after="0"/>
    </w:pPr>
    <w:rPr>
      <w:rFonts w:ascii="Liberation Serif" w:eastAsia="NSimSun" w:hAnsi="Liberation Serif" w:cs="Arial"/>
      <w:kern w:val="2"/>
      <w:sz w:val="24"/>
      <w:szCs w:val="24"/>
      <w:lang w:eastAsia="zh-CN" w:bidi="hi-IN"/>
    </w:rPr>
  </w:style>
  <w:style w:type="paragraph" w:customStyle="1" w:styleId="LO-normal1">
    <w:name w:val="LO-normal1"/>
    <w:rsid w:val="0090571D"/>
    <w:pPr>
      <w:suppressAutoHyphens/>
      <w:spacing w:after="0"/>
    </w:pPr>
    <w:rPr>
      <w:rFonts w:ascii="Liberation Serif" w:eastAsia="NSimSun" w:hAnsi="Liberation Serif" w:cs="Arial"/>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2253">
      <w:bodyDiv w:val="1"/>
      <w:marLeft w:val="0"/>
      <w:marRight w:val="0"/>
      <w:marTop w:val="0"/>
      <w:marBottom w:val="0"/>
      <w:divBdr>
        <w:top w:val="none" w:sz="0" w:space="0" w:color="auto"/>
        <w:left w:val="none" w:sz="0" w:space="0" w:color="auto"/>
        <w:bottom w:val="none" w:sz="0" w:space="0" w:color="auto"/>
        <w:right w:val="none" w:sz="0" w:space="0" w:color="auto"/>
      </w:divBdr>
    </w:div>
    <w:div w:id="787352173">
      <w:bodyDiv w:val="1"/>
      <w:marLeft w:val="0"/>
      <w:marRight w:val="0"/>
      <w:marTop w:val="0"/>
      <w:marBottom w:val="0"/>
      <w:divBdr>
        <w:top w:val="none" w:sz="0" w:space="0" w:color="auto"/>
        <w:left w:val="none" w:sz="0" w:space="0" w:color="auto"/>
        <w:bottom w:val="none" w:sz="0" w:space="0" w:color="auto"/>
        <w:right w:val="none" w:sz="0" w:space="0" w:color="auto"/>
      </w:divBdr>
    </w:div>
    <w:div w:id="1788964721">
      <w:bodyDiv w:val="1"/>
      <w:marLeft w:val="0"/>
      <w:marRight w:val="0"/>
      <w:marTop w:val="0"/>
      <w:marBottom w:val="0"/>
      <w:divBdr>
        <w:top w:val="none" w:sz="0" w:space="0" w:color="auto"/>
        <w:left w:val="none" w:sz="0" w:space="0" w:color="auto"/>
        <w:bottom w:val="none" w:sz="0" w:space="0" w:color="auto"/>
        <w:right w:val="none" w:sz="0" w:space="0" w:color="auto"/>
      </w:divBdr>
      <w:divsChild>
        <w:div w:id="1409422099">
          <w:marLeft w:val="0"/>
          <w:marRight w:val="-285"/>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htm" TargetMode="External"/><Relationship Id="rId117" Type="http://schemas.openxmlformats.org/officeDocument/2006/relationships/hyperlink" Target="https://www.planalto.gov.br/ccivil_03/_Ato2011-2014/2013/Lei/L12846.htm" TargetMode="External"/><Relationship Id="rId21" Type="http://schemas.openxmlformats.org/officeDocument/2006/relationships/hyperlink" Target="https://www.planalto.gov.br/ccivil_03/leis/l6404consol.htm" TargetMode="External"/><Relationship Id="rId42" Type="http://schemas.openxmlformats.org/officeDocument/2006/relationships/hyperlink" Target="https://www.planalto.gov.br/ccivil_03/LEIS/LCP/Lcp123.htm" TargetMode="External"/><Relationship Id="rId47" Type="http://schemas.openxmlformats.org/officeDocument/2006/relationships/hyperlink" Target="https://www.planalto.gov.br/ccivil_03/_Ato2019-2022/2021/Lei/L14133.htm" TargetMode="External"/><Relationship Id="rId63" Type="http://schemas.openxmlformats.org/officeDocument/2006/relationships/hyperlink" Target="https://www.gov.br/compras/pt-br/acesso-a-informacao/legislacao/instrucoes-normativas/instrucao-normativa-no-3-de-26-de-abril-de-2018" TargetMode="External"/><Relationship Id="rId68" Type="http://schemas.openxmlformats.org/officeDocument/2006/relationships/hyperlink" Target="https://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1/Lei/L14133.htm" TargetMode="External"/><Relationship Id="rId133" Type="http://schemas.openxmlformats.org/officeDocument/2006/relationships/hyperlink" Target="http://www.planalto.gov.br/ccivil_03/_ato2019-2022/2021/lei/L14133.htm" TargetMode="External"/><Relationship Id="rId138" Type="http://schemas.openxmlformats.org/officeDocument/2006/relationships/hyperlink" Target="https://www.planalto.gov.br/ccivil_03/_ato2011-2014/2013/lei/l12846.htm" TargetMode="External"/><Relationship Id="rId154" Type="http://schemas.openxmlformats.org/officeDocument/2006/relationships/hyperlink" Target="https://www.planalto.gov.br/ccivil_03/leis/l8078compilado.htm" TargetMode="External"/><Relationship Id="rId159"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_Ato2019-2022/2021/Lei/L14133.htm" TargetMode="External"/><Relationship Id="rId107" Type="http://schemas.openxmlformats.org/officeDocument/2006/relationships/hyperlink" Target="https://www.planalto.gov.br/ccivil_03/_Ato2019-2022/2021/Lei/L14133.htm" TargetMode="External"/><Relationship Id="rId11" Type="http://schemas.openxmlformats.org/officeDocument/2006/relationships/hyperlink" Target="https://www.gov.br/compras/pt-br/acesso-a-informacao/legislacao/instrucoes-normativas/instrucao-normativa-seges-me-no-73-de-30-de-setembro-de-2022"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9-2022/2021/Lei/L14133.htm" TargetMode="External"/><Relationship Id="rId53" Type="http://schemas.openxmlformats.org/officeDocument/2006/relationships/hyperlink" Target="https://portaldatransparencia.gov.br/sancoes/consulta" TargetMode="External"/><Relationship Id="rId58" Type="http://schemas.openxmlformats.org/officeDocument/2006/relationships/hyperlink" Target="https://www.planalto.gov.br/ccivil_03/leis/l8429.htm" TargetMode="External"/><Relationship Id="rId74" Type="http://schemas.openxmlformats.org/officeDocument/2006/relationships/hyperlink" Target="http://www.legislacao.sp.gov.br/legislacao/dg280202.nsf/5fb5269ed17b47ab83256cfb00501469/ae4c99f07f9f4f7d03258980004dbc9d?OpenDocument&amp;Highlight=0,67.608"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s://www.planalto.gov.br/ccivil_03/_Ato2019-2022/2021/Lei/L14133.htm" TargetMode="External"/><Relationship Id="rId128" Type="http://schemas.openxmlformats.org/officeDocument/2006/relationships/hyperlink" Target="http://www.planalto.gov.br/ccivil_03/_ato2019-2022/2021/lei/L14133.htm"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settings" Target="settings.xml"/><Relationship Id="rId90" Type="http://schemas.openxmlformats.org/officeDocument/2006/relationships/hyperlink" Target="https://www.planalto.gov.br/ccivil_03/_Ato2019-2022/2021/Lei/L14133.htm" TargetMode="External"/><Relationship Id="rId95" Type="http://schemas.openxmlformats.org/officeDocument/2006/relationships/hyperlink" Target="mailto:compras@crt.saude.sp.gov.br" TargetMode="External"/><Relationship Id="rId160" Type="http://schemas.openxmlformats.org/officeDocument/2006/relationships/hyperlink" Target="https://www.planalto.gov.br/ccivil_03/_Ato2019-2022/2021/Lei/L14133.htm" TargetMode="External"/><Relationship Id="rId165" Type="http://schemas.openxmlformats.org/officeDocument/2006/relationships/header" Target="header1.xm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constituicao/constituicaocompilado.htm" TargetMode="External"/><Relationship Id="rId43" Type="http://schemas.openxmlformats.org/officeDocument/2006/relationships/hyperlink" Target="https://www.planalto.gov.br/ccivil_03/constituicao/constituicaocompilado.htm"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www.planalto.gov.br/ccivil_03/_ato2019-2022/2021/lei/L14133.htm"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www.legislacao.sp.gov.br/legislacao/dg280202.nsf/5fb5269ed17b47ab83256cfb00501469/d26a3c60510da6bc03258905004dd50a?OpenDocument&amp;Highlight=0,67.301" TargetMode="External"/><Relationship Id="rId134" Type="http://schemas.openxmlformats.org/officeDocument/2006/relationships/hyperlink" Target="http://www.planalto.gov.br/ccivil_03/_ato2019-2022/2021/lei/L14133.htm" TargetMode="External"/><Relationship Id="rId139" Type="http://schemas.openxmlformats.org/officeDocument/2006/relationships/hyperlink" Target="http://www.planalto.gov.br/ccivil_03/_ato2019-2022/2021/lei/L14133.htm%25art159" TargetMode="External"/><Relationship Id="rId80" Type="http://schemas.openxmlformats.org/officeDocument/2006/relationships/hyperlink" Target="https://www.planalto.gov.br/ccivil_03/_ato2007-2010/2007/lei/l11488.htm" TargetMode="External"/><Relationship Id="rId85" Type="http://schemas.openxmlformats.org/officeDocument/2006/relationships/hyperlink" Target="http://www.planalto.gov.br/ccivil_03/_ato2019-2022/2021/lei/L14133.htm" TargetMode="External"/><Relationship Id="rId150" Type="http://schemas.openxmlformats.org/officeDocument/2006/relationships/hyperlink" Target="https://www.planalto.gov.br/ccivil_03/_Ato2019-2022/2021/Lei/L14133.htm" TargetMode="External"/><Relationship Id="rId155" Type="http://schemas.openxmlformats.org/officeDocument/2006/relationships/hyperlink" Target="http://www.planalto.gov.br/ccivil_03/_ato2019-2022/2021/lei/L14133.htm" TargetMode="External"/><Relationship Id="rId12" Type="http://schemas.openxmlformats.org/officeDocument/2006/relationships/hyperlink" Target="http://www.gov.br/compras" TargetMode="External"/><Relationship Id="rId17" Type="http://schemas.openxmlformats.org/officeDocument/2006/relationships/hyperlink" Target="https://www.planalto.gov.br/ccivil_03/LEIS/LCP/Lcp123.htm" TargetMode="External"/><Relationship Id="rId33" Type="http://schemas.openxmlformats.org/officeDocument/2006/relationships/hyperlink" Target="https://www.planalto.gov.br/ccivil_03/_Ato2019-2022/2021/Lei/L14133.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gov.br/compras/pt-br/acesso-a-informacao/legislacao/instrucoes-normativas/instrucao-normativa-no-3-de-26-de-abril-de-2018"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_ato2015-2018/2018/lei/l13709.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https://portaldatransparencia.gov.br/sancoes/consulta"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gov.br/compras/pt-br/acesso-a-informacao/legislacao/instrucoes-normativas/instrucao-normativa-no-3-de-26-de-abril-de-2018" TargetMode="External"/><Relationship Id="rId91" Type="http://schemas.openxmlformats.org/officeDocument/2006/relationships/hyperlink" Target="https://www.planalto.gov.br/ccivil_03/_Ato2011-2014/2013/Lei/L12846.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s://www.planalto.gov.br/ccivil_03/_Ato2019-2022/2021/Lei/L14133.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s://www.planalto.gov.br/ccivil_03/_ato2011-2014/2011/lei/l12527.htm" TargetMode="External"/><Relationship Id="rId16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planalto.gov.br/ccivil_03/_ato2007-2010/2007/lei/l11488.htm"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s://www.planalto.gov.br/ccivil_03/constituicao/constituicaocompilado.htm" TargetMode="External"/><Relationship Id="rId36" Type="http://schemas.openxmlformats.org/officeDocument/2006/relationships/hyperlink" Target="https://www.planalto.gov.br/ccivil_03/LEIS/LCP/Lcp12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s://www.tce.sp.gov.br/apenados"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s://www.planalto.gov.br/ccivil_03/_Ato2011-2014/2013/Lei/L12846.htm" TargetMode="External"/><Relationship Id="rId127" Type="http://schemas.openxmlformats.org/officeDocument/2006/relationships/hyperlink" Target="https://www.planalto.gov.br/ccivil_03/_ato2011-2014/2013/lei/l12846.htm" TargetMode="External"/><Relationship Id="rId10" Type="http://schemas.openxmlformats.org/officeDocument/2006/relationships/hyperlink" Target="http://www.legislacao.sp.gov.br/legislacao/dg280202.nsf/5fb5269ed17b47ab83256cfb00501469/ae4c99f07f9f4f7d03258980004dbc9d?OpenDocument&amp;Highlight=0,67.608" TargetMode="External"/><Relationship Id="rId31" Type="http://schemas.openxmlformats.org/officeDocument/2006/relationships/hyperlink" Target="https://www.planalto.gov.br/ccivil_03/leis/lcp/lcp123.htm" TargetMode="External"/><Relationship Id="rId44" Type="http://schemas.openxmlformats.org/officeDocument/2006/relationships/hyperlink" Target="http://www.legislacao.sp.gov.br/legislacao/dg280202.nsf/legislacao/constituicao_estadual.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legislacao.sp.gov.br/legislacao/dg280202.nsf/5fb5269ed17b47ab83256cfb00501469/ae4c99f07f9f4f7d03258980004dbc9d?OpenDocument&amp;Highlight=0,67.608" TargetMode="External"/><Relationship Id="rId65" Type="http://schemas.openxmlformats.org/officeDocument/2006/relationships/hyperlink" Target="https://www.planalto.gov.br/ccivil_03/_Ato2019-2022/2021/Lei/L14133.htm" TargetMode="External"/><Relationship Id="rId73" Type="http://schemas.openxmlformats.org/officeDocument/2006/relationships/hyperlink" Target="https://www.gov.br/compras/pt-br/acesso-a-informacao/legislacao/instrucoes-normativas/instrucao-normativa-no-3-de-26-de-abril-de-2018"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s://www.planalto.gov.br/ccivil_03/_Ato2019-2022/2021/Lei/L14133.htm" TargetMode="External"/><Relationship Id="rId122" Type="http://schemas.openxmlformats.org/officeDocument/2006/relationships/hyperlink" Target="https://www.planalto.gov.br/ccivil_03/_Ato2019-2022/2021/Lei/L14133.htm" TargetMode="External"/><Relationship Id="rId130" Type="http://schemas.openxmlformats.org/officeDocument/2006/relationships/hyperlink" Target="http://www.planalto.gov.br/ccivil_03/_ato2019-2022/2021/lei/L14133.htm" TargetMode="External"/><Relationship Id="rId135" Type="http://schemas.openxmlformats.org/officeDocument/2006/relationships/hyperlink" Target="http://www.planalto.gov.br/ccivil_03/_ato2019-2022/2021/lei/L14133.htm"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s://www.planalto.gov.br/ccivil_03/_Ato2019-2022/2021/Lei/L14133.htm" TargetMode="External"/><Relationship Id="rId151" Type="http://schemas.openxmlformats.org/officeDocument/2006/relationships/hyperlink" Target="http://www.planalto.gov.br/ccivil_03/_ato2019-2022/2021/lei/L14133.htm" TargetMode="External"/><Relationship Id="rId156" Type="http://schemas.openxmlformats.org/officeDocument/2006/relationships/hyperlink" Target="https://www.planalto.gov.br/ccivil_03/_Ato2019-2022/2021/Lei/L14133.htm" TargetMode="External"/><Relationship Id="rId164" Type="http://schemas.openxmlformats.org/officeDocument/2006/relationships/hyperlink" Target="http://www.planalto.gov.br/ccivil_03/_ato2019-2022/2021/lei/L14133.htm" TargetMode="Externa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CP/Lcp123.htm"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www.cnj.jus.br/improbidade_adm/consultar_requerido.php" TargetMode="External"/><Relationship Id="rId76" Type="http://schemas.openxmlformats.org/officeDocument/2006/relationships/hyperlink" Target="http://www.legislacao.sp.gov.br/legislacao/dg280202.nsf/5fb5269ed17b47ab83256cfb00501469/ae4c99f07f9f4f7d03258980004dbc9d?OpenDocument&amp;Highlight=0,67.608"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LEIS/LCP/Lcp123.htm" TargetMode="External"/><Relationship Id="rId120" Type="http://schemas.openxmlformats.org/officeDocument/2006/relationships/hyperlink" Target="http://www.legislacao.sp.gov.br/legislacao/dg280202.nsf/5fb5269ed17b47ab83256cfb00501469/d26a3c60510da6bc03258905004dd50a?OpenDocument&amp;Highlight=0,67.301" TargetMode="External"/><Relationship Id="rId125" Type="http://schemas.openxmlformats.org/officeDocument/2006/relationships/hyperlink" Target="http://www.planalto.gov.br/ccivil_03/_ato2019-2022/2021/lei/L14133.htm" TargetMode="External"/><Relationship Id="rId141" Type="http://schemas.openxmlformats.org/officeDocument/2006/relationships/hyperlink" Target="https://www.planalto.gov.br/ccivil_03/_Ato2019-2022/2021/Lei/L14133.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162" Type="http://schemas.openxmlformats.org/officeDocument/2006/relationships/hyperlink" Target="http://www.legislacao.sp.gov.br/legislacao/dg280202.nsf/5fb5269ed17b47ab83256cfb00501469/6942580fdf794ec903258a830066c0e6?OpenDocument&amp;Highlight=0,68.155"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11-2014/2012/Lei/L12690.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planalto.gov.br/ccivil_03/_Ato2019-2022/2021/Lei/L14133.htm" TargetMode="External"/><Relationship Id="rId87" Type="http://schemas.openxmlformats.org/officeDocument/2006/relationships/hyperlink" Target="https://www.planalto.gov.br/ccivil_03/_Ato2019-2022/2021/Lei/L14133.htm" TargetMode="External"/><Relationship Id="rId110" Type="http://schemas.openxmlformats.org/officeDocument/2006/relationships/hyperlink" Target="https://www.planalto.gov.br/ccivil_03/leis/l8078compilado.htm" TargetMode="External"/><Relationship Id="rId115" Type="http://schemas.openxmlformats.org/officeDocument/2006/relationships/hyperlink" Target="https://www.planalto.gov.br/ccivil_03/_ato2015-2018/2018/lei/l13709.htm" TargetMode="External"/><Relationship Id="rId131" Type="http://schemas.openxmlformats.org/officeDocument/2006/relationships/hyperlink" Target="http://www.planalto.gov.br/ccivil_03/_ato2019-2022/2021/lei/L14133.htm" TargetMode="External"/><Relationship Id="rId136" Type="http://schemas.openxmlformats.org/officeDocument/2006/relationships/hyperlink" Target="http://www.planalto.gov.br/ccivil_03/_ato2019-2022/2021/lei/L14133.htm" TargetMode="External"/><Relationship Id="rId157" Type="http://schemas.openxmlformats.org/officeDocument/2006/relationships/hyperlink" Target="https://www.planalto.gov.br/ccivil_03/_Ato2019-2022/2021/Lei/L14133.htm" TargetMode="External"/><Relationship Id="rId61" Type="http://schemas.openxmlformats.org/officeDocument/2006/relationships/hyperlink" Target="https://www.gov.br/compras/pt-br/acesso-a-informacao/legislacao/instrucoes-normativas/instrucao-normativa-no-3-de-26-de-abril-de-2018" TargetMode="External"/><Relationship Id="rId82" Type="http://schemas.openxmlformats.org/officeDocument/2006/relationships/hyperlink" Target="http://www.planalto.gov.br/ccivil_03/_ato2019-2022/2021/lei/L14133.htm" TargetMode="External"/><Relationship Id="rId15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LEIS/LCP/Lcp123.htm" TargetMode="External"/><Relationship Id="rId30" Type="http://schemas.openxmlformats.org/officeDocument/2006/relationships/hyperlink" Target="https://www.planalto.gov.br/ccivil_03/_ato2007-2010/2007/lei/l11488.htm" TargetMode="External"/><Relationship Id="rId35" Type="http://schemas.openxmlformats.org/officeDocument/2006/relationships/hyperlink" Target="https://www.planalto.gov.br/ccivil_03/_Ato2019-2022/2021/Lei/L14133.htm" TargetMode="External"/><Relationship Id="rId56" Type="http://schemas.openxmlformats.org/officeDocument/2006/relationships/hyperlink" Target="http://www.esancoes.sp.gov.br"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www.planalto.gov.br/ccivil_03/_ato2019-2022/2021/lei/L14133.htm" TargetMode="External"/><Relationship Id="rId147" Type="http://schemas.openxmlformats.org/officeDocument/2006/relationships/hyperlink" Target="https://www.planalto.gov.br/ccivil_03/_Ato2019-2022/2021/Lei/L14133.htm" TargetMode="External"/><Relationship Id="rId8" Type="http://schemas.openxmlformats.org/officeDocument/2006/relationships/endnotes" Target="endnotes.xml"/><Relationship Id="rId51" Type="http://schemas.openxmlformats.org/officeDocument/2006/relationships/hyperlink" Target="https://www.planalto.gov.br/ccivil_03/_ato2007-2010/2009/lei/l12187.htm" TargetMode="External"/><Relationship Id="rId72" Type="http://schemas.openxmlformats.org/officeDocument/2006/relationships/hyperlink" Target="https://www.planalto.gov.br/ccivil_03/constituicao/constituicao.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www.planalto.gov.br/ccivil_03/_ato2019-2022/2021/lei/L14133.htm" TargetMode="External"/><Relationship Id="rId121" Type="http://schemas.openxmlformats.org/officeDocument/2006/relationships/hyperlink" Target="https://www.planalto.gov.br/ccivil_03/_Ato2019-2022/2021/Lei/L14133.htm" TargetMode="External"/><Relationship Id="rId142" Type="http://schemas.openxmlformats.org/officeDocument/2006/relationships/hyperlink" Target="http://www.planalto.gov.br/ccivil_03/_ato2019-2022/2021/lei/L14133.htm" TargetMode="External"/><Relationship Id="rId163"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s://www.planalto.gov.br/ccivil_03/_Ato2019-2022/2021/Lei/L14133.htm" TargetMode="External"/><Relationship Id="rId116" Type="http://schemas.openxmlformats.org/officeDocument/2006/relationships/hyperlink" Target="https://www.planalto.gov.br/ccivil_03/_Ato2019-2022/2021/Lei/L14133.htm" TargetMode="External"/><Relationship Id="rId137" Type="http://schemas.openxmlformats.org/officeDocument/2006/relationships/hyperlink" Target="http://www.planalto.gov.br/ccivil_03/_ato2019-2022/2021/lei/L14133.htm"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_Ato2019-2022/2021/Lei/L14133.htm"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legislacao.sp.gov.br/legislacao/dg280202.nsf/5fb5269ed17b47ab83256cfb00501469/ae4c99f07f9f4f7d03258980004dbc9d?OpenDocument&amp;Highlight=0,67.608"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www.planalto.gov.br/ccivil_03/_ato2019-2022/2021/lei/L14133.htm" TargetMode="External"/><Relationship Id="rId132" Type="http://schemas.openxmlformats.org/officeDocument/2006/relationships/hyperlink" Target="http://www.planalto.gov.br/ccivil_03/_ato2019-2022/2021/lei/L14133.htm" TargetMode="External"/><Relationship Id="rId153"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2B065-A1CF-4BE2-B309-405CDEF8D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59</Pages>
  <Words>22605</Words>
  <Characters>122067</Characters>
  <Application>Microsoft Office Word</Application>
  <DocSecurity>0</DocSecurity>
  <Lines>1017</Lines>
  <Paragraphs>288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144384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CRT</dc:creator>
  <cp:lastModifiedBy>CRT</cp:lastModifiedBy>
  <cp:revision>8</cp:revision>
  <cp:lastPrinted>2024-06-05T11:40:00Z</cp:lastPrinted>
  <dcterms:created xsi:type="dcterms:W3CDTF">2024-06-05T11:50:00Z</dcterms:created>
  <dcterms:modified xsi:type="dcterms:W3CDTF">2024-07-11T17:55:00Z</dcterms:modified>
</cp:coreProperties>
</file>